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6811A" w14:textId="5B297782" w:rsidR="00FC0278" w:rsidRPr="008E1F3C" w:rsidRDefault="00FC0278" w:rsidP="00B76F15">
      <w:pPr>
        <w:pStyle w:val="Nagwek2"/>
        <w:spacing w:before="0" w:line="300" w:lineRule="auto"/>
        <w:jc w:val="both"/>
        <w:rPr>
          <w:rFonts w:ascii="Calibri" w:hAnsi="Calibri" w:cs="Calibri"/>
          <w:b w:val="0"/>
          <w:bCs w:val="0"/>
          <w:color w:val="auto"/>
          <w:sz w:val="24"/>
          <w:szCs w:val="24"/>
        </w:rPr>
      </w:pPr>
      <w:bookmarkStart w:id="0" w:name="przedmiot-umowy"/>
      <w:r w:rsidRPr="008E1F3C">
        <w:rPr>
          <w:rFonts w:ascii="Calibri" w:hAnsi="Calibri" w:cs="Calibri"/>
          <w:b w:val="0"/>
          <w:bCs w:val="0"/>
          <w:color w:val="auto"/>
          <w:sz w:val="24"/>
          <w:szCs w:val="24"/>
        </w:rPr>
        <w:t>Oznaczenie sprawy: ZP.272…….2026                                                    Załącznik nr …. do SWZ</w:t>
      </w:r>
    </w:p>
    <w:p w14:paraId="45E1CD6F" w14:textId="3B4A8D09" w:rsidR="00FC0278" w:rsidRPr="008E1F3C" w:rsidRDefault="00FC0278" w:rsidP="00B76F15">
      <w:pPr>
        <w:pStyle w:val="Nagwek2"/>
        <w:spacing w:before="0" w:line="300" w:lineRule="auto"/>
        <w:jc w:val="center"/>
        <w:rPr>
          <w:rFonts w:ascii="Calibri" w:hAnsi="Calibri" w:cs="Calibri"/>
          <w:b w:val="0"/>
          <w:bCs w:val="0"/>
          <w:color w:val="auto"/>
          <w:sz w:val="24"/>
          <w:szCs w:val="24"/>
        </w:rPr>
      </w:pPr>
      <w:r w:rsidRPr="008E1F3C">
        <w:rPr>
          <w:rFonts w:ascii="Calibri" w:hAnsi="Calibri" w:cs="Calibri"/>
          <w:b w:val="0"/>
          <w:bCs w:val="0"/>
          <w:color w:val="auto"/>
          <w:sz w:val="24"/>
          <w:szCs w:val="24"/>
        </w:rPr>
        <w:t>(PROJEKTOWANE POSTANOWIENIA UMOWY)</w:t>
      </w:r>
    </w:p>
    <w:p w14:paraId="580E1DDF" w14:textId="361158A1" w:rsidR="00FC0278" w:rsidRPr="008E1F3C" w:rsidRDefault="00FC0278" w:rsidP="00B76F15">
      <w:pPr>
        <w:pStyle w:val="Nagwek2"/>
        <w:spacing w:before="0" w:line="300" w:lineRule="auto"/>
        <w:jc w:val="center"/>
        <w:rPr>
          <w:rFonts w:ascii="Calibri" w:hAnsi="Calibri" w:cs="Calibri"/>
          <w:color w:val="auto"/>
          <w:sz w:val="24"/>
          <w:szCs w:val="24"/>
        </w:rPr>
      </w:pPr>
      <w:r w:rsidRPr="008E1F3C">
        <w:rPr>
          <w:rFonts w:ascii="Calibri" w:hAnsi="Calibri" w:cs="Calibri"/>
          <w:color w:val="auto"/>
          <w:sz w:val="24"/>
          <w:szCs w:val="24"/>
        </w:rPr>
        <w:t>UMOWA NR ZP.273. … 2026</w:t>
      </w:r>
    </w:p>
    <w:p w14:paraId="0D918A58" w14:textId="18B3B720" w:rsidR="00FC0278" w:rsidRPr="008E1F3C" w:rsidRDefault="00FC0278" w:rsidP="00B76F15">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 xml:space="preserve">W dniu ….......... 2026 r. w Starostwie Powiatowym w Mińsku Mazowieckim, </w:t>
      </w:r>
      <w:r w:rsidRPr="008E1F3C">
        <w:rPr>
          <w:rFonts w:ascii="Calibri" w:hAnsi="Calibri" w:cs="Calibri"/>
          <w:b w:val="0"/>
          <w:bCs w:val="0"/>
          <w:color w:val="auto"/>
          <w:sz w:val="24"/>
          <w:szCs w:val="24"/>
        </w:rPr>
        <w:br/>
        <w:t>ul. Kościuszki 3</w:t>
      </w:r>
      <w:r w:rsidR="006C4D5F" w:rsidRPr="008E1F3C">
        <w:rPr>
          <w:rStyle w:val="Odwoanieprzypisudolnego"/>
          <w:rFonts w:ascii="Calibri" w:hAnsi="Calibri" w:cs="Calibri"/>
          <w:b w:val="0"/>
          <w:bCs w:val="0"/>
          <w:color w:val="auto"/>
          <w:sz w:val="24"/>
          <w:szCs w:val="24"/>
        </w:rPr>
        <w:footnoteReference w:id="1"/>
      </w:r>
      <w:r w:rsidRPr="008E1F3C">
        <w:rPr>
          <w:rFonts w:ascii="Calibri" w:hAnsi="Calibri" w:cs="Calibri"/>
          <w:b w:val="0"/>
          <w:bCs w:val="0"/>
          <w:color w:val="auto"/>
          <w:sz w:val="24"/>
          <w:szCs w:val="24"/>
        </w:rPr>
        <w:t xml:space="preserve"> pomiędzy: </w:t>
      </w:r>
    </w:p>
    <w:p w14:paraId="23750825" w14:textId="58340CAA" w:rsidR="00FC0278" w:rsidRPr="008E1F3C" w:rsidRDefault="00FC0278" w:rsidP="00403606">
      <w:pPr>
        <w:pStyle w:val="Tekstpodstawowy"/>
        <w:spacing w:after="0"/>
        <w:rPr>
          <w:color w:val="auto"/>
        </w:rPr>
      </w:pPr>
      <w:r w:rsidRPr="008E1F3C">
        <w:rPr>
          <w:rFonts w:cs="Calibri"/>
          <w:color w:val="auto"/>
          <w:szCs w:val="24"/>
        </w:rPr>
        <w:t xml:space="preserve">Powiatem Mińskim </w:t>
      </w:r>
      <w:r w:rsidR="00DD7045" w:rsidRPr="008E1F3C">
        <w:rPr>
          <w:color w:val="auto"/>
        </w:rPr>
        <w:t>z siedzibą</w:t>
      </w:r>
      <w:r w:rsidR="004E004A" w:rsidRPr="008E1F3C">
        <w:rPr>
          <w:color w:val="auto"/>
        </w:rPr>
        <w:t xml:space="preserve"> w Mińsku Mazowieckim</w:t>
      </w:r>
      <w:r w:rsidR="00DD7045" w:rsidRPr="008E1F3C">
        <w:rPr>
          <w:color w:val="auto"/>
        </w:rPr>
        <w:t xml:space="preserve"> przy ul. Tadeusza Kościuszki 3, 05-300 Mińsk Mazowiecki, NIP 822 234 24 26, REGON 711581788, </w:t>
      </w:r>
      <w:r w:rsidRPr="008E1F3C">
        <w:rPr>
          <w:rFonts w:cs="Calibri"/>
          <w:color w:val="auto"/>
          <w:szCs w:val="24"/>
        </w:rPr>
        <w:t xml:space="preserve">reprezentowanym przez Zarząd Powiatu </w:t>
      </w:r>
      <w:r w:rsidR="00DD7045" w:rsidRPr="008E1F3C">
        <w:rPr>
          <w:rFonts w:cs="Calibri"/>
          <w:color w:val="auto"/>
          <w:szCs w:val="24"/>
        </w:rPr>
        <w:t>Mińskiego</w:t>
      </w:r>
      <w:r w:rsidR="004E004A" w:rsidRPr="008E1F3C">
        <w:rPr>
          <w:rFonts w:cs="Calibri"/>
          <w:color w:val="auto"/>
          <w:szCs w:val="24"/>
        </w:rPr>
        <w:t>,</w:t>
      </w:r>
      <w:r w:rsidR="00DD7045" w:rsidRPr="008E1F3C">
        <w:rPr>
          <w:rFonts w:cs="Calibri"/>
          <w:color w:val="auto"/>
          <w:szCs w:val="24"/>
        </w:rPr>
        <w:t xml:space="preserve"> </w:t>
      </w:r>
      <w:r w:rsidRPr="008E1F3C">
        <w:rPr>
          <w:rFonts w:cs="Calibri"/>
          <w:color w:val="auto"/>
          <w:szCs w:val="24"/>
        </w:rPr>
        <w:t xml:space="preserve">w imieniu którego działają: </w:t>
      </w:r>
    </w:p>
    <w:p w14:paraId="5BC6336E" w14:textId="77777777" w:rsidR="00FC0278" w:rsidRPr="008E1F3C" w:rsidRDefault="00FC0278" w:rsidP="00B76F15">
      <w:pPr>
        <w:pStyle w:val="Nagwek2"/>
        <w:numPr>
          <w:ilvl w:val="0"/>
          <w:numId w:val="21"/>
        </w:numPr>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Pan Remigiusz Lesław Górniak – Starosta Miński</w:t>
      </w:r>
    </w:p>
    <w:p w14:paraId="5DAFE172" w14:textId="77777777" w:rsidR="00FC0278" w:rsidRPr="008E1F3C" w:rsidRDefault="00FC0278" w:rsidP="00B76F15">
      <w:pPr>
        <w:pStyle w:val="Nagwek2"/>
        <w:numPr>
          <w:ilvl w:val="0"/>
          <w:numId w:val="21"/>
        </w:numPr>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 xml:space="preserve">Pani Urszula </w:t>
      </w:r>
      <w:proofErr w:type="spellStart"/>
      <w:r w:rsidRPr="008E1F3C">
        <w:rPr>
          <w:rFonts w:ascii="Calibri" w:hAnsi="Calibri" w:cs="Calibri"/>
          <w:b w:val="0"/>
          <w:bCs w:val="0"/>
          <w:color w:val="auto"/>
          <w:sz w:val="24"/>
          <w:szCs w:val="24"/>
        </w:rPr>
        <w:t>Pacyga</w:t>
      </w:r>
      <w:proofErr w:type="spellEnd"/>
      <w:r w:rsidRPr="008E1F3C">
        <w:rPr>
          <w:rFonts w:ascii="Calibri" w:hAnsi="Calibri" w:cs="Calibri"/>
          <w:b w:val="0"/>
          <w:bCs w:val="0"/>
          <w:color w:val="auto"/>
          <w:sz w:val="24"/>
          <w:szCs w:val="24"/>
        </w:rPr>
        <w:t xml:space="preserve"> – Wicestarosta Miński</w:t>
      </w:r>
    </w:p>
    <w:p w14:paraId="2DECE80E" w14:textId="5BB38F49" w:rsidR="00FC0278" w:rsidRPr="008E1F3C" w:rsidRDefault="00FC0278" w:rsidP="00B76F15">
      <w:pPr>
        <w:pStyle w:val="Nagwek2"/>
        <w:spacing w:before="0" w:line="300" w:lineRule="auto"/>
        <w:jc w:val="both"/>
        <w:rPr>
          <w:rFonts w:ascii="Calibri" w:hAnsi="Calibri" w:cs="Calibri"/>
          <w:b w:val="0"/>
          <w:bCs w:val="0"/>
          <w:iCs/>
          <w:color w:val="auto"/>
          <w:sz w:val="24"/>
          <w:szCs w:val="24"/>
        </w:rPr>
      </w:pPr>
      <w:r w:rsidRPr="008E1F3C">
        <w:rPr>
          <w:rFonts w:ascii="Calibri" w:hAnsi="Calibri" w:cs="Calibri"/>
          <w:b w:val="0"/>
          <w:bCs w:val="0"/>
          <w:iCs/>
          <w:color w:val="auto"/>
          <w:sz w:val="24"/>
          <w:szCs w:val="24"/>
        </w:rPr>
        <w:t xml:space="preserve"> zwanym w dalszej części umowy „ZAMAWIAJĄCYM”,</w:t>
      </w:r>
    </w:p>
    <w:p w14:paraId="748F202C" w14:textId="77777777" w:rsidR="00FC0278" w:rsidRPr="008E1F3C" w:rsidRDefault="00FC0278" w:rsidP="00B76F15">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a</w:t>
      </w:r>
    </w:p>
    <w:p w14:paraId="31D235F1" w14:textId="77777777" w:rsidR="00FC0278" w:rsidRPr="008E1F3C" w:rsidRDefault="00FC0278" w:rsidP="00B76F15">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 xml:space="preserve"> </w:t>
      </w:r>
      <w:r w:rsidRPr="008E1F3C">
        <w:rPr>
          <w:rFonts w:ascii="Calibri" w:hAnsi="Calibri" w:cs="Calibri"/>
          <w:b w:val="0"/>
          <w:bCs w:val="0"/>
          <w:iCs/>
          <w:color w:val="auto"/>
          <w:sz w:val="24"/>
          <w:szCs w:val="24"/>
        </w:rPr>
        <w:t xml:space="preserve">………………………… </w:t>
      </w:r>
      <w:r w:rsidRPr="008E1F3C">
        <w:rPr>
          <w:rFonts w:ascii="Calibri" w:hAnsi="Calibri" w:cs="Calibri"/>
          <w:b w:val="0"/>
          <w:bCs w:val="0"/>
          <w:color w:val="auto"/>
          <w:sz w:val="24"/>
          <w:szCs w:val="24"/>
        </w:rPr>
        <w:t xml:space="preserve">z siedzibą w: </w:t>
      </w:r>
      <w:r w:rsidRPr="008E1F3C">
        <w:rPr>
          <w:rFonts w:ascii="Calibri" w:hAnsi="Calibri" w:cs="Calibri"/>
          <w:b w:val="0"/>
          <w:bCs w:val="0"/>
          <w:iCs/>
          <w:color w:val="auto"/>
          <w:sz w:val="24"/>
          <w:szCs w:val="24"/>
        </w:rPr>
        <w:t>………………………, wpisanym/-ą do rejestru</w:t>
      </w:r>
      <w:r w:rsidRPr="008E1F3C">
        <w:rPr>
          <w:rFonts w:ascii="Calibri" w:hAnsi="Calibri" w:cs="Calibri"/>
          <w:b w:val="0"/>
          <w:bCs w:val="0"/>
          <w:color w:val="auto"/>
          <w:sz w:val="24"/>
          <w:szCs w:val="24"/>
        </w:rPr>
        <w:t xml:space="preserve"> </w:t>
      </w:r>
      <w:r w:rsidRPr="008E1F3C">
        <w:rPr>
          <w:rFonts w:ascii="Calibri" w:hAnsi="Calibri" w:cs="Calibri"/>
          <w:b w:val="0"/>
          <w:bCs w:val="0"/>
          <w:iCs/>
          <w:color w:val="auto"/>
          <w:sz w:val="24"/>
          <w:szCs w:val="24"/>
        </w:rPr>
        <w:t>……………</w:t>
      </w:r>
      <w:r w:rsidRPr="008E1F3C">
        <w:rPr>
          <w:rFonts w:ascii="Calibri" w:hAnsi="Calibri" w:cs="Calibri"/>
          <w:b w:val="0"/>
          <w:bCs w:val="0"/>
          <w:color w:val="auto"/>
          <w:sz w:val="24"/>
          <w:szCs w:val="24"/>
        </w:rPr>
        <w:t xml:space="preserve"> </w:t>
      </w:r>
      <w:r w:rsidRPr="008E1F3C">
        <w:rPr>
          <w:rFonts w:ascii="Calibri" w:hAnsi="Calibri" w:cs="Calibri"/>
          <w:b w:val="0"/>
          <w:bCs w:val="0"/>
          <w:iCs/>
          <w:color w:val="auto"/>
          <w:sz w:val="24"/>
          <w:szCs w:val="24"/>
        </w:rPr>
        <w:t>pod nr</w:t>
      </w:r>
      <w:r w:rsidRPr="008E1F3C">
        <w:rPr>
          <w:rFonts w:ascii="Calibri" w:hAnsi="Calibri" w:cs="Calibri"/>
          <w:b w:val="0"/>
          <w:bCs w:val="0"/>
          <w:color w:val="auto"/>
          <w:sz w:val="24"/>
          <w:szCs w:val="24"/>
        </w:rPr>
        <w:t xml:space="preserve"> </w:t>
      </w:r>
      <w:r w:rsidRPr="008E1F3C">
        <w:rPr>
          <w:rFonts w:ascii="Calibri" w:hAnsi="Calibri" w:cs="Calibri"/>
          <w:b w:val="0"/>
          <w:bCs w:val="0"/>
          <w:iCs/>
          <w:color w:val="auto"/>
          <w:sz w:val="24"/>
          <w:szCs w:val="24"/>
        </w:rPr>
        <w:t xml:space="preserve">……………………, prowadzonego przez ……………………, </w:t>
      </w:r>
      <w:r w:rsidRPr="008E1F3C">
        <w:rPr>
          <w:rFonts w:ascii="Calibri" w:hAnsi="Calibri" w:cs="Calibri"/>
          <w:b w:val="0"/>
          <w:bCs w:val="0"/>
          <w:color w:val="auto"/>
          <w:sz w:val="24"/>
          <w:szCs w:val="24"/>
        </w:rPr>
        <w:t xml:space="preserve">zwaną dalej „WYKONAWCĄ”, reprezentowaną przez: ………………………………….. </w:t>
      </w:r>
    </w:p>
    <w:p w14:paraId="686C1F10" w14:textId="77777777" w:rsidR="00FC0278" w:rsidRPr="008E1F3C" w:rsidRDefault="00FC0278" w:rsidP="00B76F15">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a</w:t>
      </w:r>
    </w:p>
    <w:p w14:paraId="16F091B7" w14:textId="77777777" w:rsidR="00FC0278" w:rsidRPr="008E1F3C" w:rsidRDefault="00FC0278" w:rsidP="00B76F15">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p.</w:t>
      </w:r>
      <w:r w:rsidRPr="008E1F3C">
        <w:rPr>
          <w:rFonts w:ascii="Calibri" w:hAnsi="Calibri" w:cs="Calibri"/>
          <w:b w:val="0"/>
          <w:bCs w:val="0"/>
          <w:color w:val="auto"/>
          <w:sz w:val="24"/>
          <w:szCs w:val="24"/>
          <w:vertAlign w:val="superscript"/>
        </w:rPr>
        <w:t xml:space="preserve"> 1)</w:t>
      </w:r>
      <w:r w:rsidRPr="008E1F3C">
        <w:rPr>
          <w:rFonts w:ascii="Calibri" w:hAnsi="Calibri" w:cs="Calibri"/>
          <w:b w:val="0"/>
          <w:bCs w:val="0"/>
          <w:color w:val="auto"/>
          <w:sz w:val="24"/>
          <w:szCs w:val="24"/>
        </w:rPr>
        <w:t xml:space="preserve">. ………………….. </w:t>
      </w:r>
      <w:r w:rsidRPr="008E1F3C">
        <w:rPr>
          <w:rFonts w:ascii="Calibri" w:hAnsi="Calibri" w:cs="Calibri"/>
          <w:b w:val="0"/>
          <w:bCs w:val="0"/>
          <w:iCs/>
          <w:color w:val="auto"/>
          <w:sz w:val="24"/>
          <w:szCs w:val="24"/>
        </w:rPr>
        <w:t xml:space="preserve">zamieszkałym/-ą: …………………., prowadzącym/ą działalność gospodarczą pod nazwą: …………………. z siedzibą: …………………, wpisanym/ ą do Centralnej Ewidencji i Informacji o Działalności Gospodarczej NIP …………….., REGON </w:t>
      </w:r>
      <w:r w:rsidRPr="008E1F3C">
        <w:rPr>
          <w:rFonts w:ascii="Calibri" w:hAnsi="Calibri" w:cs="Calibri"/>
          <w:b w:val="0"/>
          <w:bCs w:val="0"/>
          <w:color w:val="auto"/>
          <w:sz w:val="24"/>
          <w:szCs w:val="24"/>
        </w:rPr>
        <w:t xml:space="preserve">………………. </w:t>
      </w:r>
    </w:p>
    <w:p w14:paraId="3C029105" w14:textId="128CC36E" w:rsidR="00FC0278" w:rsidRPr="008E1F3C" w:rsidRDefault="00FC0278" w:rsidP="00B76F15">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iCs/>
          <w:color w:val="auto"/>
          <w:sz w:val="24"/>
          <w:szCs w:val="24"/>
        </w:rPr>
        <w:t>zwanym dalej „WYKONAWCĄ”</w:t>
      </w:r>
    </w:p>
    <w:p w14:paraId="4982399E" w14:textId="77777777" w:rsidR="00FC0278" w:rsidRPr="008E1F3C" w:rsidRDefault="00FC0278" w:rsidP="00092560">
      <w:pPr>
        <w:pStyle w:val="Nagwek2"/>
        <w:spacing w:before="0" w:line="300" w:lineRule="auto"/>
        <w:jc w:val="both"/>
        <w:rPr>
          <w:rFonts w:ascii="Calibri" w:hAnsi="Calibri" w:cs="Calibri"/>
          <w:b w:val="0"/>
          <w:bCs w:val="0"/>
          <w:color w:val="auto"/>
          <w:sz w:val="24"/>
          <w:szCs w:val="24"/>
        </w:rPr>
      </w:pPr>
      <w:r w:rsidRPr="008E1F3C">
        <w:rPr>
          <w:rFonts w:ascii="Calibri" w:hAnsi="Calibri" w:cs="Calibri"/>
          <w:b w:val="0"/>
          <w:bCs w:val="0"/>
          <w:color w:val="auto"/>
          <w:sz w:val="24"/>
          <w:szCs w:val="24"/>
        </w:rPr>
        <w:t xml:space="preserve">zgodnie z przepisami ustawy z dnia 11 września 2019 r. Prawo zamówień publicznych (Dz. U. z 2024 r. poz. 1320 z </w:t>
      </w:r>
      <w:proofErr w:type="spellStart"/>
      <w:r w:rsidRPr="008E1F3C">
        <w:rPr>
          <w:rFonts w:ascii="Calibri" w:hAnsi="Calibri" w:cs="Calibri"/>
          <w:b w:val="0"/>
          <w:bCs w:val="0"/>
          <w:color w:val="auto"/>
          <w:sz w:val="24"/>
          <w:szCs w:val="24"/>
        </w:rPr>
        <w:t>późn</w:t>
      </w:r>
      <w:proofErr w:type="spellEnd"/>
      <w:r w:rsidRPr="008E1F3C">
        <w:rPr>
          <w:rFonts w:ascii="Calibri" w:hAnsi="Calibri" w:cs="Calibri"/>
          <w:b w:val="0"/>
          <w:bCs w:val="0"/>
          <w:color w:val="auto"/>
          <w:sz w:val="24"/>
          <w:szCs w:val="24"/>
        </w:rPr>
        <w:t xml:space="preserve">. zm.) zwaną dalej ustawą </w:t>
      </w:r>
      <w:proofErr w:type="spellStart"/>
      <w:r w:rsidRPr="008E1F3C">
        <w:rPr>
          <w:rFonts w:ascii="Calibri" w:hAnsi="Calibri" w:cs="Calibri"/>
          <w:b w:val="0"/>
          <w:bCs w:val="0"/>
          <w:color w:val="auto"/>
          <w:sz w:val="24"/>
          <w:szCs w:val="24"/>
        </w:rPr>
        <w:t>Pzp</w:t>
      </w:r>
      <w:proofErr w:type="spellEnd"/>
      <w:r w:rsidRPr="008E1F3C">
        <w:rPr>
          <w:rFonts w:ascii="Calibri" w:hAnsi="Calibri" w:cs="Calibri"/>
          <w:b w:val="0"/>
          <w:bCs w:val="0"/>
          <w:color w:val="auto"/>
          <w:sz w:val="24"/>
          <w:szCs w:val="24"/>
        </w:rPr>
        <w:t>, została zawarta umowa następującej treści:</w:t>
      </w:r>
    </w:p>
    <w:p w14:paraId="68AB9783" w14:textId="77777777" w:rsidR="00092560" w:rsidRPr="008E1F3C" w:rsidRDefault="00092560" w:rsidP="00B76F15">
      <w:pPr>
        <w:rPr>
          <w:color w:val="auto"/>
        </w:rPr>
      </w:pPr>
    </w:p>
    <w:p w14:paraId="39EE4824" w14:textId="77777777" w:rsidR="00AE556E" w:rsidRPr="008E1F3C" w:rsidRDefault="00000000" w:rsidP="00B76F15">
      <w:pPr>
        <w:pStyle w:val="Nagwek2"/>
        <w:spacing w:before="0" w:line="300" w:lineRule="auto"/>
        <w:jc w:val="center"/>
        <w:rPr>
          <w:color w:val="auto"/>
        </w:rPr>
      </w:pPr>
      <w:r w:rsidRPr="008E1F3C">
        <w:rPr>
          <w:color w:val="auto"/>
        </w:rPr>
        <w:t>§ 1.</w:t>
      </w:r>
    </w:p>
    <w:p w14:paraId="752D2800" w14:textId="7278245C" w:rsidR="00FC0278" w:rsidRPr="008E1F3C" w:rsidRDefault="00000000" w:rsidP="00B76F15">
      <w:pPr>
        <w:pStyle w:val="Nagwek2"/>
        <w:spacing w:before="0" w:line="300" w:lineRule="auto"/>
        <w:jc w:val="center"/>
        <w:rPr>
          <w:color w:val="auto"/>
        </w:rPr>
      </w:pPr>
      <w:r w:rsidRPr="008E1F3C">
        <w:rPr>
          <w:color w:val="auto"/>
        </w:rPr>
        <w:t xml:space="preserve"> PRZEDMIOT UMOWY</w:t>
      </w:r>
    </w:p>
    <w:p w14:paraId="711E3EE3" w14:textId="5A64FA04" w:rsidR="0028382E" w:rsidRPr="008E1F3C" w:rsidRDefault="00000000" w:rsidP="00B76F15">
      <w:pPr>
        <w:pStyle w:val="Akapitzlist"/>
        <w:numPr>
          <w:ilvl w:val="0"/>
          <w:numId w:val="47"/>
        </w:numPr>
        <w:spacing w:after="0" w:line="300" w:lineRule="auto"/>
        <w:jc w:val="both"/>
        <w:rPr>
          <w:color w:val="auto"/>
        </w:rPr>
      </w:pPr>
      <w:r w:rsidRPr="008E1F3C">
        <w:rPr>
          <w:color w:val="auto"/>
        </w:rPr>
        <w:t xml:space="preserve">Przedmiotem Umowy (dalej “Przedmiot Umowy”) jest wykonanie zadania pod nazwą </w:t>
      </w:r>
      <w:r w:rsidR="00FC0278" w:rsidRPr="008E1F3C">
        <w:rPr>
          <w:color w:val="auto"/>
        </w:rPr>
        <w:t>„Dostosowanie do wymogów przeciwpożarowych Budynku Zespołu Szkół Ekonomicznych”.</w:t>
      </w:r>
    </w:p>
    <w:p w14:paraId="5C8F2F44" w14:textId="04DEFFD8" w:rsidR="00767910" w:rsidRPr="008E1F3C" w:rsidRDefault="00767910" w:rsidP="00B76F15">
      <w:pPr>
        <w:pStyle w:val="Akapitzlist"/>
        <w:numPr>
          <w:ilvl w:val="0"/>
          <w:numId w:val="47"/>
        </w:numPr>
        <w:spacing w:after="0" w:line="300" w:lineRule="auto"/>
        <w:jc w:val="both"/>
        <w:rPr>
          <w:bCs/>
          <w:color w:val="auto"/>
        </w:rPr>
      </w:pPr>
      <w:r w:rsidRPr="008E1F3C">
        <w:rPr>
          <w:bCs/>
          <w:color w:val="auto"/>
        </w:rPr>
        <w:t>Szczegółowy zakres robót</w:t>
      </w:r>
      <w:r w:rsidRPr="008E1F3C">
        <w:rPr>
          <w:color w:val="auto"/>
        </w:rPr>
        <w:t xml:space="preserve"> zamieszczony został w </w:t>
      </w:r>
      <w:r w:rsidRPr="008E1F3C">
        <w:rPr>
          <w:bCs/>
          <w:color w:val="auto"/>
        </w:rPr>
        <w:t xml:space="preserve">dokumentacji określającej przedmiot zamówienia (dokumentacja projektowa, specyfikacje techniczne wykonania i odbioru </w:t>
      </w:r>
      <w:r w:rsidRPr="008E1F3C">
        <w:rPr>
          <w:bCs/>
          <w:color w:val="auto"/>
        </w:rPr>
        <w:lastRenderedPageBreak/>
        <w:t>robót budowlanych (</w:t>
      </w:r>
      <w:proofErr w:type="spellStart"/>
      <w:r w:rsidRPr="008E1F3C">
        <w:rPr>
          <w:bCs/>
          <w:color w:val="auto"/>
        </w:rPr>
        <w:t>STWiORB</w:t>
      </w:r>
      <w:proofErr w:type="spellEnd"/>
      <w:r w:rsidRPr="008E1F3C">
        <w:rPr>
          <w:bCs/>
          <w:color w:val="auto"/>
        </w:rPr>
        <w:t>), przedmiar robót</w:t>
      </w:r>
      <w:r w:rsidR="001F567F" w:rsidRPr="008E1F3C">
        <w:rPr>
          <w:bCs/>
          <w:color w:val="auto"/>
        </w:rPr>
        <w:t xml:space="preserve">, decyzji </w:t>
      </w:r>
      <w:bookmarkStart w:id="1" w:name="_Hlk227656334"/>
      <w:r w:rsidR="00AC14DF" w:rsidRPr="008E1F3C">
        <w:rPr>
          <w:bCs/>
          <w:color w:val="auto"/>
        </w:rPr>
        <w:t>1298/2025</w:t>
      </w:r>
      <w:bookmarkEnd w:id="1"/>
      <w:r w:rsidRPr="008E1F3C">
        <w:rPr>
          <w:bCs/>
          <w:color w:val="auto"/>
        </w:rPr>
        <w:t xml:space="preserve">) – Załącznik nr </w:t>
      </w:r>
      <w:r w:rsidR="004F5A0B" w:rsidRPr="008E1F3C">
        <w:rPr>
          <w:bCs/>
          <w:color w:val="auto"/>
        </w:rPr>
        <w:t xml:space="preserve">1 </w:t>
      </w:r>
      <w:r w:rsidRPr="008E1F3C">
        <w:rPr>
          <w:bCs/>
          <w:color w:val="auto"/>
        </w:rPr>
        <w:t xml:space="preserve">do </w:t>
      </w:r>
      <w:r w:rsidR="004F5A0B" w:rsidRPr="008E1F3C">
        <w:rPr>
          <w:bCs/>
          <w:color w:val="auto"/>
        </w:rPr>
        <w:t>Umowy</w:t>
      </w:r>
      <w:r w:rsidRPr="008E1F3C">
        <w:rPr>
          <w:bCs/>
          <w:color w:val="auto"/>
        </w:rPr>
        <w:t>.</w:t>
      </w:r>
    </w:p>
    <w:p w14:paraId="4D0CFE69" w14:textId="12BF7180" w:rsidR="0028382E" w:rsidRPr="008E1F3C" w:rsidRDefault="00000000" w:rsidP="00B76F15">
      <w:pPr>
        <w:pStyle w:val="Akapitzlist"/>
        <w:numPr>
          <w:ilvl w:val="0"/>
          <w:numId w:val="47"/>
        </w:numPr>
        <w:spacing w:after="0" w:line="300" w:lineRule="auto"/>
        <w:jc w:val="both"/>
        <w:rPr>
          <w:color w:val="auto"/>
        </w:rPr>
      </w:pPr>
      <w:r w:rsidRPr="008E1F3C">
        <w:rPr>
          <w:color w:val="auto"/>
        </w:rPr>
        <w:t xml:space="preserve">Wykonawca zobowiązuje się wykonać Przedmiot Umowy zgodnie z warunkami określonymi w Specyfikacji Warunków Zamówienia (dalej “SWZ”), w </w:t>
      </w:r>
      <w:r w:rsidR="001F567F" w:rsidRPr="008E1F3C">
        <w:rPr>
          <w:color w:val="auto"/>
        </w:rPr>
        <w:t>dokumentacji projektowej</w:t>
      </w:r>
      <w:r w:rsidRPr="008E1F3C">
        <w:rPr>
          <w:color w:val="auto"/>
        </w:rPr>
        <w:t>,</w:t>
      </w:r>
      <w:r w:rsidR="001F567F" w:rsidRPr="008E1F3C">
        <w:rPr>
          <w:color w:val="auto"/>
        </w:rPr>
        <w:t xml:space="preserve"> przedmiar</w:t>
      </w:r>
      <w:r w:rsidR="00BF2D37" w:rsidRPr="008E1F3C">
        <w:rPr>
          <w:color w:val="auto"/>
        </w:rPr>
        <w:t>ze</w:t>
      </w:r>
      <w:r w:rsidR="001F567F" w:rsidRPr="008E1F3C">
        <w:rPr>
          <w:color w:val="auto"/>
        </w:rPr>
        <w:t xml:space="preserve">, decyzji </w:t>
      </w:r>
      <w:r w:rsidR="00AC14DF" w:rsidRPr="008E1F3C">
        <w:rPr>
          <w:bCs/>
          <w:color w:val="auto"/>
        </w:rPr>
        <w:t>1298/2025</w:t>
      </w:r>
      <w:r w:rsidR="001F567F" w:rsidRPr="008E1F3C">
        <w:rPr>
          <w:color w:val="auto"/>
        </w:rPr>
        <w:t>,</w:t>
      </w:r>
      <w:r w:rsidRPr="008E1F3C">
        <w:rPr>
          <w:color w:val="auto"/>
        </w:rPr>
        <w:t xml:space="preserve"> Specyfikacji Technicznej Wykonania i Odbioru Robót Budowlanych (dalej “</w:t>
      </w:r>
      <w:proofErr w:type="spellStart"/>
      <w:r w:rsidRPr="008E1F3C">
        <w:rPr>
          <w:color w:val="auto"/>
        </w:rPr>
        <w:t>STWiORB</w:t>
      </w:r>
      <w:proofErr w:type="spellEnd"/>
      <w:r w:rsidRPr="008E1F3C">
        <w:rPr>
          <w:color w:val="auto"/>
        </w:rPr>
        <w:t>”), zgodnie z zasadami wiedzy technicznej oraz obowiązującymi przepisami prawa, w szczególności Prawa budowlanego, decyzjami, opiniami, uzgodnieniami oraz poleceniami Zamawiającego.</w:t>
      </w:r>
    </w:p>
    <w:p w14:paraId="0688EB59" w14:textId="104D0ECB" w:rsidR="0028382E" w:rsidRPr="008E1F3C" w:rsidRDefault="00000000" w:rsidP="00B76F15">
      <w:pPr>
        <w:pStyle w:val="Tekstpodstawowy"/>
        <w:numPr>
          <w:ilvl w:val="0"/>
          <w:numId w:val="47"/>
        </w:numPr>
        <w:spacing w:after="0" w:line="300" w:lineRule="auto"/>
        <w:jc w:val="both"/>
        <w:rPr>
          <w:color w:val="auto"/>
        </w:rPr>
      </w:pPr>
      <w:r w:rsidRPr="008E1F3C">
        <w:rPr>
          <w:color w:val="auto"/>
        </w:rPr>
        <w:t>W przypadku wystąpienia wykluczających się wzajemnie postanowień i wytycznych zawartych w dokumentach będących częścią składową Umowy lub wewnętrznych sprzeczności, ustala się następującą hierarchię ich ważności:</w:t>
      </w:r>
    </w:p>
    <w:p w14:paraId="4DB969B5" w14:textId="773D44BB" w:rsidR="0028382E" w:rsidRPr="008E1F3C" w:rsidRDefault="00000000" w:rsidP="00B76F15">
      <w:pPr>
        <w:pStyle w:val="Tekstpodstawowy"/>
        <w:numPr>
          <w:ilvl w:val="0"/>
          <w:numId w:val="45"/>
        </w:numPr>
        <w:spacing w:after="0" w:line="300" w:lineRule="auto"/>
        <w:jc w:val="both"/>
        <w:rPr>
          <w:color w:val="auto"/>
        </w:rPr>
      </w:pPr>
      <w:r w:rsidRPr="008E1F3C">
        <w:rPr>
          <w:color w:val="auto"/>
        </w:rPr>
        <w:t>Umowa;</w:t>
      </w:r>
    </w:p>
    <w:p w14:paraId="5D191D51" w14:textId="0482A29D" w:rsidR="0028382E" w:rsidRPr="008E1F3C" w:rsidRDefault="0022160F" w:rsidP="00B76F15">
      <w:pPr>
        <w:pStyle w:val="Tekstpodstawowy"/>
        <w:numPr>
          <w:ilvl w:val="0"/>
          <w:numId w:val="45"/>
        </w:numPr>
        <w:spacing w:after="0" w:line="300" w:lineRule="auto"/>
        <w:jc w:val="both"/>
        <w:rPr>
          <w:color w:val="auto"/>
        </w:rPr>
      </w:pPr>
      <w:r w:rsidRPr="008E1F3C">
        <w:rPr>
          <w:color w:val="auto"/>
        </w:rPr>
        <w:t>Dokumentacja projektowa;</w:t>
      </w:r>
    </w:p>
    <w:p w14:paraId="535A35D8" w14:textId="30A6878F" w:rsidR="0022160F" w:rsidRPr="008E1F3C" w:rsidRDefault="0022160F" w:rsidP="00B76F15">
      <w:pPr>
        <w:pStyle w:val="Tekstpodstawowy"/>
        <w:numPr>
          <w:ilvl w:val="0"/>
          <w:numId w:val="45"/>
        </w:numPr>
        <w:spacing w:after="0" w:line="300" w:lineRule="auto"/>
        <w:jc w:val="both"/>
        <w:rPr>
          <w:color w:val="auto"/>
        </w:rPr>
      </w:pPr>
      <w:r w:rsidRPr="008E1F3C">
        <w:rPr>
          <w:color w:val="auto"/>
        </w:rPr>
        <w:t>Przedmiar;</w:t>
      </w:r>
    </w:p>
    <w:p w14:paraId="2786A117" w14:textId="7FAB4081" w:rsidR="0028382E" w:rsidRPr="008E1F3C" w:rsidRDefault="00000000" w:rsidP="00B76F15">
      <w:pPr>
        <w:pStyle w:val="Tekstpodstawowy"/>
        <w:numPr>
          <w:ilvl w:val="0"/>
          <w:numId w:val="45"/>
        </w:numPr>
        <w:spacing w:after="0" w:line="300" w:lineRule="auto"/>
        <w:jc w:val="both"/>
        <w:rPr>
          <w:color w:val="auto"/>
        </w:rPr>
      </w:pPr>
      <w:r w:rsidRPr="008E1F3C">
        <w:rPr>
          <w:color w:val="auto"/>
        </w:rPr>
        <w:t>Specyfikacja Techniczna Wykonania i Odbioru Robót Budowlanych</w:t>
      </w:r>
      <w:r w:rsidR="00D37ABF" w:rsidRPr="008E1F3C">
        <w:rPr>
          <w:color w:val="auto"/>
        </w:rPr>
        <w:t>.</w:t>
      </w:r>
    </w:p>
    <w:p w14:paraId="66C8411F" w14:textId="2B10C24E" w:rsidR="0028382E" w:rsidRPr="008E1F3C" w:rsidRDefault="00000000" w:rsidP="00B76F15">
      <w:pPr>
        <w:pStyle w:val="Tekstpodstawowy"/>
        <w:numPr>
          <w:ilvl w:val="0"/>
          <w:numId w:val="47"/>
        </w:numPr>
        <w:spacing w:after="0" w:line="300" w:lineRule="auto"/>
        <w:jc w:val="both"/>
        <w:rPr>
          <w:color w:val="auto"/>
        </w:rPr>
      </w:pPr>
      <w:r w:rsidRPr="008E1F3C">
        <w:rPr>
          <w:color w:val="auto"/>
        </w:rPr>
        <w:t>Postanowienia zawarte w dokumentach, o których mowa w ust. 4, należy traktować jako wzajemnie uzupełniające. W przypadku wystąpienia dwóch lub więcej różnych wymagań, jako wiążące należy traktować wymagania zawarte w dokumencie według powyższej hierarchii.</w:t>
      </w:r>
    </w:p>
    <w:p w14:paraId="7D40BDEB" w14:textId="0301B95D" w:rsidR="0021578E" w:rsidRPr="008E1F3C" w:rsidRDefault="00000000" w:rsidP="00B76F15">
      <w:pPr>
        <w:pStyle w:val="Tekstpodstawowy"/>
        <w:numPr>
          <w:ilvl w:val="0"/>
          <w:numId w:val="47"/>
        </w:numPr>
        <w:spacing w:after="0" w:line="300" w:lineRule="auto"/>
        <w:jc w:val="both"/>
        <w:rPr>
          <w:color w:val="auto"/>
        </w:rPr>
      </w:pPr>
      <w:r w:rsidRPr="008E1F3C">
        <w:rPr>
          <w:color w:val="auto"/>
        </w:rPr>
        <w:t xml:space="preserve">Wykonawca zobowiązuje się do wykonania wszystkich prac i czynności niezbędnych </w:t>
      </w:r>
      <w:r w:rsidR="0021578E" w:rsidRPr="008E1F3C">
        <w:rPr>
          <w:color w:val="auto"/>
        </w:rPr>
        <w:br/>
      </w:r>
      <w:r w:rsidRPr="008E1F3C">
        <w:rPr>
          <w:color w:val="auto"/>
        </w:rPr>
        <w:t>do osiągnięcia rezultatu określonego w ust. 1, niezależnie od tego czy wynikają wprost z dokumentów wymienionych w ust. 4.</w:t>
      </w:r>
    </w:p>
    <w:p w14:paraId="63403DAF" w14:textId="77777777" w:rsidR="00092560" w:rsidRPr="008E1F3C" w:rsidRDefault="00092560" w:rsidP="00B76F15">
      <w:pPr>
        <w:pStyle w:val="Tekstpodstawowy"/>
        <w:spacing w:after="0" w:line="300" w:lineRule="auto"/>
        <w:jc w:val="both"/>
        <w:rPr>
          <w:color w:val="auto"/>
        </w:rPr>
      </w:pPr>
    </w:p>
    <w:p w14:paraId="419B5AC9" w14:textId="32312C2F" w:rsidR="008E0F97" w:rsidRPr="008E1F3C" w:rsidRDefault="008E0F97" w:rsidP="00B76F15">
      <w:pPr>
        <w:pStyle w:val="Tekstpodstawowy"/>
        <w:spacing w:after="0" w:line="300" w:lineRule="auto"/>
        <w:jc w:val="center"/>
        <w:rPr>
          <w:b/>
          <w:bCs/>
          <w:color w:val="auto"/>
          <w:sz w:val="28"/>
          <w:szCs w:val="28"/>
        </w:rPr>
      </w:pPr>
      <w:r w:rsidRPr="008E1F3C">
        <w:rPr>
          <w:b/>
          <w:bCs/>
          <w:color w:val="auto"/>
          <w:sz w:val="28"/>
          <w:szCs w:val="28"/>
        </w:rPr>
        <w:t>§ 2.</w:t>
      </w:r>
    </w:p>
    <w:p w14:paraId="63E008F4" w14:textId="77777777" w:rsidR="008E0F97" w:rsidRPr="008E1F3C" w:rsidRDefault="008E0F97" w:rsidP="00B76F15">
      <w:pPr>
        <w:pStyle w:val="Tekstpodstawowy"/>
        <w:spacing w:after="0" w:line="300" w:lineRule="auto"/>
        <w:jc w:val="center"/>
        <w:rPr>
          <w:b/>
          <w:bCs/>
          <w:color w:val="auto"/>
          <w:sz w:val="28"/>
          <w:szCs w:val="28"/>
        </w:rPr>
      </w:pPr>
      <w:r w:rsidRPr="008E1F3C">
        <w:rPr>
          <w:b/>
          <w:bCs/>
          <w:color w:val="auto"/>
          <w:sz w:val="28"/>
          <w:szCs w:val="28"/>
        </w:rPr>
        <w:t>Przedstawiciele stron</w:t>
      </w:r>
    </w:p>
    <w:p w14:paraId="757F375F" w14:textId="0F3EC707" w:rsidR="008E0F97" w:rsidRPr="008E1F3C" w:rsidRDefault="008E0F97" w:rsidP="00B76F15">
      <w:pPr>
        <w:pStyle w:val="Tekstpodstawowy"/>
        <w:numPr>
          <w:ilvl w:val="0"/>
          <w:numId w:val="46"/>
        </w:numPr>
        <w:spacing w:after="0" w:line="300" w:lineRule="auto"/>
        <w:jc w:val="both"/>
        <w:rPr>
          <w:color w:val="auto"/>
          <w:szCs w:val="24"/>
        </w:rPr>
      </w:pPr>
      <w:r w:rsidRPr="008E1F3C">
        <w:rPr>
          <w:color w:val="auto"/>
          <w:szCs w:val="24"/>
        </w:rPr>
        <w:t xml:space="preserve">Wykonawca ustanawia </w:t>
      </w:r>
      <w:r w:rsidRPr="008E1F3C">
        <w:rPr>
          <w:iCs/>
          <w:color w:val="auto"/>
          <w:szCs w:val="24"/>
        </w:rPr>
        <w:t>Kierownika budowy</w:t>
      </w:r>
      <w:r w:rsidRPr="008E1F3C">
        <w:rPr>
          <w:color w:val="auto"/>
          <w:szCs w:val="24"/>
        </w:rPr>
        <w:t xml:space="preserve">, w osobie: …………........................., </w:t>
      </w:r>
      <w:r w:rsidRPr="008E1F3C">
        <w:rPr>
          <w:color w:val="auto"/>
          <w:szCs w:val="24"/>
        </w:rPr>
        <w:br/>
        <w:t xml:space="preserve">Nr uprawnień </w:t>
      </w:r>
      <w:r w:rsidRPr="008E1F3C">
        <w:rPr>
          <w:iCs/>
          <w:color w:val="auto"/>
          <w:szCs w:val="24"/>
        </w:rPr>
        <w:t>…………………. (tel.: …………………………., e-mail:…………………………………)</w:t>
      </w:r>
    </w:p>
    <w:p w14:paraId="2C7C1B2B" w14:textId="5BF4F48D" w:rsidR="008E0F97" w:rsidRPr="008E1F3C" w:rsidRDefault="008E0F97" w:rsidP="00B76F15">
      <w:pPr>
        <w:pStyle w:val="Tekstpodstawowy"/>
        <w:numPr>
          <w:ilvl w:val="0"/>
          <w:numId w:val="46"/>
        </w:numPr>
        <w:spacing w:after="0" w:line="300" w:lineRule="auto"/>
        <w:jc w:val="both"/>
        <w:rPr>
          <w:color w:val="auto"/>
          <w:szCs w:val="24"/>
        </w:rPr>
      </w:pPr>
      <w:r w:rsidRPr="008E1F3C">
        <w:rPr>
          <w:color w:val="auto"/>
          <w:szCs w:val="24"/>
        </w:rPr>
        <w:t>Zamawiający ustanawia Koordynatorem prac w zakresie realizacji obowiązków umownych Zastępcę Dyrektora Biura Rozwoju i Pozyskiwania Funduszy Starostwa Powiatowego w Mińsku Mazowieckim Pana Wincentego Bartnickiego (tel.:................................................., e-mail: ……………………………………………..)</w:t>
      </w:r>
    </w:p>
    <w:p w14:paraId="5BE32796" w14:textId="187D1588" w:rsidR="008E0F97" w:rsidRPr="008E1F3C" w:rsidRDefault="008E0F97" w:rsidP="00B76F15">
      <w:pPr>
        <w:pStyle w:val="Tekstpodstawowy"/>
        <w:numPr>
          <w:ilvl w:val="0"/>
          <w:numId w:val="46"/>
        </w:numPr>
        <w:spacing w:after="0" w:line="300" w:lineRule="auto"/>
        <w:jc w:val="both"/>
        <w:rPr>
          <w:color w:val="auto"/>
          <w:szCs w:val="24"/>
        </w:rPr>
      </w:pPr>
      <w:r w:rsidRPr="008E1F3C">
        <w:rPr>
          <w:color w:val="auto"/>
          <w:szCs w:val="24"/>
        </w:rPr>
        <w:t xml:space="preserve">Zamawiający wyznacza na Inspektora nadzoru inwestorskiego …………….................. posiadającego uprawnienia w specjalności  konstrukcyjno-budowlanej bez ograniczeń </w:t>
      </w:r>
      <w:r w:rsidRPr="008E1F3C">
        <w:rPr>
          <w:color w:val="auto"/>
          <w:szCs w:val="24"/>
        </w:rPr>
        <w:br/>
        <w:t>(tel.: ………………………………………; e-mail:………………………………………………………)</w:t>
      </w:r>
      <w:r w:rsidR="00610F40" w:rsidRPr="008E1F3C">
        <w:rPr>
          <w:color w:val="auto"/>
          <w:szCs w:val="24"/>
        </w:rPr>
        <w:t>.</w:t>
      </w:r>
    </w:p>
    <w:p w14:paraId="7768EC43" w14:textId="45EF3766" w:rsidR="00610F40" w:rsidRPr="008E1F3C" w:rsidRDefault="00610F40" w:rsidP="00B76F15">
      <w:pPr>
        <w:pStyle w:val="Akapitzlist"/>
        <w:numPr>
          <w:ilvl w:val="0"/>
          <w:numId w:val="46"/>
        </w:numPr>
        <w:spacing w:after="0" w:line="300" w:lineRule="auto"/>
        <w:jc w:val="both"/>
        <w:rPr>
          <w:color w:val="auto"/>
        </w:rPr>
      </w:pPr>
      <w:r w:rsidRPr="008E1F3C">
        <w:rPr>
          <w:color w:val="auto"/>
        </w:rPr>
        <w:lastRenderedPageBreak/>
        <w:t xml:space="preserve">Wykonawca zobowiązany jest kierować korespondencję do </w:t>
      </w:r>
      <w:r w:rsidR="00AF6BC8" w:rsidRPr="008E1F3C">
        <w:rPr>
          <w:color w:val="auto"/>
        </w:rPr>
        <w:t xml:space="preserve">Koordynatora prac </w:t>
      </w:r>
      <w:r w:rsidR="00AF6BC8" w:rsidRPr="008E1F3C">
        <w:rPr>
          <w:color w:val="auto"/>
        </w:rPr>
        <w:br/>
        <w:t>i Inspektora nadzoru inwestorskiego.</w:t>
      </w:r>
    </w:p>
    <w:p w14:paraId="0F3CB529" w14:textId="2FBB2209" w:rsidR="00610F40" w:rsidRPr="008E1F3C" w:rsidRDefault="00610F40" w:rsidP="00B76F15">
      <w:pPr>
        <w:pStyle w:val="Tekstpodstawowy"/>
        <w:numPr>
          <w:ilvl w:val="0"/>
          <w:numId w:val="46"/>
        </w:numPr>
        <w:spacing w:after="0" w:line="300" w:lineRule="auto"/>
        <w:jc w:val="both"/>
        <w:rPr>
          <w:color w:val="auto"/>
        </w:rPr>
      </w:pPr>
      <w:r w:rsidRPr="008E1F3C">
        <w:rPr>
          <w:color w:val="auto"/>
        </w:rPr>
        <w:t>Zmiany osób, o których mowa w ust. 1</w:t>
      </w:r>
      <w:r w:rsidR="00AF6BC8" w:rsidRPr="008E1F3C">
        <w:rPr>
          <w:color w:val="auto"/>
        </w:rPr>
        <w:t>-3</w:t>
      </w:r>
      <w:r w:rsidRPr="008E1F3C">
        <w:rPr>
          <w:color w:val="auto"/>
        </w:rPr>
        <w:t>, lub ich danych kontaktowych nie wymagają aneksu do Umowy. Zmiany dokonywane są pisemnie lub drogą elektroniczną i są skuteczne od daty doręczenia drugiej Stronie.</w:t>
      </w:r>
    </w:p>
    <w:p w14:paraId="1F99117B" w14:textId="77777777" w:rsidR="00610F40" w:rsidRPr="008E1F3C" w:rsidRDefault="00610F40" w:rsidP="00B76F15">
      <w:pPr>
        <w:pStyle w:val="Tekstpodstawowy"/>
        <w:spacing w:after="0" w:line="300" w:lineRule="auto"/>
        <w:jc w:val="both"/>
        <w:rPr>
          <w:color w:val="auto"/>
          <w:szCs w:val="24"/>
        </w:rPr>
      </w:pPr>
    </w:p>
    <w:p w14:paraId="3FA5BFB4" w14:textId="1CD51DB9" w:rsidR="00AE556E" w:rsidRPr="008E1F3C" w:rsidRDefault="00000000" w:rsidP="00B76F15">
      <w:pPr>
        <w:pStyle w:val="Nagwek2"/>
        <w:spacing w:before="0" w:line="300" w:lineRule="auto"/>
        <w:jc w:val="center"/>
        <w:rPr>
          <w:color w:val="auto"/>
        </w:rPr>
      </w:pPr>
      <w:bookmarkStart w:id="2" w:name="X80b568667cbb2a99a6c7f29fcc03d969f926442"/>
      <w:bookmarkEnd w:id="0"/>
      <w:r w:rsidRPr="008E1F3C">
        <w:rPr>
          <w:color w:val="auto"/>
        </w:rPr>
        <w:t xml:space="preserve">§ </w:t>
      </w:r>
      <w:r w:rsidR="008E0F97" w:rsidRPr="008E1F3C">
        <w:rPr>
          <w:color w:val="auto"/>
        </w:rPr>
        <w:t>3</w:t>
      </w:r>
      <w:r w:rsidRPr="008E1F3C">
        <w:rPr>
          <w:color w:val="auto"/>
        </w:rPr>
        <w:t xml:space="preserve">. </w:t>
      </w:r>
    </w:p>
    <w:p w14:paraId="7A0236EE" w14:textId="1BD50215" w:rsidR="0021578E" w:rsidRPr="008E1F3C" w:rsidRDefault="00000000" w:rsidP="00B76F15">
      <w:pPr>
        <w:pStyle w:val="Nagwek2"/>
        <w:spacing w:before="0" w:line="300" w:lineRule="auto"/>
        <w:jc w:val="center"/>
        <w:rPr>
          <w:color w:val="auto"/>
        </w:rPr>
      </w:pPr>
      <w:r w:rsidRPr="008E1F3C">
        <w:rPr>
          <w:color w:val="auto"/>
        </w:rPr>
        <w:t>TERMIN REALIZACJI PRZEDMIOTU UMOWY</w:t>
      </w:r>
    </w:p>
    <w:p w14:paraId="73002C5A" w14:textId="65BB593A" w:rsidR="0028382E" w:rsidRPr="008E1F3C" w:rsidRDefault="00000000" w:rsidP="00B76F15">
      <w:pPr>
        <w:pStyle w:val="Akapitzlist"/>
        <w:numPr>
          <w:ilvl w:val="0"/>
          <w:numId w:val="50"/>
        </w:numPr>
        <w:spacing w:after="0" w:line="300" w:lineRule="auto"/>
        <w:jc w:val="both"/>
        <w:rPr>
          <w:color w:val="auto"/>
        </w:rPr>
      </w:pPr>
      <w:r w:rsidRPr="008E1F3C">
        <w:rPr>
          <w:color w:val="auto"/>
        </w:rPr>
        <w:t xml:space="preserve">Termin realizacji Przedmiotu Umowy ustala się na </w:t>
      </w:r>
      <w:r w:rsidR="0021403E" w:rsidRPr="008E1F3C">
        <w:rPr>
          <w:color w:val="auto"/>
        </w:rPr>
        <w:t>5</w:t>
      </w:r>
      <w:r w:rsidR="00AE556E" w:rsidRPr="008E1F3C">
        <w:rPr>
          <w:color w:val="auto"/>
        </w:rPr>
        <w:t xml:space="preserve"> miesięcy</w:t>
      </w:r>
      <w:r w:rsidRPr="008E1F3C">
        <w:rPr>
          <w:color w:val="auto"/>
        </w:rPr>
        <w:t>, licząc od dnia podpisania Umowy.</w:t>
      </w:r>
    </w:p>
    <w:p w14:paraId="68B26C62" w14:textId="3FFE74C5" w:rsidR="0028382E" w:rsidRPr="008E1F3C" w:rsidRDefault="00000000" w:rsidP="00B76F15">
      <w:pPr>
        <w:pStyle w:val="Tekstpodstawowy"/>
        <w:numPr>
          <w:ilvl w:val="0"/>
          <w:numId w:val="50"/>
        </w:numPr>
        <w:spacing w:after="0" w:line="300" w:lineRule="auto"/>
        <w:jc w:val="both"/>
        <w:rPr>
          <w:color w:val="auto"/>
        </w:rPr>
      </w:pPr>
      <w:r w:rsidRPr="008E1F3C">
        <w:rPr>
          <w:color w:val="auto"/>
        </w:rPr>
        <w:t xml:space="preserve">Wykonawca w terminie do 3 dni roboczych od daty zawarcia Umowy przedstawi do akceptacji Zamawiającego harmonogram realizacji Przedmiotu Umowy </w:t>
      </w:r>
      <w:r w:rsidR="0028654F" w:rsidRPr="008E1F3C">
        <w:rPr>
          <w:color w:val="auto"/>
        </w:rPr>
        <w:t xml:space="preserve">sporządzony </w:t>
      </w:r>
      <w:r w:rsidR="00AE556E" w:rsidRPr="008E1F3C">
        <w:rPr>
          <w:color w:val="auto"/>
        </w:rPr>
        <w:t xml:space="preserve">zgodnie ze wzorem stanowiącym załącznik nr </w:t>
      </w:r>
      <w:r w:rsidR="00450992" w:rsidRPr="008E1F3C">
        <w:rPr>
          <w:color w:val="auto"/>
        </w:rPr>
        <w:t>2</w:t>
      </w:r>
      <w:r w:rsidR="00AE556E" w:rsidRPr="008E1F3C">
        <w:rPr>
          <w:color w:val="auto"/>
        </w:rPr>
        <w:t xml:space="preserve"> </w:t>
      </w:r>
      <w:r w:rsidR="0028654F" w:rsidRPr="008E1F3C">
        <w:rPr>
          <w:color w:val="auto"/>
        </w:rPr>
        <w:t>do niniejszej Umowy.</w:t>
      </w:r>
    </w:p>
    <w:p w14:paraId="1FF4D6D4" w14:textId="67FFB5DC" w:rsidR="0028382E" w:rsidRPr="008E1F3C" w:rsidRDefault="00000000" w:rsidP="00B76F15">
      <w:pPr>
        <w:pStyle w:val="Tekstpodstawowy"/>
        <w:numPr>
          <w:ilvl w:val="0"/>
          <w:numId w:val="50"/>
        </w:numPr>
        <w:spacing w:after="0" w:line="300" w:lineRule="auto"/>
        <w:jc w:val="both"/>
        <w:rPr>
          <w:color w:val="auto"/>
        </w:rPr>
      </w:pPr>
      <w:r w:rsidRPr="008E1F3C">
        <w:rPr>
          <w:color w:val="auto"/>
        </w:rPr>
        <w:t xml:space="preserve">Wszelkie zmiany </w:t>
      </w:r>
      <w:r w:rsidR="002C265C" w:rsidRPr="008E1F3C">
        <w:rPr>
          <w:color w:val="auto"/>
        </w:rPr>
        <w:t>h</w:t>
      </w:r>
      <w:r w:rsidRPr="008E1F3C">
        <w:rPr>
          <w:color w:val="auto"/>
        </w:rPr>
        <w:t>armonogramu wymagają akceptacji Zamawiającego w formie korespondencji elektronicznej, z zastrzeżeniem zachowania terminu realizacji Umowy.</w:t>
      </w:r>
    </w:p>
    <w:p w14:paraId="750B8996" w14:textId="7F5828D0" w:rsidR="0028382E" w:rsidRPr="008E1F3C" w:rsidRDefault="0028654F" w:rsidP="00B76F15">
      <w:pPr>
        <w:pStyle w:val="Tekstpodstawowy"/>
        <w:numPr>
          <w:ilvl w:val="0"/>
          <w:numId w:val="50"/>
        </w:numPr>
        <w:spacing w:after="0" w:line="300" w:lineRule="auto"/>
        <w:jc w:val="both"/>
        <w:rPr>
          <w:color w:val="auto"/>
        </w:rPr>
      </w:pPr>
      <w:r w:rsidRPr="008E1F3C">
        <w:rPr>
          <w:color w:val="auto"/>
        </w:rPr>
        <w:t xml:space="preserve">Zmiana </w:t>
      </w:r>
      <w:r w:rsidR="002C265C" w:rsidRPr="008E1F3C">
        <w:rPr>
          <w:color w:val="auto"/>
        </w:rPr>
        <w:t>h</w:t>
      </w:r>
      <w:r w:rsidRPr="008E1F3C">
        <w:rPr>
          <w:color w:val="auto"/>
        </w:rPr>
        <w:t>armonogramu nie stanowi zmiany Umowy i nie wymaga podpisania Aneksu do Umowy, o ile zmianie nie ulega termin wskazany w ust. 1.</w:t>
      </w:r>
    </w:p>
    <w:p w14:paraId="581332C2" w14:textId="71828184" w:rsidR="0028382E" w:rsidRPr="008E1F3C" w:rsidRDefault="0028654F" w:rsidP="00092560">
      <w:pPr>
        <w:pStyle w:val="Tekstpodstawowy"/>
        <w:numPr>
          <w:ilvl w:val="0"/>
          <w:numId w:val="50"/>
        </w:numPr>
        <w:spacing w:after="0" w:line="300" w:lineRule="auto"/>
        <w:jc w:val="both"/>
        <w:rPr>
          <w:color w:val="auto"/>
        </w:rPr>
      </w:pPr>
      <w:r w:rsidRPr="008E1F3C">
        <w:rPr>
          <w:color w:val="auto"/>
        </w:rPr>
        <w:t>Strony zgodnie ustalają, że wykonanie Przedmiotu Umowy następuje z chwilą podpisania przez Strony Protokołu Odbioru Końcowego Przedmiotu Umowy bez wad istotnych, co oznacza, że termin określony w ust. 1 zawiera w sobie wszelkie czynności poprzedzające podpisanie stosownego protokołu, w tym wszelkie pomiary, badania, sprawdzenia.</w:t>
      </w:r>
    </w:p>
    <w:p w14:paraId="74F1923A" w14:textId="77777777" w:rsidR="00092560" w:rsidRPr="008E1F3C" w:rsidRDefault="00092560" w:rsidP="00B76F15">
      <w:pPr>
        <w:pStyle w:val="Tekstpodstawowy"/>
        <w:spacing w:after="0" w:line="300" w:lineRule="auto"/>
        <w:jc w:val="both"/>
        <w:rPr>
          <w:color w:val="auto"/>
        </w:rPr>
      </w:pPr>
    </w:p>
    <w:p w14:paraId="09D4FB46" w14:textId="0952AD17" w:rsidR="0028654F" w:rsidRPr="008E1F3C" w:rsidRDefault="00000000" w:rsidP="00B76F15">
      <w:pPr>
        <w:pStyle w:val="Nagwek2"/>
        <w:spacing w:before="0" w:line="300" w:lineRule="auto"/>
        <w:jc w:val="center"/>
        <w:rPr>
          <w:color w:val="auto"/>
        </w:rPr>
      </w:pPr>
      <w:bookmarkStart w:id="3" w:name="cena-umowy-i-warunki-płatności"/>
      <w:bookmarkEnd w:id="2"/>
      <w:r w:rsidRPr="008E1F3C">
        <w:rPr>
          <w:color w:val="auto"/>
        </w:rPr>
        <w:t xml:space="preserve">§ </w:t>
      </w:r>
      <w:r w:rsidR="008E0F97" w:rsidRPr="008E1F3C">
        <w:rPr>
          <w:color w:val="auto"/>
        </w:rPr>
        <w:t>4</w:t>
      </w:r>
      <w:r w:rsidRPr="008E1F3C">
        <w:rPr>
          <w:color w:val="auto"/>
        </w:rPr>
        <w:t xml:space="preserve">. </w:t>
      </w:r>
    </w:p>
    <w:p w14:paraId="738F2107" w14:textId="05E3A8F2" w:rsidR="0028382E" w:rsidRPr="008E1F3C" w:rsidRDefault="00000000" w:rsidP="00B76F15">
      <w:pPr>
        <w:pStyle w:val="Nagwek2"/>
        <w:spacing w:before="0" w:line="300" w:lineRule="auto"/>
        <w:jc w:val="center"/>
        <w:rPr>
          <w:color w:val="auto"/>
        </w:rPr>
      </w:pPr>
      <w:r w:rsidRPr="008E1F3C">
        <w:rPr>
          <w:color w:val="auto"/>
        </w:rPr>
        <w:t>CENA UMOWY I WARUNKI PŁATNOŚCI</w:t>
      </w:r>
    </w:p>
    <w:p w14:paraId="54F3009A" w14:textId="0C11F943" w:rsidR="0028382E" w:rsidRPr="008E1F3C" w:rsidRDefault="00000000" w:rsidP="00B76F15">
      <w:pPr>
        <w:pStyle w:val="Akapitzlist"/>
        <w:numPr>
          <w:ilvl w:val="0"/>
          <w:numId w:val="51"/>
        </w:numPr>
        <w:spacing w:after="0" w:line="300" w:lineRule="auto"/>
        <w:jc w:val="both"/>
        <w:rPr>
          <w:color w:val="auto"/>
        </w:rPr>
      </w:pPr>
      <w:r w:rsidRPr="008E1F3C">
        <w:rPr>
          <w:color w:val="auto"/>
        </w:rPr>
        <w:t>Za prawidłowe wykonanie Przedmiotu Umowy Wykonawca otrzyma ryczałtowe wynagrodzenie w wysokości:</w:t>
      </w:r>
    </w:p>
    <w:p w14:paraId="096B05EA" w14:textId="77777777" w:rsidR="0028382E" w:rsidRPr="008E1F3C" w:rsidRDefault="00000000" w:rsidP="00B76F15">
      <w:pPr>
        <w:numPr>
          <w:ilvl w:val="0"/>
          <w:numId w:val="13"/>
        </w:numPr>
        <w:spacing w:after="0" w:line="300" w:lineRule="auto"/>
        <w:jc w:val="both"/>
        <w:rPr>
          <w:color w:val="auto"/>
        </w:rPr>
      </w:pPr>
      <w:r w:rsidRPr="008E1F3C">
        <w:rPr>
          <w:color w:val="auto"/>
        </w:rPr>
        <w:t>netto: ……………. (słownie: ……………. PLN złotych),</w:t>
      </w:r>
    </w:p>
    <w:p w14:paraId="69CEA00C" w14:textId="77777777" w:rsidR="0028382E" w:rsidRPr="008E1F3C" w:rsidRDefault="00000000" w:rsidP="00B76F15">
      <w:pPr>
        <w:numPr>
          <w:ilvl w:val="0"/>
          <w:numId w:val="13"/>
        </w:numPr>
        <w:spacing w:after="0" w:line="300" w:lineRule="auto"/>
        <w:jc w:val="both"/>
        <w:rPr>
          <w:color w:val="auto"/>
        </w:rPr>
      </w:pPr>
      <w:r w:rsidRPr="008E1F3C">
        <w:rPr>
          <w:color w:val="auto"/>
        </w:rPr>
        <w:t>VAT: …….. % tj. ……………. PLN,</w:t>
      </w:r>
    </w:p>
    <w:p w14:paraId="36DED57C" w14:textId="77777777" w:rsidR="0028382E" w:rsidRPr="008E1F3C" w:rsidRDefault="00000000" w:rsidP="00B76F15">
      <w:pPr>
        <w:numPr>
          <w:ilvl w:val="0"/>
          <w:numId w:val="13"/>
        </w:numPr>
        <w:spacing w:after="0" w:line="300" w:lineRule="auto"/>
        <w:jc w:val="both"/>
        <w:rPr>
          <w:color w:val="auto"/>
        </w:rPr>
      </w:pPr>
      <w:r w:rsidRPr="008E1F3C">
        <w:rPr>
          <w:color w:val="auto"/>
        </w:rPr>
        <w:t>brutto: ……………. (słownie: ……………. PLN złotych).</w:t>
      </w:r>
    </w:p>
    <w:p w14:paraId="1DB0C9D2" w14:textId="77777777" w:rsidR="0028382E" w:rsidRPr="008E1F3C" w:rsidRDefault="00000000" w:rsidP="00B76F15">
      <w:pPr>
        <w:spacing w:after="0" w:line="300" w:lineRule="auto"/>
        <w:ind w:firstLine="360"/>
        <w:jc w:val="both"/>
        <w:rPr>
          <w:color w:val="auto"/>
        </w:rPr>
      </w:pPr>
      <w:r w:rsidRPr="008E1F3C">
        <w:rPr>
          <w:color w:val="auto"/>
        </w:rPr>
        <w:t>Wynagrodzenie brutto jest zwane dalej “Ceną Umowy”.</w:t>
      </w:r>
    </w:p>
    <w:p w14:paraId="3C5CF548" w14:textId="2B1285B5" w:rsidR="00092560" w:rsidRPr="008E1F3C" w:rsidRDefault="00000000" w:rsidP="00092560">
      <w:pPr>
        <w:pStyle w:val="Tekstpodstawowy"/>
        <w:numPr>
          <w:ilvl w:val="0"/>
          <w:numId w:val="51"/>
        </w:numPr>
        <w:spacing w:after="0" w:line="300" w:lineRule="auto"/>
        <w:jc w:val="both"/>
        <w:rPr>
          <w:color w:val="auto"/>
        </w:rPr>
      </w:pPr>
      <w:r w:rsidRPr="008E1F3C">
        <w:rPr>
          <w:color w:val="auto"/>
        </w:rPr>
        <w:t xml:space="preserve">Cena Umowy obejmuje wszelkie koszty związane z realizacją Umowy, w tym wynikające wprost z </w:t>
      </w:r>
      <w:r w:rsidR="00B05B0F" w:rsidRPr="008E1F3C">
        <w:rPr>
          <w:color w:val="auto"/>
        </w:rPr>
        <w:t>dokumentacji projektowej, przedmiar</w:t>
      </w:r>
      <w:r w:rsidR="00083712" w:rsidRPr="008E1F3C">
        <w:rPr>
          <w:color w:val="auto"/>
        </w:rPr>
        <w:t>u</w:t>
      </w:r>
      <w:r w:rsidRPr="008E1F3C">
        <w:rPr>
          <w:color w:val="auto"/>
        </w:rPr>
        <w:t xml:space="preserve">, </w:t>
      </w:r>
      <w:proofErr w:type="spellStart"/>
      <w:r w:rsidRPr="008E1F3C">
        <w:rPr>
          <w:color w:val="auto"/>
        </w:rPr>
        <w:t>STWiORB</w:t>
      </w:r>
      <w:proofErr w:type="spellEnd"/>
      <w:r w:rsidRPr="008E1F3C">
        <w:rPr>
          <w:color w:val="auto"/>
        </w:rPr>
        <w:t xml:space="preserve"> jak również nieujęte w ww. dokumentach, a niezbędne do wykonania Umowy, w szczególności:</w:t>
      </w:r>
    </w:p>
    <w:p w14:paraId="0222B138" w14:textId="5604424D" w:rsidR="00092560" w:rsidRPr="008E1F3C" w:rsidRDefault="00092560" w:rsidP="00092560">
      <w:pPr>
        <w:pStyle w:val="Tekstpodstawowy"/>
        <w:numPr>
          <w:ilvl w:val="0"/>
          <w:numId w:val="52"/>
        </w:numPr>
        <w:spacing w:after="0" w:line="300" w:lineRule="auto"/>
        <w:jc w:val="both"/>
        <w:rPr>
          <w:color w:val="auto"/>
        </w:rPr>
      </w:pPr>
      <w:r w:rsidRPr="008E1F3C">
        <w:rPr>
          <w:color w:val="auto"/>
        </w:rPr>
        <w:lastRenderedPageBreak/>
        <w:t>koszty bezpośrednie (koszty robocizny, koszty fabrycznie nowych wyrobów i materiałów, koszty najmu i pracy sprzętu oraz środków transportu technologicznego);</w:t>
      </w:r>
    </w:p>
    <w:p w14:paraId="07F55D08" w14:textId="7C706646" w:rsidR="00092560" w:rsidRPr="008E1F3C" w:rsidRDefault="00092560" w:rsidP="00092560">
      <w:pPr>
        <w:pStyle w:val="Tekstpodstawowy"/>
        <w:numPr>
          <w:ilvl w:val="0"/>
          <w:numId w:val="52"/>
        </w:numPr>
        <w:spacing w:after="0" w:line="300" w:lineRule="auto"/>
        <w:jc w:val="both"/>
        <w:rPr>
          <w:color w:val="auto"/>
        </w:rPr>
      </w:pPr>
      <w:r w:rsidRPr="008E1F3C">
        <w:rPr>
          <w:color w:val="auto"/>
        </w:rPr>
        <w:t>koszty pośrednie (koszty zarządu, koszty zatrudnienia personelu);</w:t>
      </w:r>
    </w:p>
    <w:p w14:paraId="6AFEAB69" w14:textId="7F10979E" w:rsidR="00092560" w:rsidRPr="008E1F3C" w:rsidRDefault="00092560" w:rsidP="00092560">
      <w:pPr>
        <w:pStyle w:val="Tekstpodstawowy"/>
        <w:numPr>
          <w:ilvl w:val="0"/>
          <w:numId w:val="52"/>
        </w:numPr>
        <w:spacing w:after="0" w:line="300" w:lineRule="auto"/>
        <w:jc w:val="both"/>
        <w:rPr>
          <w:color w:val="auto"/>
        </w:rPr>
      </w:pPr>
      <w:r w:rsidRPr="008E1F3C">
        <w:rPr>
          <w:color w:val="auto"/>
        </w:rPr>
        <w:t>zysk Wykonawcy oraz podatek od towarów i usług;</w:t>
      </w:r>
    </w:p>
    <w:p w14:paraId="4702D21F" w14:textId="3A9582E8" w:rsidR="00092560" w:rsidRPr="008E1F3C" w:rsidRDefault="00092560" w:rsidP="00092560">
      <w:pPr>
        <w:pStyle w:val="Tekstpodstawowy"/>
        <w:numPr>
          <w:ilvl w:val="0"/>
          <w:numId w:val="52"/>
        </w:numPr>
        <w:spacing w:after="0" w:line="300" w:lineRule="auto"/>
        <w:jc w:val="both"/>
        <w:rPr>
          <w:color w:val="auto"/>
        </w:rPr>
      </w:pPr>
      <w:r w:rsidRPr="008E1F3C">
        <w:rPr>
          <w:color w:val="auto"/>
        </w:rPr>
        <w:t>koszty poboru energii elektrycznej, energii cieplnej, wody i odprowadzenia nieczystości płynnych;</w:t>
      </w:r>
    </w:p>
    <w:p w14:paraId="5243CB0C" w14:textId="14CBD786" w:rsidR="00092560" w:rsidRPr="008E1F3C" w:rsidRDefault="00092560" w:rsidP="00092560">
      <w:pPr>
        <w:pStyle w:val="Tekstpodstawowy"/>
        <w:numPr>
          <w:ilvl w:val="0"/>
          <w:numId w:val="52"/>
        </w:numPr>
        <w:spacing w:after="0" w:line="300" w:lineRule="auto"/>
        <w:jc w:val="both"/>
        <w:rPr>
          <w:color w:val="auto"/>
        </w:rPr>
      </w:pPr>
      <w:r w:rsidRPr="008E1F3C">
        <w:rPr>
          <w:color w:val="auto"/>
        </w:rPr>
        <w:t>koszty wszelkich robót przygotowawczych, porządkowych, zagospodarowania odpadów budowlanych i terenu prac;</w:t>
      </w:r>
    </w:p>
    <w:p w14:paraId="0DD178C2" w14:textId="6B17EFF7" w:rsidR="00092560" w:rsidRPr="008E1F3C" w:rsidRDefault="00092560" w:rsidP="00092560">
      <w:pPr>
        <w:pStyle w:val="Tekstpodstawowy"/>
        <w:numPr>
          <w:ilvl w:val="0"/>
          <w:numId w:val="52"/>
        </w:numPr>
        <w:spacing w:after="0" w:line="300" w:lineRule="auto"/>
        <w:jc w:val="both"/>
        <w:rPr>
          <w:color w:val="auto"/>
        </w:rPr>
      </w:pPr>
      <w:r w:rsidRPr="008E1F3C">
        <w:rPr>
          <w:color w:val="auto"/>
        </w:rPr>
        <w:t>koszty wykonania, utrzymania i likwidacji zaplecza budowy;</w:t>
      </w:r>
    </w:p>
    <w:p w14:paraId="38126572" w14:textId="105DD117" w:rsidR="00092560" w:rsidRPr="008E1F3C" w:rsidRDefault="00092560" w:rsidP="00092560">
      <w:pPr>
        <w:pStyle w:val="Tekstpodstawowy"/>
        <w:numPr>
          <w:ilvl w:val="0"/>
          <w:numId w:val="52"/>
        </w:numPr>
        <w:spacing w:after="0" w:line="300" w:lineRule="auto"/>
        <w:jc w:val="both"/>
        <w:rPr>
          <w:color w:val="auto"/>
        </w:rPr>
      </w:pPr>
      <w:r w:rsidRPr="008E1F3C">
        <w:rPr>
          <w:color w:val="auto"/>
        </w:rPr>
        <w:t>koszty dokumentacji powykonawczej;</w:t>
      </w:r>
    </w:p>
    <w:p w14:paraId="34CA9E62" w14:textId="7A2B2AA8" w:rsidR="00092560" w:rsidRPr="008E1F3C" w:rsidRDefault="00092560" w:rsidP="00092560">
      <w:pPr>
        <w:pStyle w:val="Tekstpodstawowy"/>
        <w:numPr>
          <w:ilvl w:val="0"/>
          <w:numId w:val="52"/>
        </w:numPr>
        <w:spacing w:after="0" w:line="300" w:lineRule="auto"/>
        <w:jc w:val="both"/>
        <w:rPr>
          <w:color w:val="auto"/>
        </w:rPr>
      </w:pPr>
      <w:r w:rsidRPr="008E1F3C">
        <w:rPr>
          <w:color w:val="auto"/>
        </w:rPr>
        <w:t>koszty udziału w przeglądach gwarancyjnych;</w:t>
      </w:r>
    </w:p>
    <w:p w14:paraId="5C2AD284" w14:textId="65105DEC" w:rsidR="00092560" w:rsidRPr="008E1F3C" w:rsidRDefault="00092560" w:rsidP="00092560">
      <w:pPr>
        <w:pStyle w:val="Tekstpodstawowy"/>
        <w:numPr>
          <w:ilvl w:val="0"/>
          <w:numId w:val="52"/>
        </w:numPr>
        <w:spacing w:after="0" w:line="300" w:lineRule="auto"/>
        <w:jc w:val="both"/>
        <w:rPr>
          <w:color w:val="auto"/>
        </w:rPr>
      </w:pPr>
      <w:r w:rsidRPr="008E1F3C">
        <w:rPr>
          <w:color w:val="auto"/>
        </w:rPr>
        <w:t xml:space="preserve">koszty ubezpieczeń od </w:t>
      </w:r>
      <w:proofErr w:type="spellStart"/>
      <w:r w:rsidRPr="008E1F3C">
        <w:rPr>
          <w:color w:val="auto"/>
        </w:rPr>
        <w:t>ryzyk</w:t>
      </w:r>
      <w:proofErr w:type="spellEnd"/>
      <w:r w:rsidRPr="008E1F3C">
        <w:rPr>
          <w:color w:val="auto"/>
        </w:rPr>
        <w:t xml:space="preserve"> budowlanych i od odpowiedzialności cywilnej;</w:t>
      </w:r>
    </w:p>
    <w:p w14:paraId="209E733B" w14:textId="3FF02058" w:rsidR="00092560" w:rsidRPr="008E1F3C" w:rsidRDefault="00092560" w:rsidP="00092560">
      <w:pPr>
        <w:pStyle w:val="Tekstpodstawowy"/>
        <w:numPr>
          <w:ilvl w:val="0"/>
          <w:numId w:val="52"/>
        </w:numPr>
        <w:spacing w:after="0" w:line="300" w:lineRule="auto"/>
        <w:jc w:val="both"/>
        <w:rPr>
          <w:color w:val="auto"/>
        </w:rPr>
      </w:pPr>
      <w:r w:rsidRPr="008E1F3C">
        <w:rPr>
          <w:color w:val="auto"/>
        </w:rPr>
        <w:t>wszelkie inne koszty, które mogą wystąpić w związku z realizacją Umowy.</w:t>
      </w:r>
    </w:p>
    <w:p w14:paraId="02E61796" w14:textId="7948CD79" w:rsidR="0028382E" w:rsidRPr="008E1F3C" w:rsidRDefault="00000000" w:rsidP="00092560">
      <w:pPr>
        <w:pStyle w:val="Tekstpodstawowy"/>
        <w:numPr>
          <w:ilvl w:val="0"/>
          <w:numId w:val="51"/>
        </w:numPr>
        <w:spacing w:after="0" w:line="300" w:lineRule="auto"/>
        <w:jc w:val="both"/>
        <w:rPr>
          <w:color w:val="auto"/>
        </w:rPr>
      </w:pPr>
      <w:r w:rsidRPr="008E1F3C">
        <w:rPr>
          <w:color w:val="auto"/>
        </w:rPr>
        <w:t>Żadne niedoszacowanie, pominięcie oraz brak rozpoznania zakresu Przedmiotu Umowy nie może być podstawą do żądania zmiany Ceny Umowy.</w:t>
      </w:r>
      <w:r w:rsidR="00201BE6" w:rsidRPr="008E1F3C">
        <w:rPr>
          <w:color w:val="auto"/>
        </w:rPr>
        <w:t xml:space="preserve"> Ryzyko prawidłowej kalkulacji kosztów realizacji przedmiotu umowy spoczywa na Wykonawcy.</w:t>
      </w:r>
    </w:p>
    <w:p w14:paraId="43EA77EC" w14:textId="1873905C" w:rsidR="00F81897" w:rsidRPr="008E1F3C" w:rsidRDefault="00000000" w:rsidP="00B76F15">
      <w:pPr>
        <w:pStyle w:val="Tekstpodstawowy"/>
        <w:numPr>
          <w:ilvl w:val="0"/>
          <w:numId w:val="51"/>
        </w:numPr>
        <w:spacing w:after="0" w:line="300" w:lineRule="auto"/>
        <w:jc w:val="both"/>
        <w:rPr>
          <w:color w:val="auto"/>
        </w:rPr>
      </w:pPr>
      <w:r w:rsidRPr="008E1F3C">
        <w:rPr>
          <w:color w:val="auto"/>
        </w:rPr>
        <w:t xml:space="preserve">Cena Umowy jest stała i nie podlega zmianom w trakcie realizacji Umowy, </w:t>
      </w:r>
      <w:r w:rsidR="0028654F" w:rsidRPr="008E1F3C">
        <w:rPr>
          <w:color w:val="auto"/>
        </w:rPr>
        <w:br/>
      </w:r>
      <w:r w:rsidRPr="008E1F3C">
        <w:rPr>
          <w:color w:val="auto"/>
        </w:rPr>
        <w:t>z zastrzeżeniem postanowień Umowy dotyczących podstaw do zmiany Umowy przewidzianych w jej treści</w:t>
      </w:r>
      <w:r w:rsidR="00F81897" w:rsidRPr="008E1F3C">
        <w:rPr>
          <w:color w:val="auto"/>
        </w:rPr>
        <w:t>.</w:t>
      </w:r>
    </w:p>
    <w:p w14:paraId="26BC5B7B" w14:textId="2475E7CD" w:rsidR="00F81897" w:rsidRPr="008E1F3C" w:rsidRDefault="00F81897" w:rsidP="00092560">
      <w:pPr>
        <w:pStyle w:val="Tekstpodstawowy"/>
        <w:numPr>
          <w:ilvl w:val="0"/>
          <w:numId w:val="51"/>
        </w:numPr>
        <w:spacing w:after="0" w:line="300" w:lineRule="auto"/>
        <w:jc w:val="both"/>
        <w:rPr>
          <w:color w:val="auto"/>
        </w:rPr>
      </w:pPr>
      <w:r w:rsidRPr="008E1F3C">
        <w:rPr>
          <w:color w:val="auto"/>
        </w:rPr>
        <w:t xml:space="preserve">Rozliczenie za wykonane roboty odbędzie się zgodnie z zatwierdzonym przez Zamawiającego harmonogramem, o którym mowa </w:t>
      </w:r>
      <w:r w:rsidR="00163BEE" w:rsidRPr="008E1F3C">
        <w:rPr>
          <w:color w:val="auto"/>
        </w:rPr>
        <w:t xml:space="preserve">w </w:t>
      </w:r>
      <w:r w:rsidRPr="008E1F3C">
        <w:rPr>
          <w:color w:val="auto"/>
        </w:rPr>
        <w:t xml:space="preserve">§ </w:t>
      </w:r>
      <w:r w:rsidR="00D37ABF" w:rsidRPr="008E1F3C">
        <w:rPr>
          <w:color w:val="auto"/>
        </w:rPr>
        <w:t>3</w:t>
      </w:r>
      <w:r w:rsidRPr="008E1F3C">
        <w:rPr>
          <w:color w:val="auto"/>
        </w:rPr>
        <w:t xml:space="preserve"> ust. 2,</w:t>
      </w:r>
      <w:r w:rsidR="00163BEE" w:rsidRPr="008E1F3C">
        <w:rPr>
          <w:color w:val="auto"/>
        </w:rPr>
        <w:br/>
      </w:r>
      <w:r w:rsidRPr="008E1F3C">
        <w:rPr>
          <w:color w:val="auto"/>
        </w:rPr>
        <w:t xml:space="preserve"> na podstawie </w:t>
      </w:r>
      <w:r w:rsidR="0022160F" w:rsidRPr="008E1F3C">
        <w:rPr>
          <w:b/>
          <w:color w:val="auto"/>
        </w:rPr>
        <w:t>trzech</w:t>
      </w:r>
      <w:r w:rsidRPr="008E1F3C">
        <w:rPr>
          <w:b/>
          <w:color w:val="auto"/>
        </w:rPr>
        <w:t xml:space="preserve"> faktur</w:t>
      </w:r>
      <w:r w:rsidRPr="008E1F3C">
        <w:rPr>
          <w:b/>
          <w:bCs/>
          <w:color w:val="auto"/>
        </w:rPr>
        <w:t>:</w:t>
      </w:r>
    </w:p>
    <w:p w14:paraId="2EB20F3E" w14:textId="41C7D04E" w:rsidR="00092560" w:rsidRPr="008E1F3C" w:rsidRDefault="00092560" w:rsidP="00092560">
      <w:pPr>
        <w:pStyle w:val="Tekstpodstawowy"/>
        <w:numPr>
          <w:ilvl w:val="0"/>
          <w:numId w:val="54"/>
        </w:numPr>
        <w:spacing w:after="0" w:line="300" w:lineRule="auto"/>
        <w:jc w:val="both"/>
        <w:rPr>
          <w:color w:val="auto"/>
        </w:rPr>
      </w:pPr>
      <w:r w:rsidRPr="008E1F3C">
        <w:rPr>
          <w:color w:val="auto"/>
        </w:rPr>
        <w:t xml:space="preserve">dwóch faktur częściowych które będą wystawiane po wykonaniu robót przewidzianych odpowiednio dla etapu I </w:t>
      </w:r>
      <w:proofErr w:type="spellStart"/>
      <w:r w:rsidRPr="008E1F3C">
        <w:rPr>
          <w:color w:val="auto"/>
        </w:rPr>
        <w:t>i</w:t>
      </w:r>
      <w:proofErr w:type="spellEnd"/>
      <w:r w:rsidRPr="008E1F3C">
        <w:rPr>
          <w:color w:val="auto"/>
        </w:rPr>
        <w:t xml:space="preserve"> etapu II, zgodnie z harmonogramem stanowiącym zał. nr 2 do niniejszej Umowy, </w:t>
      </w:r>
    </w:p>
    <w:p w14:paraId="24E125A0" w14:textId="59EA3910" w:rsidR="00092560" w:rsidRPr="008E1F3C" w:rsidRDefault="00092560" w:rsidP="00092560">
      <w:pPr>
        <w:pStyle w:val="Tekstpodstawowy"/>
        <w:numPr>
          <w:ilvl w:val="0"/>
          <w:numId w:val="54"/>
        </w:numPr>
        <w:spacing w:after="0" w:line="300" w:lineRule="auto"/>
        <w:jc w:val="both"/>
        <w:rPr>
          <w:color w:val="auto"/>
        </w:rPr>
      </w:pPr>
      <w:r w:rsidRPr="008E1F3C">
        <w:rPr>
          <w:color w:val="auto"/>
        </w:rPr>
        <w:t>faktury końcowej, która będzie wystawiona po zakończeniu i odbiorze całości robót oraz dokumentacji powykonawczej.</w:t>
      </w:r>
    </w:p>
    <w:p w14:paraId="0A4B3FEF" w14:textId="77777777" w:rsidR="00092560" w:rsidRPr="008E1F3C" w:rsidRDefault="00F81897" w:rsidP="00092560">
      <w:pPr>
        <w:pStyle w:val="Tekstpodstawowy"/>
        <w:numPr>
          <w:ilvl w:val="0"/>
          <w:numId w:val="51"/>
        </w:numPr>
        <w:spacing w:after="0" w:line="300" w:lineRule="auto"/>
        <w:jc w:val="both"/>
        <w:rPr>
          <w:color w:val="auto"/>
        </w:rPr>
      </w:pPr>
      <w:r w:rsidRPr="008E1F3C">
        <w:rPr>
          <w:color w:val="auto"/>
        </w:rPr>
        <w:t>Podstawą do wystawienia faktur częściow</w:t>
      </w:r>
      <w:r w:rsidR="0022160F" w:rsidRPr="008E1F3C">
        <w:rPr>
          <w:color w:val="auto"/>
        </w:rPr>
        <w:t>ych</w:t>
      </w:r>
      <w:r w:rsidRPr="008E1F3C">
        <w:rPr>
          <w:color w:val="auto"/>
        </w:rPr>
        <w:t>, o któr</w:t>
      </w:r>
      <w:r w:rsidR="0022160F" w:rsidRPr="008E1F3C">
        <w:rPr>
          <w:color w:val="auto"/>
        </w:rPr>
        <w:t>ych</w:t>
      </w:r>
      <w:r w:rsidRPr="008E1F3C">
        <w:rPr>
          <w:color w:val="auto"/>
        </w:rPr>
        <w:t xml:space="preserve"> mowa w ust. 5</w:t>
      </w:r>
      <w:r w:rsidR="00092560" w:rsidRPr="008E1F3C">
        <w:rPr>
          <w:color w:val="auto"/>
        </w:rPr>
        <w:t xml:space="preserve"> pkt 1</w:t>
      </w:r>
      <w:r w:rsidRPr="008E1F3C">
        <w:rPr>
          <w:color w:val="auto"/>
        </w:rPr>
        <w:t xml:space="preserve"> będą:</w:t>
      </w:r>
    </w:p>
    <w:p w14:paraId="0F84BEEA" w14:textId="086DB570" w:rsidR="00092560" w:rsidRPr="008E1F3C" w:rsidRDefault="00092560" w:rsidP="00B76F15">
      <w:pPr>
        <w:pStyle w:val="Tekstpodstawowy"/>
        <w:numPr>
          <w:ilvl w:val="0"/>
          <w:numId w:val="55"/>
        </w:numPr>
        <w:spacing w:after="0" w:line="300" w:lineRule="auto"/>
        <w:jc w:val="both"/>
        <w:rPr>
          <w:color w:val="auto"/>
        </w:rPr>
      </w:pPr>
      <w:r w:rsidRPr="008E1F3C">
        <w:rPr>
          <w:color w:val="auto"/>
        </w:rPr>
        <w:t xml:space="preserve">protokół odbioru częściowego po wykonaniu robót przewidzianych odpowiednio dla etapu I </w:t>
      </w:r>
      <w:proofErr w:type="spellStart"/>
      <w:r w:rsidRPr="008E1F3C">
        <w:rPr>
          <w:color w:val="auto"/>
        </w:rPr>
        <w:t>i</w:t>
      </w:r>
      <w:proofErr w:type="spellEnd"/>
      <w:r w:rsidRPr="008E1F3C">
        <w:rPr>
          <w:color w:val="auto"/>
        </w:rPr>
        <w:t xml:space="preserve"> etapu II, podpisany przez Zamawiającego, Inspektora nadzoru, kierownika budowy i Wykonawcę.</w:t>
      </w:r>
    </w:p>
    <w:p w14:paraId="729CC131" w14:textId="73D6469A" w:rsidR="00092560" w:rsidRPr="008E1F3C" w:rsidRDefault="00092560" w:rsidP="00B76F15">
      <w:pPr>
        <w:pStyle w:val="Tekstpodstawowy"/>
        <w:numPr>
          <w:ilvl w:val="0"/>
          <w:numId w:val="55"/>
        </w:numPr>
        <w:spacing w:after="0" w:line="300" w:lineRule="auto"/>
        <w:jc w:val="both"/>
        <w:rPr>
          <w:color w:val="auto"/>
        </w:rPr>
      </w:pPr>
      <w:r w:rsidRPr="008E1F3C">
        <w:rPr>
          <w:color w:val="auto"/>
        </w:rPr>
        <w:t>oświadczenia podwykonawców i dalszych podwykonawców, że otrzymali należne im wynagrodzenie, których wzór stanowi załącznik nr 3 do umowy,</w:t>
      </w:r>
    </w:p>
    <w:p w14:paraId="2C66734C" w14:textId="7E5F75A2" w:rsidR="00092560" w:rsidRPr="008E1F3C" w:rsidRDefault="00092560" w:rsidP="00B76F15">
      <w:pPr>
        <w:pStyle w:val="Tekstpodstawowy"/>
        <w:numPr>
          <w:ilvl w:val="0"/>
          <w:numId w:val="55"/>
        </w:numPr>
        <w:spacing w:after="0" w:line="300" w:lineRule="auto"/>
        <w:jc w:val="both"/>
        <w:rPr>
          <w:color w:val="auto"/>
        </w:rPr>
      </w:pPr>
      <w:r w:rsidRPr="008E1F3C">
        <w:rPr>
          <w:color w:val="auto"/>
        </w:rPr>
        <w:lastRenderedPageBreak/>
        <w:t>kopie dokonanych transakcji potwierdzających dokonanie płatności należnego wynagrodzenia podwykonawcom i dalszym podwykonawcom.</w:t>
      </w:r>
    </w:p>
    <w:p w14:paraId="346F692F" w14:textId="77777777" w:rsidR="00092560" w:rsidRPr="008E1F3C" w:rsidRDefault="00F81897" w:rsidP="00092560">
      <w:pPr>
        <w:pStyle w:val="Tekstpodstawowy"/>
        <w:numPr>
          <w:ilvl w:val="0"/>
          <w:numId w:val="51"/>
        </w:numPr>
        <w:spacing w:after="0" w:line="300" w:lineRule="auto"/>
        <w:jc w:val="both"/>
        <w:rPr>
          <w:color w:val="auto"/>
        </w:rPr>
      </w:pPr>
      <w:r w:rsidRPr="008E1F3C">
        <w:rPr>
          <w:color w:val="auto"/>
        </w:rPr>
        <w:t>Podstawą do wystawienia faktury końcowej będzie:</w:t>
      </w:r>
    </w:p>
    <w:p w14:paraId="32B46569" w14:textId="2F30B313" w:rsidR="00092560" w:rsidRPr="008E1F3C" w:rsidRDefault="00092560" w:rsidP="00B76F15">
      <w:pPr>
        <w:pStyle w:val="Tekstpodstawowy"/>
        <w:numPr>
          <w:ilvl w:val="0"/>
          <w:numId w:val="56"/>
        </w:numPr>
        <w:spacing w:after="0" w:line="300" w:lineRule="auto"/>
        <w:jc w:val="both"/>
        <w:rPr>
          <w:color w:val="auto"/>
        </w:rPr>
      </w:pPr>
      <w:r w:rsidRPr="008E1F3C">
        <w:rPr>
          <w:color w:val="auto"/>
        </w:rPr>
        <w:t>protokół odbioru końcowego robót podpisany przez Zamawiającego, Inspektora nadzoru, kierownika budowy i Wykonawcę</w:t>
      </w:r>
    </w:p>
    <w:p w14:paraId="4DA328B6" w14:textId="7A52B70A" w:rsidR="00092560" w:rsidRPr="008E1F3C" w:rsidRDefault="00092560" w:rsidP="00B76F15">
      <w:pPr>
        <w:pStyle w:val="Tekstpodstawowy"/>
        <w:numPr>
          <w:ilvl w:val="0"/>
          <w:numId w:val="56"/>
        </w:numPr>
        <w:spacing w:after="0" w:line="300" w:lineRule="auto"/>
        <w:jc w:val="both"/>
        <w:rPr>
          <w:color w:val="auto"/>
        </w:rPr>
      </w:pPr>
      <w:r w:rsidRPr="008E1F3C">
        <w:rPr>
          <w:color w:val="auto"/>
        </w:rPr>
        <w:t>oświadczenia podwykonawców i dalszych podwykonawców, że otrzymali należne im wynagrodzenie, których wzór stanowi załącznik nr 3 do umowy,</w:t>
      </w:r>
    </w:p>
    <w:p w14:paraId="2107077B" w14:textId="5245045A" w:rsidR="00092560" w:rsidRPr="008E1F3C" w:rsidRDefault="00092560" w:rsidP="00B76F15">
      <w:pPr>
        <w:pStyle w:val="Tekstpodstawowy"/>
        <w:numPr>
          <w:ilvl w:val="0"/>
          <w:numId w:val="56"/>
        </w:numPr>
        <w:spacing w:after="0" w:line="300" w:lineRule="auto"/>
        <w:jc w:val="both"/>
        <w:rPr>
          <w:color w:val="auto"/>
        </w:rPr>
      </w:pPr>
      <w:r w:rsidRPr="008E1F3C">
        <w:rPr>
          <w:color w:val="auto"/>
        </w:rPr>
        <w:t>kopie dokonanych transakcji potwierdzających dokonanie płatności należnego wynagrodzenia podwykonawcom i dalszym podwykonawcom.</w:t>
      </w:r>
    </w:p>
    <w:p w14:paraId="7A932A01" w14:textId="3CC4C524" w:rsidR="00092560" w:rsidRPr="008E1F3C" w:rsidRDefault="00F81897" w:rsidP="00092560">
      <w:pPr>
        <w:pStyle w:val="Tekstpodstawowy"/>
        <w:numPr>
          <w:ilvl w:val="0"/>
          <w:numId w:val="51"/>
        </w:numPr>
        <w:spacing w:after="0" w:line="300" w:lineRule="auto"/>
        <w:jc w:val="both"/>
        <w:rPr>
          <w:color w:val="auto"/>
        </w:rPr>
      </w:pPr>
      <w:r w:rsidRPr="008E1F3C">
        <w:rPr>
          <w:color w:val="auto"/>
        </w:rPr>
        <w:t>Na faktur</w:t>
      </w:r>
      <w:r w:rsidR="0022160F" w:rsidRPr="008E1F3C">
        <w:rPr>
          <w:color w:val="auto"/>
        </w:rPr>
        <w:t>ach</w:t>
      </w:r>
      <w:r w:rsidRPr="008E1F3C">
        <w:rPr>
          <w:color w:val="auto"/>
        </w:rPr>
        <w:t xml:space="preserve"> częściow</w:t>
      </w:r>
      <w:r w:rsidR="0022160F" w:rsidRPr="008E1F3C">
        <w:rPr>
          <w:color w:val="auto"/>
        </w:rPr>
        <w:t>ych</w:t>
      </w:r>
      <w:r w:rsidRPr="008E1F3C">
        <w:rPr>
          <w:color w:val="auto"/>
        </w:rPr>
        <w:t xml:space="preserve"> </w:t>
      </w:r>
      <w:r w:rsidR="009B277A" w:rsidRPr="008E1F3C">
        <w:rPr>
          <w:color w:val="auto"/>
        </w:rPr>
        <w:t>musi zostać zawarta informacja</w:t>
      </w:r>
      <w:r w:rsidRPr="008E1F3C">
        <w:rPr>
          <w:color w:val="auto"/>
        </w:rPr>
        <w:t xml:space="preserve"> „faktura częściowa”, natomiast na fakturze końcowej „faktura końcowa”.</w:t>
      </w:r>
    </w:p>
    <w:p w14:paraId="772E4EFC" w14:textId="63CBC4C0" w:rsidR="00BB15E2" w:rsidRPr="008E1F3C" w:rsidRDefault="00163BEE" w:rsidP="00092560">
      <w:pPr>
        <w:pStyle w:val="Tekstpodstawowy"/>
        <w:numPr>
          <w:ilvl w:val="0"/>
          <w:numId w:val="51"/>
        </w:numPr>
        <w:spacing w:after="0" w:line="300" w:lineRule="auto"/>
        <w:jc w:val="both"/>
        <w:rPr>
          <w:color w:val="auto"/>
        </w:rPr>
      </w:pPr>
      <w:r w:rsidRPr="008E1F3C">
        <w:rPr>
          <w:color w:val="auto"/>
        </w:rPr>
        <w:t xml:space="preserve">Należności wynikające z faktur płatne będą przelewem na konto Wykonawcy </w:t>
      </w:r>
      <w:r w:rsidRPr="008E1F3C">
        <w:rPr>
          <w:b/>
          <w:bCs/>
          <w:color w:val="auto"/>
        </w:rPr>
        <w:t>………………...................................</w:t>
      </w:r>
      <w:r w:rsidRPr="008E1F3C">
        <w:rPr>
          <w:color w:val="auto"/>
        </w:rPr>
        <w:t xml:space="preserve">, w terminie do 30 dni od daty otrzymania </w:t>
      </w:r>
      <w:r w:rsidR="008E0F97" w:rsidRPr="008E1F3C">
        <w:rPr>
          <w:color w:val="auto"/>
        </w:rPr>
        <w:t xml:space="preserve">prawidłowo wystawionej </w:t>
      </w:r>
      <w:r w:rsidRPr="008E1F3C">
        <w:rPr>
          <w:color w:val="auto"/>
        </w:rPr>
        <w:t>faktury, po zaspokojeniu przez Wykonawcę roszczeń Podwykonawców.</w:t>
      </w:r>
    </w:p>
    <w:p w14:paraId="76170023" w14:textId="7ADE34F9" w:rsidR="00BB15E2" w:rsidRPr="008E1F3C" w:rsidRDefault="00163BEE" w:rsidP="00B76F15">
      <w:pPr>
        <w:pStyle w:val="Tekstpodstawowy"/>
        <w:numPr>
          <w:ilvl w:val="0"/>
          <w:numId w:val="51"/>
        </w:numPr>
        <w:spacing w:after="0" w:line="300" w:lineRule="auto"/>
        <w:jc w:val="both"/>
        <w:rPr>
          <w:color w:val="auto"/>
        </w:rPr>
      </w:pPr>
      <w:r w:rsidRPr="008E1F3C">
        <w:rPr>
          <w:color w:val="auto"/>
        </w:rPr>
        <w:t>Wykonawca oświadcza, że jest zarejestrowanym czynnym podatnikiem VAT oraz zobowiązuje się w trakcie trwania Umowy do niezwłocznego poinformowania Zamawiającego o 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w:t>
      </w:r>
    </w:p>
    <w:p w14:paraId="437672C2" w14:textId="332BCC2E" w:rsidR="00BB15E2" w:rsidRPr="008E1F3C" w:rsidRDefault="00163BEE" w:rsidP="00B76F15">
      <w:pPr>
        <w:pStyle w:val="Tekstpodstawowy"/>
        <w:numPr>
          <w:ilvl w:val="0"/>
          <w:numId w:val="51"/>
        </w:numPr>
        <w:spacing w:after="0" w:line="300" w:lineRule="auto"/>
        <w:jc w:val="both"/>
        <w:rPr>
          <w:color w:val="auto"/>
        </w:rPr>
      </w:pPr>
      <w:r w:rsidRPr="008E1F3C">
        <w:rPr>
          <w:color w:val="auto"/>
        </w:rPr>
        <w:t xml:space="preserve">Strony zgodnie oświadczają, że należności wynikające z faktur będą realizowane w ramach mechanizmu podzielonej płatności. W przypadku obowiązku realizacji płatności w ramach </w:t>
      </w:r>
      <w:r w:rsidR="00AD20C5" w:rsidRPr="008E1F3C">
        <w:rPr>
          <w:color w:val="auto"/>
        </w:rPr>
        <w:t>mechanizmu,</w:t>
      </w:r>
      <w:r w:rsidRPr="008E1F3C">
        <w:rPr>
          <w:color w:val="auto"/>
        </w:rPr>
        <w:t xml:space="preserve"> o którym mowa w zdaniu poprzednim, faktury o których mowa w ust. 1 powinny zawierać w swojej treści wyrazy „mechanizm podzielonej płatności”.</w:t>
      </w:r>
    </w:p>
    <w:p w14:paraId="7D2518B1" w14:textId="4CC30E53" w:rsidR="00BB15E2" w:rsidRPr="008E1F3C" w:rsidRDefault="00163BEE" w:rsidP="00B76F15">
      <w:pPr>
        <w:pStyle w:val="Tekstpodstawowy"/>
        <w:numPr>
          <w:ilvl w:val="0"/>
          <w:numId w:val="51"/>
        </w:numPr>
        <w:spacing w:after="0" w:line="300" w:lineRule="auto"/>
        <w:jc w:val="both"/>
        <w:rPr>
          <w:color w:val="auto"/>
        </w:rPr>
      </w:pPr>
      <w:r w:rsidRPr="008E1F3C">
        <w:rPr>
          <w:color w:val="auto"/>
        </w:rPr>
        <w:t xml:space="preserve">Wykonawca oświadcza, że rachunek bankowy o którym mowa w ust. </w:t>
      </w:r>
      <w:r w:rsidR="00FF5EF9" w:rsidRPr="008E1F3C">
        <w:rPr>
          <w:color w:val="auto"/>
        </w:rPr>
        <w:t>9</w:t>
      </w:r>
      <w:r w:rsidRPr="008E1F3C">
        <w:rPr>
          <w:color w:val="auto"/>
        </w:rPr>
        <w:t xml:space="preserve"> jest zawarty w wykazie 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p>
    <w:p w14:paraId="059639A6" w14:textId="6BF98D59" w:rsidR="00163BEE" w:rsidRPr="008E1F3C" w:rsidRDefault="00163BEE" w:rsidP="00B76F15">
      <w:pPr>
        <w:pStyle w:val="Tekstpodstawowy"/>
        <w:numPr>
          <w:ilvl w:val="0"/>
          <w:numId w:val="51"/>
        </w:numPr>
        <w:spacing w:after="0" w:line="300" w:lineRule="auto"/>
        <w:jc w:val="both"/>
        <w:rPr>
          <w:b/>
          <w:color w:val="auto"/>
        </w:rPr>
      </w:pPr>
      <w:r w:rsidRPr="008E1F3C">
        <w:rPr>
          <w:color w:val="auto"/>
        </w:rPr>
        <w:t xml:space="preserve">Faktury wynikające z realizacji umowy wystawione będą w następujący sposób: </w:t>
      </w:r>
    </w:p>
    <w:p w14:paraId="6F2E3EF6" w14:textId="77777777" w:rsidR="00163BEE" w:rsidRPr="008E1F3C" w:rsidRDefault="00163BEE" w:rsidP="00B76F15">
      <w:pPr>
        <w:pStyle w:val="Tekstpodstawowy"/>
        <w:spacing w:after="0" w:line="300" w:lineRule="auto"/>
        <w:ind w:left="360"/>
        <w:rPr>
          <w:b/>
          <w:color w:val="auto"/>
        </w:rPr>
      </w:pPr>
      <w:r w:rsidRPr="008E1F3C">
        <w:rPr>
          <w:b/>
          <w:color w:val="auto"/>
        </w:rPr>
        <w:lastRenderedPageBreak/>
        <w:t>Nabywca:</w:t>
      </w:r>
    </w:p>
    <w:p w14:paraId="5C326345" w14:textId="77777777" w:rsidR="00163BEE" w:rsidRPr="008E1F3C" w:rsidRDefault="00163BEE" w:rsidP="00B76F15">
      <w:pPr>
        <w:pStyle w:val="Tekstpodstawowy"/>
        <w:spacing w:after="0" w:line="300" w:lineRule="auto"/>
        <w:ind w:left="360"/>
        <w:rPr>
          <w:bCs/>
          <w:color w:val="auto"/>
        </w:rPr>
      </w:pPr>
      <w:r w:rsidRPr="008E1F3C">
        <w:rPr>
          <w:bCs/>
          <w:color w:val="auto"/>
        </w:rPr>
        <w:t>Powiat Miński</w:t>
      </w:r>
    </w:p>
    <w:p w14:paraId="14172A4E" w14:textId="77777777" w:rsidR="00163BEE" w:rsidRPr="008E1F3C" w:rsidRDefault="00163BEE" w:rsidP="00B76F15">
      <w:pPr>
        <w:pStyle w:val="Tekstpodstawowy"/>
        <w:spacing w:after="0" w:line="300" w:lineRule="auto"/>
        <w:ind w:left="360"/>
        <w:rPr>
          <w:bCs/>
          <w:color w:val="auto"/>
        </w:rPr>
      </w:pPr>
      <w:r w:rsidRPr="008E1F3C">
        <w:rPr>
          <w:bCs/>
          <w:color w:val="auto"/>
        </w:rPr>
        <w:t>ul. Tadeusza Kościuszki 3</w:t>
      </w:r>
    </w:p>
    <w:p w14:paraId="57BEBCD0" w14:textId="77777777" w:rsidR="00163BEE" w:rsidRPr="008E1F3C" w:rsidRDefault="00163BEE" w:rsidP="00B76F15">
      <w:pPr>
        <w:pStyle w:val="Tekstpodstawowy"/>
        <w:spacing w:after="0" w:line="300" w:lineRule="auto"/>
        <w:ind w:left="360"/>
        <w:rPr>
          <w:bCs/>
          <w:color w:val="auto"/>
        </w:rPr>
      </w:pPr>
      <w:r w:rsidRPr="008E1F3C">
        <w:rPr>
          <w:bCs/>
          <w:color w:val="auto"/>
        </w:rPr>
        <w:t>05-300 Mińsk Mazowiecki</w:t>
      </w:r>
    </w:p>
    <w:p w14:paraId="4B5E6688" w14:textId="77777777" w:rsidR="00163BEE" w:rsidRPr="008E1F3C" w:rsidRDefault="00163BEE" w:rsidP="00B76F15">
      <w:pPr>
        <w:pStyle w:val="Tekstpodstawowy"/>
        <w:spacing w:after="0" w:line="300" w:lineRule="auto"/>
        <w:ind w:left="360"/>
        <w:rPr>
          <w:bCs/>
          <w:color w:val="auto"/>
        </w:rPr>
      </w:pPr>
      <w:r w:rsidRPr="008E1F3C">
        <w:rPr>
          <w:bCs/>
          <w:color w:val="auto"/>
        </w:rPr>
        <w:t>NIP 8222342426</w:t>
      </w:r>
    </w:p>
    <w:p w14:paraId="7F90499E" w14:textId="77777777" w:rsidR="00163BEE" w:rsidRPr="008E1F3C" w:rsidRDefault="00163BEE" w:rsidP="00B76F15">
      <w:pPr>
        <w:pStyle w:val="Tekstpodstawowy"/>
        <w:spacing w:after="0" w:line="300" w:lineRule="auto"/>
        <w:ind w:left="360"/>
        <w:rPr>
          <w:b/>
          <w:color w:val="auto"/>
        </w:rPr>
      </w:pPr>
      <w:r w:rsidRPr="008E1F3C">
        <w:rPr>
          <w:b/>
          <w:color w:val="auto"/>
        </w:rPr>
        <w:t>Odbiorca:</w:t>
      </w:r>
    </w:p>
    <w:p w14:paraId="5D6526E9" w14:textId="77777777" w:rsidR="00163BEE" w:rsidRPr="008E1F3C" w:rsidRDefault="00163BEE" w:rsidP="00B76F15">
      <w:pPr>
        <w:pStyle w:val="Tekstpodstawowy"/>
        <w:spacing w:after="0" w:line="300" w:lineRule="auto"/>
        <w:ind w:left="360"/>
        <w:rPr>
          <w:bCs/>
          <w:color w:val="auto"/>
        </w:rPr>
      </w:pPr>
      <w:r w:rsidRPr="008E1F3C">
        <w:rPr>
          <w:bCs/>
          <w:color w:val="auto"/>
        </w:rPr>
        <w:t>Starostwo Powiatowe w Mińsku Mazowieckim</w:t>
      </w:r>
    </w:p>
    <w:p w14:paraId="0C92A3DF" w14:textId="77777777" w:rsidR="00163BEE" w:rsidRPr="008E1F3C" w:rsidRDefault="00163BEE" w:rsidP="00B76F15">
      <w:pPr>
        <w:pStyle w:val="Tekstpodstawowy"/>
        <w:spacing w:after="0" w:line="300" w:lineRule="auto"/>
        <w:ind w:left="360"/>
        <w:rPr>
          <w:bCs/>
          <w:color w:val="auto"/>
        </w:rPr>
      </w:pPr>
      <w:r w:rsidRPr="008E1F3C">
        <w:rPr>
          <w:bCs/>
          <w:color w:val="auto"/>
        </w:rPr>
        <w:t>ul. Tadeusza Kościuszki 3</w:t>
      </w:r>
    </w:p>
    <w:p w14:paraId="70A552B6" w14:textId="77777777" w:rsidR="00163BEE" w:rsidRPr="008E1F3C" w:rsidRDefault="00163BEE" w:rsidP="00B76F15">
      <w:pPr>
        <w:pStyle w:val="Tekstpodstawowy"/>
        <w:spacing w:after="0" w:line="300" w:lineRule="auto"/>
        <w:ind w:left="360"/>
        <w:rPr>
          <w:bCs/>
          <w:color w:val="auto"/>
        </w:rPr>
      </w:pPr>
      <w:r w:rsidRPr="008E1F3C">
        <w:rPr>
          <w:bCs/>
          <w:color w:val="auto"/>
        </w:rPr>
        <w:t>05-300 Mińsk Mazowiecki</w:t>
      </w:r>
    </w:p>
    <w:p w14:paraId="116312DF" w14:textId="77777777" w:rsidR="00163BEE" w:rsidRPr="008E1F3C" w:rsidRDefault="00163BEE" w:rsidP="00B76F15">
      <w:pPr>
        <w:pStyle w:val="Tekstpodstawowy"/>
        <w:spacing w:after="0" w:line="300" w:lineRule="auto"/>
        <w:ind w:left="360"/>
        <w:rPr>
          <w:bCs/>
          <w:color w:val="auto"/>
        </w:rPr>
      </w:pPr>
      <w:r w:rsidRPr="008E1F3C">
        <w:rPr>
          <w:bCs/>
          <w:color w:val="auto"/>
        </w:rPr>
        <w:t>NIP 8221855974</w:t>
      </w:r>
    </w:p>
    <w:p w14:paraId="19ACF653" w14:textId="77777777" w:rsidR="0084634C" w:rsidRPr="008E1F3C" w:rsidRDefault="0084634C" w:rsidP="0084634C">
      <w:pPr>
        <w:numPr>
          <w:ilvl w:val="0"/>
          <w:numId w:val="117"/>
        </w:numPr>
        <w:spacing w:after="0" w:line="300" w:lineRule="auto"/>
        <w:jc w:val="both"/>
        <w:rPr>
          <w:rFonts w:eastAsia="MS Mincho" w:cs="Times New Roman"/>
          <w:bCs/>
          <w:color w:val="auto"/>
        </w:rPr>
      </w:pPr>
      <w:r w:rsidRPr="008E1F3C">
        <w:rPr>
          <w:rFonts w:eastAsia="MS Mincho" w:cs="Times New Roman"/>
          <w:bCs/>
          <w:color w:val="auto"/>
        </w:rPr>
        <w:t>W przypadku wystawienia faktury w krajowym Systemie e-Faktur (</w:t>
      </w:r>
      <w:proofErr w:type="spellStart"/>
      <w:r w:rsidRPr="008E1F3C">
        <w:rPr>
          <w:rFonts w:eastAsia="MS Mincho" w:cs="Times New Roman"/>
          <w:bCs/>
          <w:color w:val="auto"/>
        </w:rPr>
        <w:t>KSeF</w:t>
      </w:r>
      <w:proofErr w:type="spellEnd"/>
      <w:r w:rsidRPr="008E1F3C">
        <w:rPr>
          <w:rFonts w:eastAsia="MS Mincho" w:cs="Times New Roman"/>
          <w:bCs/>
          <w:color w:val="auto"/>
        </w:rPr>
        <w:t xml:space="preserve">) nabywca występuje jako </w:t>
      </w:r>
      <w:r w:rsidRPr="008E1F3C">
        <w:rPr>
          <w:rFonts w:eastAsia="MS Mincho" w:cs="Times New Roman"/>
          <w:b/>
          <w:color w:val="auto"/>
        </w:rPr>
        <w:t>Podmiot 2, pole ”JST” 1</w:t>
      </w:r>
      <w:r w:rsidRPr="008E1F3C">
        <w:rPr>
          <w:rFonts w:eastAsia="MS Mincho" w:cs="Times New Roman"/>
          <w:bCs/>
          <w:color w:val="auto"/>
        </w:rPr>
        <w:t xml:space="preserve">, natomiast odbiorca występuje jako </w:t>
      </w:r>
      <w:r w:rsidRPr="008E1F3C">
        <w:rPr>
          <w:rFonts w:eastAsia="MS Mincho" w:cs="Times New Roman"/>
          <w:b/>
          <w:color w:val="auto"/>
        </w:rPr>
        <w:t>Podmiot 3, pole „Rola” 8.</w:t>
      </w:r>
    </w:p>
    <w:p w14:paraId="561CE2A8" w14:textId="77777777" w:rsidR="003D286F" w:rsidRPr="008E1F3C" w:rsidRDefault="003D286F" w:rsidP="003D286F">
      <w:pPr>
        <w:pStyle w:val="Akapitzlist"/>
        <w:numPr>
          <w:ilvl w:val="0"/>
          <w:numId w:val="58"/>
        </w:numPr>
        <w:spacing w:after="0" w:line="300" w:lineRule="auto"/>
        <w:ind w:left="357" w:hanging="357"/>
        <w:contextualSpacing w:val="0"/>
        <w:jc w:val="both"/>
        <w:rPr>
          <w:bCs/>
          <w:color w:val="auto"/>
        </w:rPr>
      </w:pPr>
      <w:r w:rsidRPr="008E1F3C">
        <w:rPr>
          <w:bCs/>
          <w:color w:val="auto"/>
        </w:rPr>
        <w:t>Wykonawca jest zobowiązany do wystawiania faktur VAT w formie ustrukturyzowanej zgodnie z przepisami ustawy o podatku od towarów i usług. Od dnia, kiedy na podstawie przepisów formą wystawiania faktur VAT jest forma faktur ustrukturyzowanych, Wystawca zobowiązany jest do wystawiania ich w Krajowym Systemie e - Faktur (</w:t>
      </w:r>
      <w:proofErr w:type="spellStart"/>
      <w:r w:rsidRPr="008E1F3C">
        <w:rPr>
          <w:bCs/>
          <w:color w:val="auto"/>
        </w:rPr>
        <w:t>KSeF</w:t>
      </w:r>
      <w:proofErr w:type="spellEnd"/>
      <w:r w:rsidRPr="008E1F3C">
        <w:rPr>
          <w:bCs/>
          <w:color w:val="auto"/>
        </w:rPr>
        <w:t xml:space="preserve">). Faktury VAT wystawione przez Wykonawcę w okresie awarii </w:t>
      </w:r>
      <w:proofErr w:type="spellStart"/>
      <w:r w:rsidRPr="008E1F3C">
        <w:rPr>
          <w:bCs/>
          <w:color w:val="auto"/>
        </w:rPr>
        <w:t>KSeF</w:t>
      </w:r>
      <w:proofErr w:type="spellEnd"/>
      <w:r w:rsidRPr="008E1F3C">
        <w:rPr>
          <w:bCs/>
          <w:color w:val="auto"/>
        </w:rPr>
        <w:t xml:space="preserve"> zostaną udostępnione w formie wizualizacji PDF na następujący adres: sekretariat@powiatminski.pl</w:t>
      </w:r>
    </w:p>
    <w:p w14:paraId="164F2301" w14:textId="44211D72" w:rsidR="000F20D6" w:rsidRPr="008E1F3C" w:rsidRDefault="00163BEE" w:rsidP="003D286F">
      <w:pPr>
        <w:pStyle w:val="Tekstpodstawowy"/>
        <w:numPr>
          <w:ilvl w:val="0"/>
          <w:numId w:val="58"/>
        </w:numPr>
        <w:spacing w:after="0" w:line="300" w:lineRule="auto"/>
        <w:ind w:left="357" w:hanging="357"/>
        <w:jc w:val="both"/>
        <w:rPr>
          <w:bCs/>
          <w:color w:val="auto"/>
        </w:rPr>
      </w:pPr>
      <w:r w:rsidRPr="008E1F3C">
        <w:rPr>
          <w:bCs/>
          <w:color w:val="auto"/>
        </w:rPr>
        <w:t xml:space="preserve">Płatność za fakturę nastąpi po otrzymaniu prawidłowo wystawionej faktury zgodnie </w:t>
      </w:r>
      <w:r w:rsidRPr="008E1F3C">
        <w:rPr>
          <w:bCs/>
          <w:color w:val="auto"/>
        </w:rPr>
        <w:br/>
        <w:t>z ust 13</w:t>
      </w:r>
      <w:r w:rsidR="000F20D6" w:rsidRPr="008E1F3C">
        <w:rPr>
          <w:bCs/>
          <w:color w:val="auto"/>
        </w:rPr>
        <w:t>-15</w:t>
      </w:r>
      <w:r w:rsidRPr="008E1F3C">
        <w:rPr>
          <w:bCs/>
          <w:color w:val="auto"/>
        </w:rPr>
        <w:t>.</w:t>
      </w:r>
    </w:p>
    <w:p w14:paraId="480A24BB" w14:textId="34D4C9EB" w:rsidR="0068776D" w:rsidRPr="008E1F3C" w:rsidRDefault="00163BEE" w:rsidP="003D286F">
      <w:pPr>
        <w:pStyle w:val="Tekstpodstawowy"/>
        <w:numPr>
          <w:ilvl w:val="0"/>
          <w:numId w:val="58"/>
        </w:numPr>
        <w:spacing w:after="0" w:line="300" w:lineRule="auto"/>
        <w:rPr>
          <w:iCs/>
          <w:color w:val="auto"/>
        </w:rPr>
      </w:pPr>
      <w:r w:rsidRPr="008E1F3C">
        <w:rPr>
          <w:color w:val="auto"/>
        </w:rPr>
        <w:t xml:space="preserve">Za </w:t>
      </w:r>
      <w:r w:rsidRPr="008E1F3C">
        <w:rPr>
          <w:iCs/>
          <w:color w:val="auto"/>
        </w:rPr>
        <w:t>datę dokonania płatności uważa się datę przekazania polecenia przelewu.</w:t>
      </w:r>
    </w:p>
    <w:p w14:paraId="169C1510" w14:textId="34A24B12" w:rsidR="0068776D" w:rsidRPr="008E1F3C" w:rsidRDefault="00163BEE" w:rsidP="003D286F">
      <w:pPr>
        <w:pStyle w:val="Tekstpodstawowy"/>
        <w:numPr>
          <w:ilvl w:val="0"/>
          <w:numId w:val="58"/>
        </w:numPr>
        <w:spacing w:after="0" w:line="300" w:lineRule="auto"/>
        <w:ind w:left="357" w:hanging="357"/>
        <w:jc w:val="both"/>
        <w:rPr>
          <w:color w:val="auto"/>
        </w:rPr>
      </w:pPr>
      <w:r w:rsidRPr="008E1F3C">
        <w:rPr>
          <w:iCs/>
          <w:color w:val="auto"/>
        </w:rPr>
        <w:t>Błęd</w:t>
      </w:r>
      <w:r w:rsidRPr="008E1F3C">
        <w:rPr>
          <w:color w:val="auto"/>
        </w:rPr>
        <w:t xml:space="preserve">nie wystawiona faktura spowoduje wyznaczenie ponownego 30-dniowego terminu płatności, </w:t>
      </w:r>
      <w:r w:rsidRPr="008E1F3C">
        <w:rPr>
          <w:iCs/>
          <w:color w:val="auto"/>
        </w:rPr>
        <w:t>od dnia dostarczenia prawidłowo wystawionej faktury, faktury korygującej bądź noty korygującej, stanowiącej podstawę do uiszczenia opłaty</w:t>
      </w:r>
      <w:r w:rsidRPr="008E1F3C">
        <w:rPr>
          <w:color w:val="auto"/>
        </w:rPr>
        <w:t>.</w:t>
      </w:r>
    </w:p>
    <w:p w14:paraId="3E2CAF20" w14:textId="45E40B0D" w:rsidR="0068776D" w:rsidRPr="008E1F3C" w:rsidRDefault="00163BEE" w:rsidP="003D286F">
      <w:pPr>
        <w:pStyle w:val="Tekstpodstawowy"/>
        <w:numPr>
          <w:ilvl w:val="0"/>
          <w:numId w:val="58"/>
        </w:numPr>
        <w:spacing w:after="0" w:line="300" w:lineRule="auto"/>
        <w:jc w:val="both"/>
        <w:rPr>
          <w:iCs/>
          <w:color w:val="auto"/>
        </w:rPr>
      </w:pPr>
      <w:r w:rsidRPr="008E1F3C">
        <w:rPr>
          <w:iCs/>
          <w:color w:val="auto"/>
        </w:rPr>
        <w:t xml:space="preserve">Za zwłokę w zapłacie faktury Zamawiający zapłaci Wykonawcy odsetki za opóźnienie </w:t>
      </w:r>
      <w:r w:rsidRPr="008E1F3C">
        <w:rPr>
          <w:iCs/>
          <w:color w:val="auto"/>
        </w:rPr>
        <w:br/>
        <w:t>w wysokości ustawowej.</w:t>
      </w:r>
      <w:r w:rsidR="0068776D" w:rsidRPr="008E1F3C">
        <w:rPr>
          <w:iCs/>
          <w:color w:val="auto"/>
        </w:rPr>
        <w:t xml:space="preserve"> W przypadku jednak, gdyby </w:t>
      </w:r>
      <w:r w:rsidR="00B420DF" w:rsidRPr="008E1F3C">
        <w:rPr>
          <w:iCs/>
          <w:color w:val="auto"/>
        </w:rPr>
        <w:t>niedopłata</w:t>
      </w:r>
      <w:r w:rsidR="0068776D" w:rsidRPr="008E1F3C">
        <w:rPr>
          <w:iCs/>
          <w:color w:val="auto"/>
        </w:rPr>
        <w:t xml:space="preserve"> wynikała z potrącenia, obniżenia wynagrodzenia Wykonawcy i stała się sporna</w:t>
      </w:r>
      <w:r w:rsidR="008C1476" w:rsidRPr="008E1F3C">
        <w:rPr>
          <w:iCs/>
          <w:color w:val="auto"/>
        </w:rPr>
        <w:t>, a później została skutecznie zakwestionowana przez Wykonawcę</w:t>
      </w:r>
      <w:r w:rsidR="0068776D" w:rsidRPr="008E1F3C">
        <w:rPr>
          <w:iCs/>
          <w:color w:val="auto"/>
        </w:rPr>
        <w:t>, należne od nieuregulowanej części wynagrodzenia Wykonawcy odsetki będą wynosiły połowę odsetek za opóźnienie w wysokości ustawowej.</w:t>
      </w:r>
    </w:p>
    <w:p w14:paraId="25EE99FE" w14:textId="7DB88DF9" w:rsidR="00B57EC1" w:rsidRPr="008E1F3C" w:rsidRDefault="00163BEE" w:rsidP="00B76F15">
      <w:pPr>
        <w:pStyle w:val="Tekstpodstawowy"/>
        <w:numPr>
          <w:ilvl w:val="0"/>
          <w:numId w:val="58"/>
        </w:numPr>
        <w:spacing w:after="0" w:line="300" w:lineRule="auto"/>
        <w:jc w:val="both"/>
        <w:rPr>
          <w:iCs/>
          <w:color w:val="auto"/>
        </w:rPr>
      </w:pPr>
      <w:r w:rsidRPr="008E1F3C">
        <w:rPr>
          <w:iCs/>
          <w:color w:val="auto"/>
        </w:rPr>
        <w:t xml:space="preserve">W przypadku uchylenia się od obowiązku zapłaty należnego wynagrodzenia odpowiednio przez wykonawcę, podwykonawcę lub dalszego podwykonawcę zamówienia na roboty budowlane, Zamawiający dokona bezpośredniej zapłaty wymagalnego wynagrodzenia przysługującego podwykonawcy lub dalszemu </w:t>
      </w:r>
      <w:r w:rsidRPr="008E1F3C">
        <w:rPr>
          <w:iCs/>
          <w:color w:val="auto"/>
        </w:rPr>
        <w:lastRenderedPageBreak/>
        <w:t>podwykonawcy, który zawarł zaakceptowaną przez zamawiającego umowę o podwykonawstwo, której przedmiotem są roboty budowlane, lub który zawarł przedłożoną zamawiającemu umowę o podwykonawstwo, której przedmiotem są dostawy lub usługi.</w:t>
      </w:r>
    </w:p>
    <w:p w14:paraId="226DD57A" w14:textId="1946CB6A" w:rsidR="00B57EC1" w:rsidRPr="008E1F3C" w:rsidRDefault="00163BEE" w:rsidP="00B76F15">
      <w:pPr>
        <w:pStyle w:val="Tekstpodstawowy"/>
        <w:numPr>
          <w:ilvl w:val="0"/>
          <w:numId w:val="58"/>
        </w:numPr>
        <w:spacing w:after="0" w:line="300" w:lineRule="auto"/>
        <w:jc w:val="both"/>
        <w:rPr>
          <w:iCs/>
          <w:color w:val="auto"/>
        </w:rPr>
      </w:pPr>
      <w:r w:rsidRPr="008E1F3C">
        <w:rPr>
          <w:iCs/>
          <w:color w:val="auto"/>
        </w:rPr>
        <w:t xml:space="preserve">Wynagrodzenie, o którym mowa w ust. </w:t>
      </w:r>
      <w:r w:rsidR="00FF5EF9" w:rsidRPr="008E1F3C">
        <w:rPr>
          <w:iCs/>
          <w:color w:val="auto"/>
        </w:rPr>
        <w:t>20</w:t>
      </w:r>
      <w:r w:rsidRPr="008E1F3C">
        <w:rPr>
          <w:iCs/>
          <w:color w:val="auto"/>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AC35AB" w14:textId="465A7A45" w:rsidR="00B57EC1" w:rsidRPr="008E1F3C" w:rsidRDefault="00163BEE" w:rsidP="00B76F15">
      <w:pPr>
        <w:pStyle w:val="Tekstpodstawowy"/>
        <w:numPr>
          <w:ilvl w:val="0"/>
          <w:numId w:val="58"/>
        </w:numPr>
        <w:spacing w:after="0" w:line="300" w:lineRule="auto"/>
        <w:jc w:val="both"/>
        <w:rPr>
          <w:iCs/>
          <w:color w:val="auto"/>
        </w:rPr>
      </w:pPr>
      <w:r w:rsidRPr="008E1F3C">
        <w:rPr>
          <w:iCs/>
          <w:color w:val="auto"/>
        </w:rPr>
        <w:t>Bezpośrednia zapłata obejmuje wyłącznie należne wynagrodzenie, bez odsetek, należnych podwykonawcy lub dalszemu podwykonawcy.</w:t>
      </w:r>
    </w:p>
    <w:p w14:paraId="1A95D09A" w14:textId="13A37DA4" w:rsidR="00B57EC1" w:rsidRPr="008E1F3C" w:rsidRDefault="00163BEE" w:rsidP="00B76F15">
      <w:pPr>
        <w:pStyle w:val="Tekstpodstawowy"/>
        <w:numPr>
          <w:ilvl w:val="0"/>
          <w:numId w:val="58"/>
        </w:numPr>
        <w:spacing w:after="0" w:line="300" w:lineRule="auto"/>
        <w:jc w:val="both"/>
        <w:rPr>
          <w:iCs/>
          <w:color w:val="auto"/>
        </w:rPr>
      </w:pPr>
      <w:r w:rsidRPr="008E1F3C">
        <w:rPr>
          <w:iCs/>
          <w:color w:val="auto"/>
        </w:rPr>
        <w:t xml:space="preserve">Przed dokonaniem bezpośredniej zapłaty zamawiający umożliwi wykonawcy zgłoszenie pisemnych uwag dotyczących zasadności bezpośredniej zapłaty wynagrodzenia podwykonawcy lub dalszemu podwykonawcy, o których mowa w ust. </w:t>
      </w:r>
      <w:r w:rsidR="00FF5EF9" w:rsidRPr="008E1F3C">
        <w:rPr>
          <w:iCs/>
          <w:color w:val="auto"/>
        </w:rPr>
        <w:t>20</w:t>
      </w:r>
      <w:r w:rsidRPr="008E1F3C">
        <w:rPr>
          <w:iCs/>
          <w:color w:val="auto"/>
        </w:rPr>
        <w:t>. Zamawiający poinformuje wykonawcę o terminie zgłaszania uwag.</w:t>
      </w:r>
    </w:p>
    <w:p w14:paraId="71642CBE" w14:textId="6059EB4F" w:rsidR="00B57EC1" w:rsidRPr="008E1F3C" w:rsidRDefault="00163BEE" w:rsidP="00092560">
      <w:pPr>
        <w:pStyle w:val="Tekstpodstawowy"/>
        <w:numPr>
          <w:ilvl w:val="0"/>
          <w:numId w:val="58"/>
        </w:numPr>
        <w:spacing w:after="0" w:line="300" w:lineRule="auto"/>
        <w:jc w:val="both"/>
        <w:rPr>
          <w:color w:val="auto"/>
        </w:rPr>
      </w:pPr>
      <w:r w:rsidRPr="008E1F3C">
        <w:rPr>
          <w:iCs/>
          <w:color w:val="auto"/>
        </w:rPr>
        <w:t xml:space="preserve">W </w:t>
      </w:r>
      <w:r w:rsidRPr="008E1F3C">
        <w:rPr>
          <w:color w:val="auto"/>
        </w:rPr>
        <w:t xml:space="preserve">przypadku zgłoszenia uwag, o których mowa w ust. </w:t>
      </w:r>
      <w:r w:rsidR="00FF5EF9" w:rsidRPr="008E1F3C">
        <w:rPr>
          <w:color w:val="auto"/>
        </w:rPr>
        <w:t>23</w:t>
      </w:r>
      <w:r w:rsidRPr="008E1F3C">
        <w:rPr>
          <w:color w:val="auto"/>
        </w:rPr>
        <w:t>, w terminie wskazanym przez zamawiającego, zamawiający może:</w:t>
      </w:r>
    </w:p>
    <w:p w14:paraId="3B5B2A57" w14:textId="74A52BDC" w:rsidR="00B57EC1" w:rsidRPr="008E1F3C" w:rsidRDefault="00B57EC1" w:rsidP="00B76F15">
      <w:pPr>
        <w:pStyle w:val="Tekstpodstawowy"/>
        <w:numPr>
          <w:ilvl w:val="0"/>
          <w:numId w:val="59"/>
        </w:numPr>
        <w:spacing w:after="0" w:line="300" w:lineRule="auto"/>
        <w:jc w:val="both"/>
        <w:rPr>
          <w:color w:val="auto"/>
        </w:rPr>
      </w:pPr>
      <w:r w:rsidRPr="008E1F3C">
        <w:rPr>
          <w:color w:val="auto"/>
        </w:rPr>
        <w:t>nie dokonać bezpośredniej zapłaty wynagrodzenia podwykonawcy lub dalszemu podwykonawcy, jeżeli wykonawca wykaże niezasadność takiej zapłaty albo</w:t>
      </w:r>
    </w:p>
    <w:p w14:paraId="33741D5A" w14:textId="7F9098EB" w:rsidR="00B57EC1" w:rsidRPr="008E1F3C" w:rsidRDefault="00B57EC1" w:rsidP="00B76F15">
      <w:pPr>
        <w:pStyle w:val="Tekstpodstawowy"/>
        <w:numPr>
          <w:ilvl w:val="0"/>
          <w:numId w:val="59"/>
        </w:numPr>
        <w:spacing w:after="0" w:line="300" w:lineRule="auto"/>
        <w:jc w:val="both"/>
        <w:rPr>
          <w:color w:val="auto"/>
        </w:rPr>
      </w:pPr>
      <w:r w:rsidRPr="008E1F3C">
        <w:rPr>
          <w:color w:val="auto"/>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E38F972" w14:textId="69477544" w:rsidR="00B57EC1" w:rsidRPr="008E1F3C" w:rsidRDefault="00B57EC1" w:rsidP="00B76F15">
      <w:pPr>
        <w:pStyle w:val="Tekstpodstawowy"/>
        <w:numPr>
          <w:ilvl w:val="0"/>
          <w:numId w:val="59"/>
        </w:numPr>
        <w:spacing w:after="0" w:line="300" w:lineRule="auto"/>
        <w:jc w:val="both"/>
        <w:rPr>
          <w:color w:val="auto"/>
        </w:rPr>
      </w:pPr>
      <w:r w:rsidRPr="008E1F3C">
        <w:rPr>
          <w:color w:val="auto"/>
        </w:rPr>
        <w:t>dokonać bezpośredniej zapłaty wynagrodzenia podwykonawcy lub dalszemu podwykonawcy, jeżeli podwykonawca lub dalszy podwykonawca wykaże zasadność takiej zapłaty.</w:t>
      </w:r>
    </w:p>
    <w:p w14:paraId="349B7D5B" w14:textId="756AA251" w:rsidR="00B57EC1" w:rsidRPr="008E1F3C" w:rsidRDefault="00163BEE" w:rsidP="00B57EC1">
      <w:pPr>
        <w:pStyle w:val="Tekstpodstawowy"/>
        <w:numPr>
          <w:ilvl w:val="0"/>
          <w:numId w:val="58"/>
        </w:numPr>
        <w:spacing w:after="0" w:line="300" w:lineRule="auto"/>
        <w:jc w:val="both"/>
        <w:rPr>
          <w:color w:val="auto"/>
        </w:rPr>
      </w:pPr>
      <w:r w:rsidRPr="008E1F3C">
        <w:rPr>
          <w:iCs/>
          <w:color w:val="auto"/>
        </w:rPr>
        <w:t xml:space="preserve">Warunkiem dokonania bezpośredniej zapłaty, o której mowa w ust. </w:t>
      </w:r>
      <w:r w:rsidR="00FF5EF9" w:rsidRPr="008E1F3C">
        <w:rPr>
          <w:iCs/>
          <w:color w:val="auto"/>
        </w:rPr>
        <w:t>20</w:t>
      </w:r>
      <w:r w:rsidRPr="008E1F3C">
        <w:rPr>
          <w:iCs/>
          <w:color w:val="auto"/>
        </w:rPr>
        <w:t>, jest przedstawienie zaakceptowanych przez Wykonawcę faktur wraz z dokumentami potwierdzającymi wykonanie i odbiór fakturowanych robót.</w:t>
      </w:r>
    </w:p>
    <w:p w14:paraId="0BB2C1A5" w14:textId="507C8AB2" w:rsidR="00B57EC1" w:rsidRPr="008E1F3C" w:rsidRDefault="00163BEE" w:rsidP="00B76F15">
      <w:pPr>
        <w:pStyle w:val="Tekstpodstawowy"/>
        <w:numPr>
          <w:ilvl w:val="0"/>
          <w:numId w:val="58"/>
        </w:numPr>
        <w:spacing w:after="0" w:line="300" w:lineRule="auto"/>
        <w:jc w:val="both"/>
        <w:rPr>
          <w:iCs/>
          <w:color w:val="auto"/>
        </w:rPr>
      </w:pPr>
      <w:r w:rsidRPr="008E1F3C">
        <w:rPr>
          <w:iCs/>
          <w:color w:val="auto"/>
        </w:rPr>
        <w:t xml:space="preserve">W przypadku dokonania bezpośredniej zapłaty podwykonawcy lub dalszemu podwykonawcy, o których mowa w ust. </w:t>
      </w:r>
      <w:r w:rsidR="00FF5EF9" w:rsidRPr="008E1F3C">
        <w:rPr>
          <w:iCs/>
          <w:color w:val="auto"/>
        </w:rPr>
        <w:t>20</w:t>
      </w:r>
      <w:r w:rsidRPr="008E1F3C">
        <w:rPr>
          <w:iCs/>
          <w:color w:val="auto"/>
        </w:rPr>
        <w:t>, zamawiający potrąca kwotę wypłaconego wynagrodzenia z wynagrodzenia należnego wykonawcy.</w:t>
      </w:r>
    </w:p>
    <w:p w14:paraId="573341F9" w14:textId="67E6DCB9" w:rsidR="006B7D04" w:rsidRPr="008E1F3C" w:rsidRDefault="00163BEE" w:rsidP="00B76F15">
      <w:pPr>
        <w:pStyle w:val="Tekstpodstawowy"/>
        <w:numPr>
          <w:ilvl w:val="0"/>
          <w:numId w:val="58"/>
        </w:numPr>
        <w:spacing w:after="0" w:line="300" w:lineRule="auto"/>
        <w:jc w:val="both"/>
        <w:rPr>
          <w:iCs/>
          <w:color w:val="auto"/>
        </w:rPr>
      </w:pPr>
      <w:r w:rsidRPr="008E1F3C">
        <w:rPr>
          <w:iCs/>
          <w:color w:val="auto"/>
        </w:rPr>
        <w:t xml:space="preserve">W przypadku nie przedstawienia przez Wykonawcę wszystkich dowodów zapłaty wymagalnego wynagrodzenia Podwykonawcom bądź dalszym Podwykonawcom, o których mowa w </w:t>
      </w:r>
      <w:r w:rsidR="00FF5EF9" w:rsidRPr="008E1F3C">
        <w:rPr>
          <w:iCs/>
          <w:color w:val="auto"/>
        </w:rPr>
        <w:t>ust</w:t>
      </w:r>
      <w:r w:rsidR="00B57EC1" w:rsidRPr="008E1F3C">
        <w:rPr>
          <w:iCs/>
          <w:color w:val="auto"/>
        </w:rPr>
        <w:t>.</w:t>
      </w:r>
      <w:r w:rsidR="00FF5EF9" w:rsidRPr="008E1F3C">
        <w:rPr>
          <w:iCs/>
          <w:color w:val="auto"/>
        </w:rPr>
        <w:t xml:space="preserve"> 6</w:t>
      </w:r>
      <w:r w:rsidR="00B57EC1" w:rsidRPr="008E1F3C">
        <w:rPr>
          <w:iCs/>
          <w:color w:val="auto"/>
        </w:rPr>
        <w:t xml:space="preserve"> pkt 2-3 i ust. 7 pkt 2-3</w:t>
      </w:r>
      <w:r w:rsidR="00FF5EF9" w:rsidRPr="008E1F3C">
        <w:rPr>
          <w:iCs/>
          <w:color w:val="auto"/>
        </w:rPr>
        <w:t>,</w:t>
      </w:r>
      <w:r w:rsidRPr="008E1F3C">
        <w:rPr>
          <w:iCs/>
          <w:color w:val="auto"/>
        </w:rPr>
        <w:t xml:space="preserve"> Zamawiający wstrzyma wypłatę należnego </w:t>
      </w:r>
      <w:r w:rsidRPr="008E1F3C">
        <w:rPr>
          <w:iCs/>
          <w:color w:val="auto"/>
        </w:rPr>
        <w:lastRenderedPageBreak/>
        <w:t>wynagrodzenia za odebrane roboty</w:t>
      </w:r>
      <w:r w:rsidR="00083712" w:rsidRPr="008E1F3C">
        <w:rPr>
          <w:iCs/>
          <w:color w:val="auto"/>
        </w:rPr>
        <w:t>,</w:t>
      </w:r>
      <w:r w:rsidRPr="008E1F3C">
        <w:rPr>
          <w:iCs/>
          <w:color w:val="auto"/>
        </w:rPr>
        <w:t xml:space="preserve"> dostawy </w:t>
      </w:r>
      <w:r w:rsidR="00083712" w:rsidRPr="008E1F3C">
        <w:rPr>
          <w:iCs/>
          <w:color w:val="auto"/>
        </w:rPr>
        <w:t xml:space="preserve">i usługi </w:t>
      </w:r>
      <w:r w:rsidRPr="008E1F3C">
        <w:rPr>
          <w:iCs/>
          <w:color w:val="auto"/>
        </w:rPr>
        <w:t>w części równej sumie kwot wynikających z nieprzedstawionych dowodów zapłaty, bez żadnych konsekwencji dla Zamawiającego wynikających z nieterminowej zapłaty wynagrodzenia należnego Wykonawcy</w:t>
      </w:r>
      <w:r w:rsidR="006B7D04" w:rsidRPr="008E1F3C">
        <w:rPr>
          <w:iCs/>
          <w:color w:val="auto"/>
        </w:rPr>
        <w:t>, co wyprzedza zasadę określoną w ust. 19</w:t>
      </w:r>
      <w:r w:rsidRPr="008E1F3C">
        <w:rPr>
          <w:iCs/>
          <w:color w:val="auto"/>
        </w:rPr>
        <w:t>.</w:t>
      </w:r>
    </w:p>
    <w:p w14:paraId="203F0489" w14:textId="167CC5E7" w:rsidR="006B7D04" w:rsidRPr="008E1F3C" w:rsidRDefault="00163BEE" w:rsidP="00B76F15">
      <w:pPr>
        <w:pStyle w:val="Tekstpodstawowy"/>
        <w:numPr>
          <w:ilvl w:val="0"/>
          <w:numId w:val="58"/>
        </w:numPr>
        <w:spacing w:after="0" w:line="300" w:lineRule="auto"/>
        <w:jc w:val="both"/>
        <w:rPr>
          <w:iCs/>
          <w:color w:val="auto"/>
        </w:rPr>
      </w:pPr>
      <w:r w:rsidRPr="008E1F3C">
        <w:rPr>
          <w:iCs/>
          <w:color w:val="auto"/>
        </w:rPr>
        <w:t>Ewentualna zapłata przez Zamawiającego na rzecz Podwykonawcy lub dalszego Podwykonawcy dokonana będzie w terminie do 30 dni od dnia uznania roszczenia.</w:t>
      </w:r>
    </w:p>
    <w:p w14:paraId="2BD51016" w14:textId="1B14E897" w:rsidR="00163BEE" w:rsidRPr="008E1F3C" w:rsidRDefault="00163BEE" w:rsidP="00B76F15">
      <w:pPr>
        <w:pStyle w:val="Tekstpodstawowy"/>
        <w:numPr>
          <w:ilvl w:val="0"/>
          <w:numId w:val="58"/>
        </w:numPr>
        <w:spacing w:after="0" w:line="300" w:lineRule="auto"/>
        <w:jc w:val="both"/>
        <w:rPr>
          <w:iCs/>
          <w:color w:val="auto"/>
        </w:rPr>
      </w:pPr>
      <w:r w:rsidRPr="008E1F3C">
        <w:rPr>
          <w:iCs/>
          <w:color w:val="auto"/>
        </w:rPr>
        <w:t xml:space="preserve">Zmiana numeru rachunku bankowego wymienionego w ust. </w:t>
      </w:r>
      <w:r w:rsidR="00FF5EF9" w:rsidRPr="008E1F3C">
        <w:rPr>
          <w:iCs/>
          <w:color w:val="auto"/>
        </w:rPr>
        <w:t>9</w:t>
      </w:r>
      <w:r w:rsidRPr="008E1F3C">
        <w:rPr>
          <w:iCs/>
          <w:color w:val="auto"/>
        </w:rPr>
        <w:t xml:space="preserve"> nie wymaga sporządzenia aneksu do </w:t>
      </w:r>
      <w:r w:rsidR="005F3049" w:rsidRPr="008E1F3C">
        <w:rPr>
          <w:iCs/>
          <w:color w:val="auto"/>
        </w:rPr>
        <w:t>Umowy,</w:t>
      </w:r>
      <w:r w:rsidRPr="008E1F3C">
        <w:rPr>
          <w:iCs/>
          <w:color w:val="auto"/>
        </w:rPr>
        <w:t xml:space="preserve"> lecz pisemnego powiadomienia Zamawiającego. Zmiana staje się skuteczna z chwilą otrzymania przez Zamawiającego pisma wskazującego nowy numer rachunku bankowego.</w:t>
      </w:r>
      <w:r w:rsidR="00A72A38" w:rsidRPr="008E1F3C">
        <w:rPr>
          <w:iCs/>
          <w:color w:val="auto"/>
        </w:rPr>
        <w:t xml:space="preserve"> Wykonawca odpowiada wobec Zamawiającego za spełnienie przez podany nr rachunku bankowego wymogów wynikających z powszechnie obowiązujących przepisów prawa, w tym w szczególności zarejestrowania do celów VAT.</w:t>
      </w:r>
    </w:p>
    <w:p w14:paraId="37C22D53" w14:textId="77777777" w:rsidR="00BE5F6B" w:rsidRPr="008E1F3C" w:rsidRDefault="00BE5F6B" w:rsidP="00B76F15">
      <w:pPr>
        <w:pStyle w:val="Tekstpodstawowy"/>
        <w:spacing w:after="0" w:line="300" w:lineRule="auto"/>
        <w:jc w:val="both"/>
        <w:rPr>
          <w:iCs/>
          <w:color w:val="auto"/>
        </w:rPr>
      </w:pPr>
    </w:p>
    <w:p w14:paraId="11488F01" w14:textId="6E454AA8" w:rsidR="00F81897" w:rsidRPr="008E1F3C" w:rsidRDefault="00000000" w:rsidP="00B76F15">
      <w:pPr>
        <w:pStyle w:val="Nagwek2"/>
        <w:spacing w:before="0" w:line="300" w:lineRule="auto"/>
        <w:jc w:val="center"/>
        <w:rPr>
          <w:color w:val="auto"/>
        </w:rPr>
      </w:pPr>
      <w:bookmarkStart w:id="4" w:name="zobowiązania-stron"/>
      <w:bookmarkEnd w:id="3"/>
      <w:r w:rsidRPr="008E1F3C">
        <w:rPr>
          <w:color w:val="auto"/>
        </w:rPr>
        <w:t xml:space="preserve">§ </w:t>
      </w:r>
      <w:r w:rsidR="0021403E" w:rsidRPr="008E1F3C">
        <w:rPr>
          <w:color w:val="auto"/>
        </w:rPr>
        <w:t>5</w:t>
      </w:r>
      <w:r w:rsidRPr="008E1F3C">
        <w:rPr>
          <w:color w:val="auto"/>
        </w:rPr>
        <w:t>.</w:t>
      </w:r>
    </w:p>
    <w:p w14:paraId="2D3D7C2E" w14:textId="1D1387AC" w:rsidR="0028382E" w:rsidRPr="008E1F3C" w:rsidRDefault="00000000" w:rsidP="00B76F15">
      <w:pPr>
        <w:pStyle w:val="Nagwek2"/>
        <w:spacing w:before="0" w:line="300" w:lineRule="auto"/>
        <w:jc w:val="center"/>
        <w:rPr>
          <w:color w:val="auto"/>
        </w:rPr>
      </w:pPr>
      <w:r w:rsidRPr="008E1F3C">
        <w:rPr>
          <w:color w:val="auto"/>
        </w:rPr>
        <w:t>ZOBOWIĄZANIA STRON</w:t>
      </w:r>
    </w:p>
    <w:p w14:paraId="2AD1AEFA" w14:textId="626028A9" w:rsidR="0028382E" w:rsidRPr="008E1F3C" w:rsidRDefault="00000000" w:rsidP="00B76F15">
      <w:pPr>
        <w:pStyle w:val="Akapitzlist"/>
        <w:numPr>
          <w:ilvl w:val="0"/>
          <w:numId w:val="60"/>
        </w:numPr>
        <w:spacing w:after="0" w:line="300" w:lineRule="auto"/>
        <w:jc w:val="both"/>
        <w:rPr>
          <w:color w:val="auto"/>
        </w:rPr>
      </w:pPr>
      <w:r w:rsidRPr="008E1F3C">
        <w:rPr>
          <w:color w:val="auto"/>
        </w:rPr>
        <w:t>Wykonawca oświadcza, iż posiada wiedzę fachową i dysponuje wszelkimi niezbędnymi informacjami oraz pozwoleniami wymaganymi przez przepisy prawa w dziedzinach związanych z wykonywaniem Przedmiotu Umowy.</w:t>
      </w:r>
    </w:p>
    <w:p w14:paraId="49502467" w14:textId="35B50FF4" w:rsidR="000C21D7" w:rsidRPr="008E1F3C" w:rsidRDefault="00000000" w:rsidP="000C21D7">
      <w:pPr>
        <w:pStyle w:val="Tekstpodstawowy"/>
        <w:numPr>
          <w:ilvl w:val="0"/>
          <w:numId w:val="60"/>
        </w:numPr>
        <w:spacing w:after="0" w:line="300" w:lineRule="auto"/>
        <w:jc w:val="both"/>
        <w:rPr>
          <w:color w:val="auto"/>
        </w:rPr>
      </w:pPr>
      <w:r w:rsidRPr="008E1F3C">
        <w:rPr>
          <w:color w:val="auto"/>
        </w:rPr>
        <w:t>Wykonawca zobowiązuje się w szczególności do:</w:t>
      </w:r>
    </w:p>
    <w:p w14:paraId="1F359F57" w14:textId="34EBB4D6" w:rsidR="000C21D7" w:rsidRPr="008E1F3C" w:rsidRDefault="000C21D7" w:rsidP="000C21D7">
      <w:pPr>
        <w:pStyle w:val="Tekstpodstawowy"/>
        <w:numPr>
          <w:ilvl w:val="0"/>
          <w:numId w:val="61"/>
        </w:numPr>
        <w:spacing w:after="0" w:line="300" w:lineRule="auto"/>
        <w:jc w:val="both"/>
        <w:rPr>
          <w:color w:val="auto"/>
        </w:rPr>
      </w:pPr>
      <w:r w:rsidRPr="008E1F3C">
        <w:rPr>
          <w:color w:val="auto"/>
        </w:rPr>
        <w:t xml:space="preserve">złożenia, najpóźniej </w:t>
      </w:r>
      <w:r w:rsidR="00134652" w:rsidRPr="008E1F3C">
        <w:rPr>
          <w:color w:val="auto"/>
        </w:rPr>
        <w:t>w terminie do 3 dni roboczych od daty zawarcia Umowy</w:t>
      </w:r>
      <w:r w:rsidRPr="008E1F3C">
        <w:rPr>
          <w:color w:val="auto"/>
        </w:rPr>
        <w:t>, kalkulacji potwierdzającej sposób wyliczenia ceny umowy sporządzonej na podstawie przedmiaru robót;</w:t>
      </w:r>
    </w:p>
    <w:p w14:paraId="672E98F5" w14:textId="5780E695" w:rsidR="000C21D7" w:rsidRPr="008E1F3C" w:rsidRDefault="000C21D7" w:rsidP="000C21D7">
      <w:pPr>
        <w:pStyle w:val="Tekstpodstawowy"/>
        <w:numPr>
          <w:ilvl w:val="0"/>
          <w:numId w:val="61"/>
        </w:numPr>
        <w:spacing w:after="0" w:line="300" w:lineRule="auto"/>
        <w:jc w:val="both"/>
        <w:rPr>
          <w:color w:val="auto"/>
        </w:rPr>
      </w:pPr>
      <w:r w:rsidRPr="008E1F3C">
        <w:rPr>
          <w:color w:val="auto"/>
        </w:rPr>
        <w:t>przejęcia od Zamawiającego i odpowiedniego zabezpieczenia terenu prac, utrzymania porządku oraz ponoszenia odpowiedzialności za dozór mienia;</w:t>
      </w:r>
    </w:p>
    <w:p w14:paraId="01AEE35F" w14:textId="071AC629" w:rsidR="000C21D7" w:rsidRPr="008E1F3C" w:rsidRDefault="000C21D7" w:rsidP="000C21D7">
      <w:pPr>
        <w:pStyle w:val="Tekstpodstawowy"/>
        <w:numPr>
          <w:ilvl w:val="0"/>
          <w:numId w:val="61"/>
        </w:numPr>
        <w:spacing w:after="0" w:line="300" w:lineRule="auto"/>
        <w:jc w:val="both"/>
        <w:rPr>
          <w:color w:val="auto"/>
        </w:rPr>
      </w:pPr>
      <w:r w:rsidRPr="008E1F3C">
        <w:rPr>
          <w:color w:val="auto"/>
        </w:rPr>
        <w:t>wykonania czynności zabezpieczających, które będą potrzebne podczas wykonywania prac;</w:t>
      </w:r>
    </w:p>
    <w:p w14:paraId="2D556A5C" w14:textId="2930D92E" w:rsidR="000C21D7" w:rsidRPr="008E1F3C" w:rsidRDefault="000C21D7" w:rsidP="000C21D7">
      <w:pPr>
        <w:pStyle w:val="Tekstpodstawowy"/>
        <w:numPr>
          <w:ilvl w:val="0"/>
          <w:numId w:val="61"/>
        </w:numPr>
        <w:spacing w:after="0" w:line="300" w:lineRule="auto"/>
        <w:jc w:val="both"/>
        <w:rPr>
          <w:color w:val="auto"/>
        </w:rPr>
      </w:pPr>
      <w:r w:rsidRPr="008E1F3C">
        <w:rPr>
          <w:color w:val="auto"/>
        </w:rPr>
        <w:t>zorganizowania zaplecza prac w miejscu wskazanym przez Zamawiającego na czas realizacji Przedmiotu Umowy;</w:t>
      </w:r>
    </w:p>
    <w:p w14:paraId="40DE23C4" w14:textId="52087BB9" w:rsidR="000C21D7" w:rsidRPr="008E1F3C" w:rsidRDefault="000C21D7" w:rsidP="000C21D7">
      <w:pPr>
        <w:pStyle w:val="Tekstpodstawowy"/>
        <w:numPr>
          <w:ilvl w:val="0"/>
          <w:numId w:val="61"/>
        </w:numPr>
        <w:spacing w:after="0" w:line="300" w:lineRule="auto"/>
        <w:jc w:val="both"/>
        <w:rPr>
          <w:color w:val="auto"/>
        </w:rPr>
      </w:pPr>
      <w:r w:rsidRPr="008E1F3C">
        <w:rPr>
          <w:color w:val="auto"/>
        </w:rPr>
        <w:t>wykonywania wszystkich prac w sposób niepowodujący zakłóceń ciągłości pracy szkoły oraz odpowiedniego zabezpieczenia terenu prac;</w:t>
      </w:r>
    </w:p>
    <w:p w14:paraId="250EE69A" w14:textId="2A7F4306" w:rsidR="000C21D7" w:rsidRPr="008E1F3C" w:rsidRDefault="000C21D7" w:rsidP="000C21D7">
      <w:pPr>
        <w:pStyle w:val="Tekstpodstawowy"/>
        <w:numPr>
          <w:ilvl w:val="0"/>
          <w:numId w:val="61"/>
        </w:numPr>
        <w:spacing w:after="0" w:line="300" w:lineRule="auto"/>
        <w:jc w:val="both"/>
        <w:rPr>
          <w:color w:val="auto"/>
        </w:rPr>
      </w:pPr>
      <w:r w:rsidRPr="008E1F3C">
        <w:rPr>
          <w:color w:val="auto"/>
        </w:rPr>
        <w:t>zabezpieczenia wykonywanych prac w sposób uniemożliwiający zniszczenie ich efektów oraz strzeżenia bezpieczeństwa mienia i osób;</w:t>
      </w:r>
    </w:p>
    <w:p w14:paraId="47B177F6" w14:textId="6F3AF659" w:rsidR="000C21D7" w:rsidRPr="008E1F3C" w:rsidRDefault="000C21D7" w:rsidP="000C21D7">
      <w:pPr>
        <w:pStyle w:val="Tekstpodstawowy"/>
        <w:numPr>
          <w:ilvl w:val="0"/>
          <w:numId w:val="61"/>
        </w:numPr>
        <w:spacing w:after="0" w:line="300" w:lineRule="auto"/>
        <w:jc w:val="both"/>
        <w:rPr>
          <w:color w:val="auto"/>
        </w:rPr>
      </w:pPr>
      <w:r w:rsidRPr="008E1F3C">
        <w:rPr>
          <w:color w:val="auto"/>
        </w:rPr>
        <w:t>przebywania wyłącznie na udostępnionym terenie prac oraz w miejscach wyznaczonych przez Zamawiającego;</w:t>
      </w:r>
    </w:p>
    <w:p w14:paraId="7E540649" w14:textId="4409A4E0" w:rsidR="000C21D7" w:rsidRPr="008E1F3C" w:rsidRDefault="000C21D7" w:rsidP="000C21D7">
      <w:pPr>
        <w:pStyle w:val="Tekstpodstawowy"/>
        <w:numPr>
          <w:ilvl w:val="0"/>
          <w:numId w:val="61"/>
        </w:numPr>
        <w:spacing w:after="0" w:line="300" w:lineRule="auto"/>
        <w:jc w:val="both"/>
        <w:rPr>
          <w:color w:val="auto"/>
        </w:rPr>
      </w:pPr>
      <w:r w:rsidRPr="008E1F3C">
        <w:rPr>
          <w:color w:val="auto"/>
        </w:rPr>
        <w:lastRenderedPageBreak/>
        <w:t>przestrzegania i stosowania przepisów BHP, ppoż. oraz innych przepisów obowiązujących na terenie Zamawiającego;</w:t>
      </w:r>
    </w:p>
    <w:p w14:paraId="78820A43" w14:textId="4106F89F" w:rsidR="000C21D7" w:rsidRPr="008E1F3C" w:rsidRDefault="000C21D7" w:rsidP="000C21D7">
      <w:pPr>
        <w:pStyle w:val="Tekstpodstawowy"/>
        <w:numPr>
          <w:ilvl w:val="0"/>
          <w:numId w:val="61"/>
        </w:numPr>
        <w:spacing w:after="0" w:line="300" w:lineRule="auto"/>
        <w:jc w:val="both"/>
        <w:rPr>
          <w:color w:val="auto"/>
        </w:rPr>
      </w:pPr>
      <w:r w:rsidRPr="008E1F3C">
        <w:rPr>
          <w:color w:val="auto"/>
        </w:rPr>
        <w:t>przestrzegania przepisów ustawy z dnia 14 grudnia 2012 r. o odpadach oraz ustawy z dnia 27 kwietnia 2001 r. Prawo ochrony środowiska. Odpady wytworzone w trakcie realizacji Przedmiotu Umowy Wykonawca zagospodaruje na własny koszt;</w:t>
      </w:r>
    </w:p>
    <w:p w14:paraId="2FD0B456" w14:textId="437CBE08" w:rsidR="000C21D7" w:rsidRPr="008E1F3C" w:rsidRDefault="000C21D7" w:rsidP="000C21D7">
      <w:pPr>
        <w:pStyle w:val="Tekstpodstawowy"/>
        <w:numPr>
          <w:ilvl w:val="0"/>
          <w:numId w:val="61"/>
        </w:numPr>
        <w:spacing w:after="0" w:line="300" w:lineRule="auto"/>
        <w:jc w:val="both"/>
        <w:rPr>
          <w:color w:val="auto"/>
        </w:rPr>
      </w:pPr>
      <w:r w:rsidRPr="008E1F3C">
        <w:rPr>
          <w:color w:val="auto"/>
        </w:rPr>
        <w:t>umożliwienia przedstawicielom Zamawiającego w każdym czasie wglądu do prac;</w:t>
      </w:r>
    </w:p>
    <w:p w14:paraId="74A314CA" w14:textId="239323AE" w:rsidR="000C21D7" w:rsidRPr="008E1F3C" w:rsidRDefault="000C21D7" w:rsidP="000C21D7">
      <w:pPr>
        <w:pStyle w:val="Tekstpodstawowy"/>
        <w:numPr>
          <w:ilvl w:val="0"/>
          <w:numId w:val="61"/>
        </w:numPr>
        <w:spacing w:after="0" w:line="300" w:lineRule="auto"/>
        <w:jc w:val="both"/>
        <w:rPr>
          <w:color w:val="auto"/>
        </w:rPr>
      </w:pPr>
      <w:r w:rsidRPr="008E1F3C">
        <w:rPr>
          <w:color w:val="auto"/>
        </w:rPr>
        <w:t>pokrycia w całości wszelkich szkód poniesionych przez Zamawiającego lub osoby trzecie, powstałych w czasie realizacji Umowy z przyczyn leżących po stronie Wykonawcy;</w:t>
      </w:r>
    </w:p>
    <w:p w14:paraId="2F618983" w14:textId="5ECC9DD4" w:rsidR="000C21D7" w:rsidRPr="008E1F3C" w:rsidRDefault="000C21D7" w:rsidP="000C21D7">
      <w:pPr>
        <w:pStyle w:val="Tekstpodstawowy"/>
        <w:numPr>
          <w:ilvl w:val="0"/>
          <w:numId w:val="61"/>
        </w:numPr>
        <w:spacing w:after="0" w:line="300" w:lineRule="auto"/>
        <w:jc w:val="both"/>
        <w:rPr>
          <w:color w:val="auto"/>
        </w:rPr>
      </w:pPr>
      <w:r w:rsidRPr="008E1F3C">
        <w:rPr>
          <w:color w:val="auto"/>
        </w:rPr>
        <w:t>niezwłocznego informowania Zamawiającego o problemach lub okolicznościach mogących wpłynąć na jakość lub termin zakończenia prac;</w:t>
      </w:r>
    </w:p>
    <w:p w14:paraId="4BE53171" w14:textId="6ACFC320" w:rsidR="000C21D7" w:rsidRPr="008E1F3C" w:rsidRDefault="000C21D7" w:rsidP="000C21D7">
      <w:pPr>
        <w:pStyle w:val="Tekstpodstawowy"/>
        <w:numPr>
          <w:ilvl w:val="0"/>
          <w:numId w:val="61"/>
        </w:numPr>
        <w:spacing w:after="0" w:line="300" w:lineRule="auto"/>
        <w:jc w:val="both"/>
        <w:rPr>
          <w:color w:val="auto"/>
        </w:rPr>
      </w:pPr>
      <w:r w:rsidRPr="008E1F3C">
        <w:rPr>
          <w:color w:val="auto"/>
        </w:rPr>
        <w:t>uporządkowania terenu po zakończeniu prac;</w:t>
      </w:r>
    </w:p>
    <w:p w14:paraId="32A6A780" w14:textId="3F7D9F28" w:rsidR="000C21D7" w:rsidRPr="008E1F3C" w:rsidRDefault="000C21D7" w:rsidP="000C21D7">
      <w:pPr>
        <w:pStyle w:val="Tekstpodstawowy"/>
        <w:numPr>
          <w:ilvl w:val="0"/>
          <w:numId w:val="61"/>
        </w:numPr>
        <w:spacing w:after="0" w:line="300" w:lineRule="auto"/>
        <w:jc w:val="both"/>
        <w:rPr>
          <w:color w:val="auto"/>
        </w:rPr>
      </w:pPr>
      <w:r w:rsidRPr="008E1F3C">
        <w:rPr>
          <w:color w:val="auto"/>
        </w:rPr>
        <w:t>przekazania Zamawiającemu wszelkich materiałów z rozbiórek o ile taki materiał został zakwalifikowany przez Inspektora nadzoru do odzysku;</w:t>
      </w:r>
    </w:p>
    <w:p w14:paraId="3E749F1C" w14:textId="514F972C" w:rsidR="000C21D7" w:rsidRPr="008E1F3C" w:rsidRDefault="000C21D7" w:rsidP="000C21D7">
      <w:pPr>
        <w:pStyle w:val="Tekstpodstawowy"/>
        <w:numPr>
          <w:ilvl w:val="0"/>
          <w:numId w:val="61"/>
        </w:numPr>
        <w:spacing w:after="0" w:line="300" w:lineRule="auto"/>
        <w:jc w:val="both"/>
        <w:rPr>
          <w:color w:val="auto"/>
        </w:rPr>
      </w:pPr>
      <w:r w:rsidRPr="008E1F3C">
        <w:rPr>
          <w:color w:val="auto"/>
        </w:rPr>
        <w:t>pełnienia nadzoru nad wykonanymi pracami do czasu podpisania Protokołu Odbioru Końcowego Przedmiotu Umowy bez wad istotnych;</w:t>
      </w:r>
    </w:p>
    <w:p w14:paraId="1B08C533" w14:textId="7567646C" w:rsidR="000C21D7" w:rsidRPr="008E1F3C" w:rsidRDefault="000C21D7" w:rsidP="000C21D7">
      <w:pPr>
        <w:pStyle w:val="Tekstpodstawowy"/>
        <w:numPr>
          <w:ilvl w:val="0"/>
          <w:numId w:val="61"/>
        </w:numPr>
        <w:spacing w:after="0" w:line="300" w:lineRule="auto"/>
        <w:jc w:val="both"/>
        <w:rPr>
          <w:color w:val="auto"/>
        </w:rPr>
      </w:pPr>
      <w:r w:rsidRPr="008E1F3C">
        <w:rPr>
          <w:color w:val="auto"/>
        </w:rPr>
        <w:t>zapewnienia kompetentnego kierownictwa, wykwalifikowanej siły roboczej, odpowiednich materiałów, sprzętu i innych urządzeń niezbędnych do wykonania prac;</w:t>
      </w:r>
    </w:p>
    <w:p w14:paraId="3A81E8B4" w14:textId="1A848397" w:rsidR="000C21D7" w:rsidRPr="008E1F3C" w:rsidRDefault="000C21D7" w:rsidP="000C21D7">
      <w:pPr>
        <w:pStyle w:val="Tekstpodstawowy"/>
        <w:numPr>
          <w:ilvl w:val="0"/>
          <w:numId w:val="61"/>
        </w:numPr>
        <w:spacing w:after="0" w:line="300" w:lineRule="auto"/>
        <w:jc w:val="both"/>
        <w:rPr>
          <w:color w:val="auto"/>
        </w:rPr>
      </w:pPr>
      <w:r w:rsidRPr="008E1F3C">
        <w:rPr>
          <w:color w:val="auto"/>
        </w:rPr>
        <w:t>przed zamówieniem materiałów i urządzeń uzyskania zgody Inspektora Nadzoru na ich zamówienie, czyli przedłożenie Inspektorowi Nadzoru kart materiałowych wraz z dokumentami w szczególności: certyfikatami lub deklaracjami zgodności, świadectwami dopuszczenia, atestami, fabrycznymi kartami katalogowymi urządzeń, kartami zgodności CE wraz z ich tłumaczeniem na język polski. W przypadku, gdy Wykonawca na wbudowany materiał bądź urządzenie nie przedłoży karty zatwierdzenia materiału wraz z dokumentami wskazanymi w zdaniu poprzednim, Zamawiający zobowiąże pisemnie Wykonawcę do wykonania niezbędnych badań na koszt Wykonawcy we wskazanym w tym piśmie terminie;</w:t>
      </w:r>
    </w:p>
    <w:p w14:paraId="24C91D8E" w14:textId="68B8F12C" w:rsidR="000C21D7" w:rsidRPr="008E1F3C" w:rsidRDefault="000C21D7" w:rsidP="000C21D7">
      <w:pPr>
        <w:pStyle w:val="Tekstpodstawowy"/>
        <w:numPr>
          <w:ilvl w:val="0"/>
          <w:numId w:val="61"/>
        </w:numPr>
        <w:spacing w:after="0" w:line="300" w:lineRule="auto"/>
        <w:jc w:val="both"/>
        <w:rPr>
          <w:color w:val="auto"/>
        </w:rPr>
      </w:pPr>
      <w:r w:rsidRPr="008E1F3C">
        <w:rPr>
          <w:color w:val="auto"/>
        </w:rPr>
        <w:t>zgłaszania Inspektorowi Nadzoru do sprawdzenia lub odbioru wykonanych robót ulegających zakryciu, bądź zanikających;</w:t>
      </w:r>
    </w:p>
    <w:p w14:paraId="74581136" w14:textId="01ACCA7F" w:rsidR="000C21D7" w:rsidRPr="008E1F3C" w:rsidRDefault="000C21D7" w:rsidP="000C21D7">
      <w:pPr>
        <w:pStyle w:val="Tekstpodstawowy"/>
        <w:numPr>
          <w:ilvl w:val="0"/>
          <w:numId w:val="61"/>
        </w:numPr>
        <w:spacing w:after="0" w:line="300" w:lineRule="auto"/>
        <w:jc w:val="both"/>
        <w:rPr>
          <w:color w:val="auto"/>
        </w:rPr>
      </w:pPr>
      <w:r w:rsidRPr="008E1F3C">
        <w:rPr>
          <w:color w:val="auto"/>
        </w:rPr>
        <w:t>prowadzenia na bieżąco i chronologicznie dokumentacji, w szczególności Dziennika budowy, udostępnianie go Zamawiającemu oraz innym upoważnionym osobom lub organom celem dokonywania wpisów i potwierdzeń</w:t>
      </w:r>
      <w:r w:rsidR="003C4CE2">
        <w:rPr>
          <w:color w:val="auto"/>
        </w:rPr>
        <w:t>.</w:t>
      </w:r>
    </w:p>
    <w:p w14:paraId="7E716DCA" w14:textId="77777777" w:rsidR="00590370" w:rsidRPr="008E1F3C" w:rsidRDefault="00626F52" w:rsidP="00590370">
      <w:pPr>
        <w:pStyle w:val="Tekstpodstawowy"/>
        <w:numPr>
          <w:ilvl w:val="0"/>
          <w:numId w:val="60"/>
        </w:numPr>
        <w:spacing w:after="0" w:line="300" w:lineRule="auto"/>
        <w:jc w:val="both"/>
        <w:rPr>
          <w:color w:val="auto"/>
        </w:rPr>
      </w:pPr>
      <w:r w:rsidRPr="008E1F3C">
        <w:rPr>
          <w:color w:val="auto"/>
        </w:rPr>
        <w:t>Wykonawca zobowiązuje się do wykonania Przedmiotu Umowy:</w:t>
      </w:r>
    </w:p>
    <w:p w14:paraId="13F0571F" w14:textId="794E4EA4" w:rsidR="00590370" w:rsidRPr="008E1F3C" w:rsidRDefault="00590370" w:rsidP="00590370">
      <w:pPr>
        <w:pStyle w:val="Tekstpodstawowy"/>
        <w:numPr>
          <w:ilvl w:val="0"/>
          <w:numId w:val="62"/>
        </w:numPr>
        <w:spacing w:after="0" w:line="300" w:lineRule="auto"/>
        <w:jc w:val="both"/>
        <w:rPr>
          <w:color w:val="auto"/>
        </w:rPr>
      </w:pPr>
      <w:r w:rsidRPr="008E1F3C">
        <w:rPr>
          <w:color w:val="auto"/>
        </w:rPr>
        <w:lastRenderedPageBreak/>
        <w:t>zgodnie z dokumentacją projektową, przedmiar</w:t>
      </w:r>
      <w:r w:rsidR="00083712" w:rsidRPr="008E1F3C">
        <w:rPr>
          <w:color w:val="auto"/>
        </w:rPr>
        <w:t>em</w:t>
      </w:r>
      <w:r w:rsidRPr="008E1F3C">
        <w:rPr>
          <w:color w:val="auto"/>
        </w:rPr>
        <w:t xml:space="preserve"> i </w:t>
      </w:r>
      <w:proofErr w:type="spellStart"/>
      <w:r w:rsidRPr="008E1F3C">
        <w:rPr>
          <w:color w:val="auto"/>
        </w:rPr>
        <w:t>STWiORB</w:t>
      </w:r>
      <w:proofErr w:type="spellEnd"/>
      <w:r w:rsidRPr="008E1F3C">
        <w:rPr>
          <w:color w:val="auto"/>
        </w:rPr>
        <w:t>, w sposób terminowy, prawidłowy i kompletny, z należytą starannością;</w:t>
      </w:r>
    </w:p>
    <w:p w14:paraId="064AF3F7" w14:textId="4DF3AC13" w:rsidR="00590370" w:rsidRPr="008E1F3C" w:rsidRDefault="00590370" w:rsidP="00590370">
      <w:pPr>
        <w:pStyle w:val="Tekstpodstawowy"/>
        <w:numPr>
          <w:ilvl w:val="0"/>
          <w:numId w:val="62"/>
        </w:numPr>
        <w:spacing w:after="0" w:line="300" w:lineRule="auto"/>
        <w:jc w:val="both"/>
        <w:rPr>
          <w:color w:val="auto"/>
        </w:rPr>
      </w:pPr>
      <w:r w:rsidRPr="008E1F3C">
        <w:rPr>
          <w:color w:val="auto"/>
        </w:rPr>
        <w:t>zgodnie z zasadami aktualnej wiedzy technicznej i sztuki budowlanej;</w:t>
      </w:r>
    </w:p>
    <w:p w14:paraId="047E0AF3" w14:textId="181D4107" w:rsidR="00590370" w:rsidRPr="008E1F3C" w:rsidRDefault="00590370" w:rsidP="00590370">
      <w:pPr>
        <w:pStyle w:val="Tekstpodstawowy"/>
        <w:numPr>
          <w:ilvl w:val="0"/>
          <w:numId w:val="62"/>
        </w:numPr>
        <w:spacing w:after="0" w:line="300" w:lineRule="auto"/>
        <w:jc w:val="both"/>
        <w:rPr>
          <w:color w:val="auto"/>
        </w:rPr>
      </w:pPr>
      <w:r w:rsidRPr="008E1F3C">
        <w:rPr>
          <w:color w:val="auto"/>
        </w:rPr>
        <w:t>zgodnie z obowiązującymi przepisami prawa powszechnie obowiązującego;</w:t>
      </w:r>
    </w:p>
    <w:p w14:paraId="7276B2F0" w14:textId="35546124" w:rsidR="00590370" w:rsidRPr="008E1F3C" w:rsidRDefault="00590370" w:rsidP="00590370">
      <w:pPr>
        <w:pStyle w:val="Tekstpodstawowy"/>
        <w:numPr>
          <w:ilvl w:val="0"/>
          <w:numId w:val="62"/>
        </w:numPr>
        <w:spacing w:after="0" w:line="300" w:lineRule="auto"/>
        <w:jc w:val="both"/>
        <w:rPr>
          <w:color w:val="auto"/>
        </w:rPr>
      </w:pPr>
      <w:r w:rsidRPr="008E1F3C">
        <w:rPr>
          <w:color w:val="auto"/>
        </w:rPr>
        <w:t>zgodnie z poleceniami Zamawiającego;</w:t>
      </w:r>
    </w:p>
    <w:p w14:paraId="6A5811EA" w14:textId="011F7361" w:rsidR="00590370" w:rsidRPr="008E1F3C" w:rsidRDefault="00590370" w:rsidP="00590370">
      <w:pPr>
        <w:pStyle w:val="Tekstpodstawowy"/>
        <w:numPr>
          <w:ilvl w:val="0"/>
          <w:numId w:val="62"/>
        </w:numPr>
        <w:spacing w:after="0" w:line="300" w:lineRule="auto"/>
        <w:jc w:val="both"/>
        <w:rPr>
          <w:color w:val="auto"/>
        </w:rPr>
      </w:pPr>
      <w:r w:rsidRPr="008E1F3C">
        <w:rPr>
          <w:color w:val="auto"/>
        </w:rPr>
        <w:t>z zachowaniem prawidłowego zabezpieczenia i oznakowania terenu prac przez cały czas realizacji.</w:t>
      </w:r>
    </w:p>
    <w:p w14:paraId="7DC71A13" w14:textId="35C70BEE" w:rsidR="00CF6565" w:rsidRPr="008E1F3C" w:rsidRDefault="00626F52" w:rsidP="00590370">
      <w:pPr>
        <w:pStyle w:val="Tekstpodstawowy"/>
        <w:numPr>
          <w:ilvl w:val="0"/>
          <w:numId w:val="60"/>
        </w:numPr>
        <w:spacing w:after="0" w:line="300" w:lineRule="auto"/>
        <w:jc w:val="both"/>
        <w:rPr>
          <w:color w:val="auto"/>
        </w:rPr>
      </w:pPr>
      <w:r w:rsidRPr="008E1F3C">
        <w:rPr>
          <w:color w:val="auto"/>
        </w:rPr>
        <w:t xml:space="preserve">Zakres prac do wykonania zawarty jest w </w:t>
      </w:r>
      <w:r w:rsidR="00B05B0F" w:rsidRPr="008E1F3C">
        <w:rPr>
          <w:color w:val="auto"/>
        </w:rPr>
        <w:t>dokumentacji projektowej/przedmiar</w:t>
      </w:r>
      <w:r w:rsidR="00083712" w:rsidRPr="008E1F3C">
        <w:rPr>
          <w:color w:val="auto"/>
        </w:rPr>
        <w:t>ze</w:t>
      </w:r>
      <w:r w:rsidRPr="008E1F3C">
        <w:rPr>
          <w:color w:val="auto"/>
        </w:rPr>
        <w:t>/</w:t>
      </w:r>
      <w:proofErr w:type="spellStart"/>
      <w:r w:rsidRPr="008E1F3C">
        <w:rPr>
          <w:color w:val="auto"/>
        </w:rPr>
        <w:t>STWiORB</w:t>
      </w:r>
      <w:proofErr w:type="spellEnd"/>
      <w:r w:rsidRPr="008E1F3C">
        <w:rPr>
          <w:color w:val="auto"/>
        </w:rPr>
        <w:t>. Powyższe nie zwalnia Wykonawcy z uwzględnienia i wykonania wszystkich prac niezbędnych do prawidłowego wykonania Przedmiotu Umowy.</w:t>
      </w:r>
    </w:p>
    <w:p w14:paraId="01EB52DE" w14:textId="234F9394" w:rsidR="00CF6565" w:rsidRPr="008E1F3C" w:rsidRDefault="00626F52" w:rsidP="00CF6565">
      <w:pPr>
        <w:pStyle w:val="Tekstpodstawowy"/>
        <w:numPr>
          <w:ilvl w:val="0"/>
          <w:numId w:val="60"/>
        </w:numPr>
        <w:spacing w:after="0" w:line="300" w:lineRule="auto"/>
        <w:jc w:val="both"/>
        <w:rPr>
          <w:color w:val="auto"/>
        </w:rPr>
      </w:pPr>
      <w:r w:rsidRPr="008E1F3C">
        <w:rPr>
          <w:color w:val="auto"/>
        </w:rPr>
        <w:t>Wykonawca oświadcza, że wyroby budowlane, materiały i urządzenia dostarczane w ramach Umowy:</w:t>
      </w:r>
    </w:p>
    <w:p w14:paraId="2424710F" w14:textId="3EDD5A99" w:rsidR="00CF6565" w:rsidRPr="008E1F3C" w:rsidRDefault="00CF6565" w:rsidP="00B76F15">
      <w:pPr>
        <w:pStyle w:val="Tekstpodstawowy"/>
        <w:numPr>
          <w:ilvl w:val="0"/>
          <w:numId w:val="63"/>
        </w:numPr>
        <w:spacing w:after="0" w:line="300" w:lineRule="auto"/>
        <w:jc w:val="both"/>
        <w:rPr>
          <w:color w:val="auto"/>
        </w:rPr>
      </w:pPr>
      <w:r w:rsidRPr="008E1F3C">
        <w:rPr>
          <w:color w:val="auto"/>
        </w:rPr>
        <w:t>są dopuszczone do obrotu gospodarczego na terytorium Unii Europejskiej i posiadają certyfikaty CE oraz znak bezpieczeństwa (o ile wymagane przepisami prawa);</w:t>
      </w:r>
    </w:p>
    <w:p w14:paraId="2512053F" w14:textId="4CE98483" w:rsidR="00CF6565" w:rsidRPr="008E1F3C" w:rsidRDefault="00CF6565" w:rsidP="00B76F15">
      <w:pPr>
        <w:pStyle w:val="Tekstpodstawowy"/>
        <w:numPr>
          <w:ilvl w:val="0"/>
          <w:numId w:val="63"/>
        </w:numPr>
        <w:spacing w:after="0" w:line="300" w:lineRule="auto"/>
        <w:jc w:val="both"/>
        <w:rPr>
          <w:color w:val="auto"/>
        </w:rPr>
      </w:pPr>
      <w:r w:rsidRPr="008E1F3C">
        <w:rPr>
          <w:color w:val="auto"/>
        </w:rPr>
        <w:t>odpowiadają najwyższemu poziomowi technicznemu, są fabrycznie nowe, kompletne, sprawne i nieużywane;</w:t>
      </w:r>
    </w:p>
    <w:p w14:paraId="3F600F96" w14:textId="358D62C4" w:rsidR="00CF6565" w:rsidRPr="008E1F3C" w:rsidRDefault="00CF6565" w:rsidP="00B76F15">
      <w:pPr>
        <w:pStyle w:val="Tekstpodstawowy"/>
        <w:numPr>
          <w:ilvl w:val="0"/>
          <w:numId w:val="63"/>
        </w:numPr>
        <w:spacing w:after="0" w:line="300" w:lineRule="auto"/>
        <w:jc w:val="both"/>
        <w:rPr>
          <w:color w:val="auto"/>
        </w:rPr>
      </w:pPr>
      <w:r w:rsidRPr="008E1F3C">
        <w:rPr>
          <w:color w:val="auto"/>
        </w:rPr>
        <w:t>nie wykazują jakichkolwiek wad fizycznych ani prawnych;</w:t>
      </w:r>
    </w:p>
    <w:p w14:paraId="6342D531" w14:textId="0C12D67E" w:rsidR="00CF6565" w:rsidRPr="008E1F3C" w:rsidRDefault="00CF6565" w:rsidP="00B76F15">
      <w:pPr>
        <w:pStyle w:val="Tekstpodstawowy"/>
        <w:numPr>
          <w:ilvl w:val="0"/>
          <w:numId w:val="63"/>
        </w:numPr>
        <w:spacing w:after="0" w:line="300" w:lineRule="auto"/>
        <w:jc w:val="both"/>
        <w:rPr>
          <w:color w:val="auto"/>
        </w:rPr>
      </w:pPr>
      <w:r w:rsidRPr="008E1F3C">
        <w:rPr>
          <w:color w:val="auto"/>
        </w:rPr>
        <w:t>nie są obciążone prawem obligacyjnym na rzecz osób trzecich;</w:t>
      </w:r>
    </w:p>
    <w:p w14:paraId="61EAD355" w14:textId="49BB58B8" w:rsidR="00CF6565" w:rsidRPr="008E1F3C" w:rsidRDefault="00CF6565" w:rsidP="00B76F15">
      <w:pPr>
        <w:pStyle w:val="Tekstpodstawowy"/>
        <w:numPr>
          <w:ilvl w:val="0"/>
          <w:numId w:val="63"/>
        </w:numPr>
        <w:spacing w:after="0" w:line="300" w:lineRule="auto"/>
        <w:jc w:val="both"/>
        <w:rPr>
          <w:color w:val="auto"/>
        </w:rPr>
      </w:pPr>
      <w:r w:rsidRPr="008E1F3C">
        <w:rPr>
          <w:color w:val="auto"/>
        </w:rPr>
        <w:t>spełniają wymagania opisane w Umowie i Załącznikach do Umowy.</w:t>
      </w:r>
    </w:p>
    <w:p w14:paraId="6943A27C" w14:textId="412B4E6C" w:rsidR="00395741" w:rsidRPr="008E1F3C" w:rsidRDefault="00153E77" w:rsidP="00395741">
      <w:pPr>
        <w:pStyle w:val="Tekstpodstawowy"/>
        <w:numPr>
          <w:ilvl w:val="0"/>
          <w:numId w:val="60"/>
        </w:numPr>
        <w:spacing w:after="0" w:line="300" w:lineRule="auto"/>
        <w:jc w:val="both"/>
        <w:rPr>
          <w:color w:val="auto"/>
        </w:rPr>
      </w:pPr>
      <w:r w:rsidRPr="008E1F3C">
        <w:rPr>
          <w:color w:val="auto"/>
        </w:rPr>
        <w:t>Zobowiązuje się Wykonawcę do przedłożenia Zamawiającemu, w terminie 7 dni od wystąpienia, oświadczeń o zaistnieniu okoliczności, o których mowa w art. 7 ustawy o szczególnych rozwiązaniach w zakresie przeciwdziałania wspieraniu</w:t>
      </w:r>
      <w:r w:rsidR="00DC4DD2" w:rsidRPr="008E1F3C">
        <w:rPr>
          <w:color w:val="auto"/>
        </w:rPr>
        <w:t xml:space="preserve"> agresji na Ukrainę oraz służących ochronie bezpieczeństwa narodowego.</w:t>
      </w:r>
    </w:p>
    <w:p w14:paraId="4FFB5BEB" w14:textId="77777777" w:rsidR="00395741" w:rsidRPr="008E1F3C" w:rsidRDefault="00626F52" w:rsidP="00395741">
      <w:pPr>
        <w:pStyle w:val="Tekstpodstawowy"/>
        <w:numPr>
          <w:ilvl w:val="0"/>
          <w:numId w:val="60"/>
        </w:numPr>
        <w:spacing w:after="0" w:line="300" w:lineRule="auto"/>
        <w:jc w:val="both"/>
        <w:rPr>
          <w:color w:val="auto"/>
        </w:rPr>
      </w:pPr>
      <w:r w:rsidRPr="008E1F3C">
        <w:rPr>
          <w:color w:val="auto"/>
        </w:rPr>
        <w:t>Zamawiający zobowiązuje się do:</w:t>
      </w:r>
    </w:p>
    <w:p w14:paraId="6C0AA513" w14:textId="3347667B" w:rsidR="00395741" w:rsidRPr="008E1F3C" w:rsidRDefault="00395741" w:rsidP="00B76F15">
      <w:pPr>
        <w:pStyle w:val="Tekstpodstawowy"/>
        <w:numPr>
          <w:ilvl w:val="0"/>
          <w:numId w:val="64"/>
        </w:numPr>
        <w:spacing w:after="0" w:line="300" w:lineRule="auto"/>
        <w:jc w:val="both"/>
        <w:rPr>
          <w:color w:val="auto"/>
        </w:rPr>
      </w:pPr>
      <w:r w:rsidRPr="008E1F3C">
        <w:rPr>
          <w:color w:val="auto"/>
        </w:rPr>
        <w:t>protokolarnego przekazania Wykonawcy terenu prac w terminie do 7 dni roboczych od daty zawarcia Umowy, pod warunkiem uzgodnienia Harmonogramu;</w:t>
      </w:r>
    </w:p>
    <w:p w14:paraId="6F6BCDC6" w14:textId="55335C24" w:rsidR="00395741" w:rsidRPr="008E1F3C" w:rsidRDefault="00395741" w:rsidP="00B76F15">
      <w:pPr>
        <w:pStyle w:val="Tekstpodstawowy"/>
        <w:numPr>
          <w:ilvl w:val="0"/>
          <w:numId w:val="64"/>
        </w:numPr>
        <w:spacing w:after="0" w:line="300" w:lineRule="auto"/>
        <w:jc w:val="both"/>
        <w:rPr>
          <w:color w:val="auto"/>
        </w:rPr>
      </w:pPr>
      <w:r w:rsidRPr="008E1F3C">
        <w:rPr>
          <w:color w:val="auto"/>
        </w:rPr>
        <w:t>wskazania miejsca na zorganizowanie zaplecza prac oraz punktów poboru energii elektrycznej i wody;</w:t>
      </w:r>
    </w:p>
    <w:p w14:paraId="15C21925" w14:textId="2E62BAA7" w:rsidR="00395741" w:rsidRPr="008E1F3C" w:rsidRDefault="00395741" w:rsidP="00B76F15">
      <w:pPr>
        <w:pStyle w:val="Tekstpodstawowy"/>
        <w:numPr>
          <w:ilvl w:val="0"/>
          <w:numId w:val="64"/>
        </w:numPr>
        <w:spacing w:after="0" w:line="300" w:lineRule="auto"/>
        <w:jc w:val="both"/>
        <w:rPr>
          <w:color w:val="auto"/>
        </w:rPr>
      </w:pPr>
      <w:r w:rsidRPr="008E1F3C">
        <w:rPr>
          <w:color w:val="auto"/>
        </w:rPr>
        <w:t>przekazania Wykonawcy posiadanej dokumentacji dotyczącej Przedmiotu Umowy;</w:t>
      </w:r>
    </w:p>
    <w:p w14:paraId="524B6FCA" w14:textId="1C9F6FE3" w:rsidR="00395741" w:rsidRPr="008E1F3C" w:rsidRDefault="00395741" w:rsidP="00B76F15">
      <w:pPr>
        <w:pStyle w:val="Tekstpodstawowy"/>
        <w:numPr>
          <w:ilvl w:val="0"/>
          <w:numId w:val="64"/>
        </w:numPr>
        <w:spacing w:after="0" w:line="300" w:lineRule="auto"/>
        <w:jc w:val="both"/>
        <w:rPr>
          <w:color w:val="auto"/>
        </w:rPr>
      </w:pPr>
      <w:r w:rsidRPr="008E1F3C">
        <w:rPr>
          <w:color w:val="auto"/>
        </w:rPr>
        <w:t>pełnienia nadzoru inwestorskiego;</w:t>
      </w:r>
    </w:p>
    <w:p w14:paraId="330C7FEF" w14:textId="2B941B6D" w:rsidR="00395741" w:rsidRPr="008E1F3C" w:rsidRDefault="00395741" w:rsidP="00B76F15">
      <w:pPr>
        <w:pStyle w:val="Tekstpodstawowy"/>
        <w:numPr>
          <w:ilvl w:val="0"/>
          <w:numId w:val="64"/>
        </w:numPr>
        <w:spacing w:after="0" w:line="300" w:lineRule="auto"/>
        <w:jc w:val="both"/>
        <w:rPr>
          <w:color w:val="auto"/>
        </w:rPr>
      </w:pPr>
      <w:r w:rsidRPr="008E1F3C">
        <w:rPr>
          <w:color w:val="auto"/>
        </w:rPr>
        <w:t>dokonania odbiorów częściowych i końcowego po prawidłowym zakończeniu realizacji Przedmiotu Umowy;</w:t>
      </w:r>
    </w:p>
    <w:p w14:paraId="70F09CA9" w14:textId="6BECF4C5" w:rsidR="00395741" w:rsidRPr="008E1F3C" w:rsidRDefault="00395741" w:rsidP="00B76F15">
      <w:pPr>
        <w:pStyle w:val="Tekstpodstawowy"/>
        <w:numPr>
          <w:ilvl w:val="0"/>
          <w:numId w:val="64"/>
        </w:numPr>
        <w:spacing w:after="0" w:line="300" w:lineRule="auto"/>
        <w:jc w:val="both"/>
        <w:rPr>
          <w:color w:val="auto"/>
        </w:rPr>
      </w:pPr>
      <w:r w:rsidRPr="008E1F3C">
        <w:rPr>
          <w:color w:val="auto"/>
        </w:rPr>
        <w:lastRenderedPageBreak/>
        <w:t>zapłaty wynagrodzenia należnego Wykonawcy za prawidłowo wykonane i odebrane prace.</w:t>
      </w:r>
    </w:p>
    <w:p w14:paraId="57F8E3CE" w14:textId="23E7067D" w:rsidR="0028382E" w:rsidRPr="008E1F3C" w:rsidRDefault="00626F52" w:rsidP="00395741">
      <w:pPr>
        <w:pStyle w:val="Tekstpodstawowy"/>
        <w:numPr>
          <w:ilvl w:val="0"/>
          <w:numId w:val="60"/>
        </w:numPr>
        <w:spacing w:after="0" w:line="300" w:lineRule="auto"/>
        <w:jc w:val="both"/>
        <w:rPr>
          <w:color w:val="auto"/>
        </w:rPr>
      </w:pPr>
      <w:r w:rsidRPr="008E1F3C">
        <w:rPr>
          <w:color w:val="auto"/>
        </w:rPr>
        <w:t>Zamawiający nie zezwala na magazynowanie na swoim terenie materiałów niezbędnych do realizacji Przedmiotu Umowy poza wyznaczonymi do tego celu miejscami.</w:t>
      </w:r>
    </w:p>
    <w:p w14:paraId="07E51FFF" w14:textId="1024D697" w:rsidR="00CC77FC" w:rsidRPr="008E1F3C" w:rsidRDefault="00000000" w:rsidP="00B76F15">
      <w:pPr>
        <w:pStyle w:val="Nagwek2"/>
        <w:spacing w:before="0" w:line="300" w:lineRule="auto"/>
        <w:jc w:val="center"/>
        <w:rPr>
          <w:color w:val="auto"/>
        </w:rPr>
      </w:pPr>
      <w:bookmarkStart w:id="5" w:name="odbiór-przedmiotu-umowy"/>
      <w:bookmarkEnd w:id="4"/>
      <w:r w:rsidRPr="008E1F3C">
        <w:rPr>
          <w:color w:val="auto"/>
        </w:rPr>
        <w:t xml:space="preserve">§ </w:t>
      </w:r>
      <w:r w:rsidR="0021403E" w:rsidRPr="008E1F3C">
        <w:rPr>
          <w:color w:val="auto"/>
        </w:rPr>
        <w:t>6</w:t>
      </w:r>
      <w:r w:rsidRPr="008E1F3C">
        <w:rPr>
          <w:color w:val="auto"/>
        </w:rPr>
        <w:t xml:space="preserve">. </w:t>
      </w:r>
    </w:p>
    <w:p w14:paraId="1F245937" w14:textId="580A59D4" w:rsidR="002A5252" w:rsidRPr="008E1F3C" w:rsidRDefault="00000000" w:rsidP="00B76F15">
      <w:pPr>
        <w:pStyle w:val="Nagwek2"/>
        <w:spacing w:before="0" w:line="300" w:lineRule="auto"/>
        <w:jc w:val="center"/>
        <w:rPr>
          <w:color w:val="auto"/>
        </w:rPr>
      </w:pPr>
      <w:r w:rsidRPr="008E1F3C">
        <w:rPr>
          <w:color w:val="auto"/>
        </w:rPr>
        <w:t>ODBIÓR PRZEDMIOTU UMOWY</w:t>
      </w:r>
    </w:p>
    <w:p w14:paraId="0F5E8E69" w14:textId="77777777" w:rsidR="00FC1620" w:rsidRPr="008E1F3C" w:rsidRDefault="002A5252" w:rsidP="00FC1620">
      <w:pPr>
        <w:pStyle w:val="Akapitzlist"/>
        <w:numPr>
          <w:ilvl w:val="0"/>
          <w:numId w:val="65"/>
        </w:numPr>
        <w:spacing w:after="0" w:line="300" w:lineRule="auto"/>
        <w:jc w:val="both"/>
        <w:rPr>
          <w:color w:val="auto"/>
        </w:rPr>
      </w:pPr>
      <w:r w:rsidRPr="008E1F3C">
        <w:rPr>
          <w:color w:val="auto"/>
        </w:rPr>
        <w:t>Strony zgodnie postanawiają, że będą stosowane następujące rodzaje odbiorów:</w:t>
      </w:r>
    </w:p>
    <w:p w14:paraId="154356A1" w14:textId="162226D0" w:rsidR="00FC1620" w:rsidRPr="008E1F3C" w:rsidRDefault="00FC1620" w:rsidP="00FC1620">
      <w:pPr>
        <w:pStyle w:val="Akapitzlist"/>
        <w:numPr>
          <w:ilvl w:val="0"/>
          <w:numId w:val="66"/>
        </w:numPr>
        <w:spacing w:after="0" w:line="300" w:lineRule="auto"/>
        <w:jc w:val="both"/>
        <w:rPr>
          <w:color w:val="auto"/>
        </w:rPr>
      </w:pPr>
      <w:r w:rsidRPr="008E1F3C">
        <w:rPr>
          <w:color w:val="auto"/>
        </w:rPr>
        <w:t>odbiory robót zanikających i ulegających zakryciu,</w:t>
      </w:r>
    </w:p>
    <w:p w14:paraId="535F0B5F" w14:textId="2950E225" w:rsidR="00FC1620" w:rsidRPr="008E1F3C" w:rsidRDefault="00FC1620" w:rsidP="00FC1620">
      <w:pPr>
        <w:pStyle w:val="Akapitzlist"/>
        <w:numPr>
          <w:ilvl w:val="0"/>
          <w:numId w:val="66"/>
        </w:numPr>
        <w:spacing w:after="0" w:line="300" w:lineRule="auto"/>
        <w:jc w:val="both"/>
        <w:rPr>
          <w:color w:val="auto"/>
        </w:rPr>
      </w:pPr>
      <w:r w:rsidRPr="008E1F3C">
        <w:rPr>
          <w:color w:val="auto"/>
        </w:rPr>
        <w:t>odbiory częściowe robót,</w:t>
      </w:r>
    </w:p>
    <w:p w14:paraId="00440DCA" w14:textId="0E6D14FD" w:rsidR="00FC1620" w:rsidRPr="008E1F3C" w:rsidRDefault="00FC1620" w:rsidP="00FC1620">
      <w:pPr>
        <w:pStyle w:val="Akapitzlist"/>
        <w:numPr>
          <w:ilvl w:val="0"/>
          <w:numId w:val="66"/>
        </w:numPr>
        <w:spacing w:after="0" w:line="300" w:lineRule="auto"/>
        <w:jc w:val="both"/>
        <w:rPr>
          <w:color w:val="auto"/>
        </w:rPr>
      </w:pPr>
      <w:r w:rsidRPr="008E1F3C">
        <w:rPr>
          <w:color w:val="auto"/>
        </w:rPr>
        <w:t>odbiór końcowy robót</w:t>
      </w:r>
    </w:p>
    <w:p w14:paraId="44D614A9" w14:textId="6625BFA2" w:rsidR="00FC1620" w:rsidRPr="008E1F3C" w:rsidRDefault="00FC1620" w:rsidP="00FC1620">
      <w:pPr>
        <w:pStyle w:val="Akapitzlist"/>
        <w:numPr>
          <w:ilvl w:val="0"/>
          <w:numId w:val="66"/>
        </w:numPr>
        <w:spacing w:after="0" w:line="300" w:lineRule="auto"/>
        <w:jc w:val="both"/>
        <w:rPr>
          <w:color w:val="auto"/>
        </w:rPr>
      </w:pPr>
      <w:r w:rsidRPr="008E1F3C">
        <w:rPr>
          <w:color w:val="auto"/>
        </w:rPr>
        <w:t>odbiór pogwarancyjny – po upływie okresu gwarancji i rękojmi za wady.</w:t>
      </w:r>
    </w:p>
    <w:p w14:paraId="5C19B144" w14:textId="77777777" w:rsidR="00D2586B" w:rsidRPr="008E1F3C" w:rsidRDefault="002A5252" w:rsidP="00D2586B">
      <w:pPr>
        <w:pStyle w:val="Akapitzlist"/>
        <w:numPr>
          <w:ilvl w:val="0"/>
          <w:numId w:val="65"/>
        </w:numPr>
        <w:spacing w:after="0" w:line="300" w:lineRule="auto"/>
        <w:jc w:val="both"/>
        <w:rPr>
          <w:color w:val="auto"/>
        </w:rPr>
      </w:pPr>
      <w:r w:rsidRPr="008E1F3C">
        <w:rPr>
          <w:color w:val="auto"/>
        </w:rPr>
        <w:t xml:space="preserve">Odbiory robót zanikających lub ulegających zakryciu, o których mowa w ust. 1 pkt </w:t>
      </w:r>
      <w:r w:rsidR="004103D9" w:rsidRPr="008E1F3C">
        <w:rPr>
          <w:color w:val="auto"/>
        </w:rPr>
        <w:t>1</w:t>
      </w:r>
      <w:r w:rsidRPr="008E1F3C">
        <w:rPr>
          <w:color w:val="auto"/>
        </w:rPr>
        <w:t>, dokonywane będą w terminie do 2 dni roboczych przez Inspektora Nadzoru licząc od daty zgłoszenia przez Wykonawcę o gotowości do odbiorów tych robót wpisem do Dziennika budowy. W razie niedopełnienia tego warunku, Wykonawca obowiązany jest na własny koszt odkryć roboty zanikające lub ulegające zakryciu do zbadania wykonanych</w:t>
      </w:r>
      <w:r w:rsidR="00FC1620" w:rsidRPr="008E1F3C">
        <w:rPr>
          <w:color w:val="auto"/>
        </w:rPr>
        <w:t xml:space="preserve"> </w:t>
      </w:r>
      <w:r w:rsidRPr="008E1F3C">
        <w:rPr>
          <w:color w:val="auto"/>
        </w:rPr>
        <w:t>robót, a następnie przywrócić je do stanu poprzedniego.</w:t>
      </w:r>
    </w:p>
    <w:p w14:paraId="5CB30F88" w14:textId="77777777" w:rsidR="00D2586B" w:rsidRPr="008E1F3C" w:rsidRDefault="002A5252" w:rsidP="00D2586B">
      <w:pPr>
        <w:pStyle w:val="Akapitzlist"/>
        <w:numPr>
          <w:ilvl w:val="0"/>
          <w:numId w:val="65"/>
        </w:numPr>
        <w:spacing w:after="0" w:line="300" w:lineRule="auto"/>
        <w:jc w:val="both"/>
        <w:rPr>
          <w:color w:val="auto"/>
        </w:rPr>
      </w:pPr>
      <w:r w:rsidRPr="008E1F3C">
        <w:rPr>
          <w:color w:val="auto"/>
        </w:rPr>
        <w:t>Odbi</w:t>
      </w:r>
      <w:r w:rsidR="008C50C7" w:rsidRPr="008E1F3C">
        <w:rPr>
          <w:color w:val="auto"/>
        </w:rPr>
        <w:t>ory</w:t>
      </w:r>
      <w:r w:rsidRPr="008E1F3C">
        <w:rPr>
          <w:color w:val="auto"/>
        </w:rPr>
        <w:t xml:space="preserve"> częściow</w:t>
      </w:r>
      <w:r w:rsidR="008C50C7" w:rsidRPr="008E1F3C">
        <w:rPr>
          <w:color w:val="auto"/>
        </w:rPr>
        <w:t>e</w:t>
      </w:r>
      <w:r w:rsidRPr="008E1F3C">
        <w:rPr>
          <w:color w:val="auto"/>
        </w:rPr>
        <w:t>, o który</w:t>
      </w:r>
      <w:r w:rsidR="008C50C7" w:rsidRPr="008E1F3C">
        <w:rPr>
          <w:color w:val="auto"/>
        </w:rPr>
        <w:t>ch</w:t>
      </w:r>
      <w:r w:rsidRPr="008E1F3C">
        <w:rPr>
          <w:color w:val="auto"/>
        </w:rPr>
        <w:t xml:space="preserve"> mowa w ust. 1 pkt </w:t>
      </w:r>
      <w:r w:rsidR="004103D9" w:rsidRPr="008E1F3C">
        <w:rPr>
          <w:color w:val="auto"/>
        </w:rPr>
        <w:t>2</w:t>
      </w:r>
      <w:r w:rsidRPr="008E1F3C">
        <w:rPr>
          <w:color w:val="auto"/>
        </w:rPr>
        <w:t>, dokonywan</w:t>
      </w:r>
      <w:r w:rsidR="008C50C7" w:rsidRPr="008E1F3C">
        <w:rPr>
          <w:color w:val="auto"/>
        </w:rPr>
        <w:t>e</w:t>
      </w:r>
      <w:r w:rsidRPr="008E1F3C">
        <w:rPr>
          <w:color w:val="auto"/>
        </w:rPr>
        <w:t xml:space="preserve"> będ</w:t>
      </w:r>
      <w:r w:rsidR="008C50C7" w:rsidRPr="008E1F3C">
        <w:rPr>
          <w:color w:val="auto"/>
        </w:rPr>
        <w:t>ą</w:t>
      </w:r>
      <w:r w:rsidRPr="008E1F3C">
        <w:rPr>
          <w:color w:val="auto"/>
        </w:rPr>
        <w:t xml:space="preserve"> w terminie </w:t>
      </w:r>
      <w:r w:rsidRPr="008E1F3C">
        <w:rPr>
          <w:color w:val="auto"/>
        </w:rPr>
        <w:br/>
        <w:t xml:space="preserve">do 14 dni licząc od dnia pisemnego powiadomienia Zamawiającego przez Wykonawcę oraz </w:t>
      </w:r>
      <w:r w:rsidR="008C50C7" w:rsidRPr="008E1F3C">
        <w:rPr>
          <w:color w:val="auto"/>
        </w:rPr>
        <w:t xml:space="preserve">dokonania </w:t>
      </w:r>
      <w:r w:rsidRPr="008E1F3C">
        <w:rPr>
          <w:color w:val="auto"/>
        </w:rPr>
        <w:t>wpi</w:t>
      </w:r>
      <w:r w:rsidR="008C50C7" w:rsidRPr="008E1F3C">
        <w:rPr>
          <w:color w:val="auto"/>
        </w:rPr>
        <w:t>su</w:t>
      </w:r>
      <w:r w:rsidRPr="008E1F3C">
        <w:rPr>
          <w:color w:val="auto"/>
        </w:rPr>
        <w:t xml:space="preserve"> </w:t>
      </w:r>
      <w:r w:rsidR="008C50C7" w:rsidRPr="008E1F3C">
        <w:rPr>
          <w:color w:val="auto"/>
        </w:rPr>
        <w:t xml:space="preserve">przez </w:t>
      </w:r>
      <w:r w:rsidRPr="008E1F3C">
        <w:rPr>
          <w:color w:val="auto"/>
        </w:rPr>
        <w:t>Inspektora Nadzoru do Dziennika budowy o gotowości faktycznie wykonanych robót do odbioru częściowego, z tym że zgłoszenie odbioru częściowego powinno nastąpić pisemnie najpóźniej w dniu, w którym upływa</w:t>
      </w:r>
      <w:r w:rsidR="008C50C7" w:rsidRPr="008E1F3C">
        <w:rPr>
          <w:color w:val="auto"/>
        </w:rPr>
        <w:t>ją</w:t>
      </w:r>
      <w:r w:rsidRPr="008E1F3C">
        <w:rPr>
          <w:color w:val="auto"/>
        </w:rPr>
        <w:t xml:space="preserve"> termin</w:t>
      </w:r>
      <w:r w:rsidR="008C50C7" w:rsidRPr="008E1F3C">
        <w:rPr>
          <w:color w:val="auto"/>
        </w:rPr>
        <w:t>y</w:t>
      </w:r>
      <w:r w:rsidRPr="008E1F3C">
        <w:rPr>
          <w:color w:val="auto"/>
        </w:rPr>
        <w:t xml:space="preserve"> określon</w:t>
      </w:r>
      <w:r w:rsidR="008C50C7" w:rsidRPr="008E1F3C">
        <w:rPr>
          <w:color w:val="auto"/>
        </w:rPr>
        <w:t>e</w:t>
      </w:r>
      <w:r w:rsidRPr="008E1F3C">
        <w:rPr>
          <w:color w:val="auto"/>
        </w:rPr>
        <w:t xml:space="preserve"> w harmonogramie, o którym mowa § </w:t>
      </w:r>
      <w:r w:rsidR="009F376D" w:rsidRPr="008E1F3C">
        <w:rPr>
          <w:color w:val="auto"/>
        </w:rPr>
        <w:t>3</w:t>
      </w:r>
      <w:r w:rsidR="004103D9" w:rsidRPr="008E1F3C">
        <w:rPr>
          <w:color w:val="auto"/>
        </w:rPr>
        <w:t xml:space="preserve"> </w:t>
      </w:r>
      <w:r w:rsidRPr="008E1F3C">
        <w:rPr>
          <w:color w:val="auto"/>
        </w:rPr>
        <w:t>ust. 2.</w:t>
      </w:r>
    </w:p>
    <w:p w14:paraId="5F85F225" w14:textId="77777777" w:rsidR="00D2586B" w:rsidRPr="008E1F3C" w:rsidRDefault="002A5252" w:rsidP="00D2586B">
      <w:pPr>
        <w:pStyle w:val="Akapitzlist"/>
        <w:numPr>
          <w:ilvl w:val="0"/>
          <w:numId w:val="65"/>
        </w:numPr>
        <w:spacing w:after="0" w:line="300" w:lineRule="auto"/>
        <w:jc w:val="both"/>
        <w:rPr>
          <w:color w:val="auto"/>
        </w:rPr>
      </w:pPr>
      <w:r w:rsidRPr="008E1F3C">
        <w:rPr>
          <w:color w:val="auto"/>
        </w:rPr>
        <w:t>Odbiór końcowy robót,</w:t>
      </w:r>
      <w:r w:rsidRPr="008E1F3C">
        <w:rPr>
          <w:bCs/>
          <w:color w:val="auto"/>
        </w:rPr>
        <w:t xml:space="preserve"> o którym mowa </w:t>
      </w:r>
      <w:r w:rsidRPr="008E1F3C">
        <w:rPr>
          <w:color w:val="auto"/>
        </w:rPr>
        <w:t xml:space="preserve">w ust. 1 pkt </w:t>
      </w:r>
      <w:r w:rsidR="004103D9" w:rsidRPr="008E1F3C">
        <w:rPr>
          <w:color w:val="auto"/>
        </w:rPr>
        <w:t>3</w:t>
      </w:r>
      <w:r w:rsidRPr="008E1F3C">
        <w:rPr>
          <w:bCs/>
          <w:color w:val="auto"/>
        </w:rPr>
        <w:t xml:space="preserve">, dokonany będzie </w:t>
      </w:r>
      <w:r w:rsidRPr="008E1F3C">
        <w:rPr>
          <w:color w:val="auto"/>
        </w:rPr>
        <w:t>w terminie do 14 dni</w:t>
      </w:r>
      <w:r w:rsidRPr="008E1F3C">
        <w:rPr>
          <w:bCs/>
          <w:color w:val="auto"/>
        </w:rPr>
        <w:t xml:space="preserve"> licząc od dnia pisemnego</w:t>
      </w:r>
      <w:r w:rsidRPr="008E1F3C">
        <w:rPr>
          <w:color w:val="auto"/>
        </w:rPr>
        <w:t xml:space="preserve"> powiadomienia Zamawiającego przez Wykonawcę</w:t>
      </w:r>
      <w:r w:rsidRPr="008E1F3C">
        <w:rPr>
          <w:bCs/>
          <w:color w:val="auto"/>
        </w:rPr>
        <w:t xml:space="preserve"> oraz </w:t>
      </w:r>
      <w:r w:rsidR="00607CAC" w:rsidRPr="008E1F3C">
        <w:rPr>
          <w:bCs/>
          <w:color w:val="auto"/>
        </w:rPr>
        <w:t xml:space="preserve">dokonania </w:t>
      </w:r>
      <w:r w:rsidRPr="008E1F3C">
        <w:rPr>
          <w:color w:val="auto"/>
        </w:rPr>
        <w:t>wpis</w:t>
      </w:r>
      <w:r w:rsidR="00607CAC" w:rsidRPr="008E1F3C">
        <w:rPr>
          <w:color w:val="auto"/>
        </w:rPr>
        <w:t>u przez</w:t>
      </w:r>
      <w:r w:rsidRPr="008E1F3C">
        <w:rPr>
          <w:color w:val="auto"/>
        </w:rPr>
        <w:t xml:space="preserve"> Inspektora Nadzoru do Dziennika budowy o gotowości do odbioru. Pisemne powiadomienie musi nastąpić najpóźniej w dniu, w którym upływa termin realizacji przedmiotu umowy określony w § </w:t>
      </w:r>
      <w:r w:rsidR="009F376D" w:rsidRPr="008E1F3C">
        <w:rPr>
          <w:color w:val="auto"/>
        </w:rPr>
        <w:t>3</w:t>
      </w:r>
      <w:r w:rsidRPr="008E1F3C">
        <w:rPr>
          <w:color w:val="auto"/>
        </w:rPr>
        <w:t xml:space="preserve">. </w:t>
      </w:r>
      <w:bookmarkStart w:id="6" w:name="_Hlk226641798"/>
    </w:p>
    <w:p w14:paraId="6097A97A" w14:textId="77777777" w:rsidR="00D2586B" w:rsidRPr="008E1F3C" w:rsidRDefault="002A5252" w:rsidP="00D2586B">
      <w:pPr>
        <w:pStyle w:val="Akapitzlist"/>
        <w:numPr>
          <w:ilvl w:val="0"/>
          <w:numId w:val="65"/>
        </w:numPr>
        <w:spacing w:after="0" w:line="300" w:lineRule="auto"/>
        <w:jc w:val="both"/>
        <w:rPr>
          <w:color w:val="auto"/>
        </w:rPr>
      </w:pPr>
      <w:r w:rsidRPr="008E1F3C">
        <w:rPr>
          <w:color w:val="auto"/>
        </w:rPr>
        <w:t xml:space="preserve">Do odbioru końcowego robót razem z pisemnym powiadomieniem Wykonawca zobowiązany jest złożyć w siedzibie Zamawiającego rozliczenie finansowo – rzeczowe </w:t>
      </w:r>
      <w:r w:rsidR="009451F7" w:rsidRPr="008E1F3C">
        <w:rPr>
          <w:color w:val="auto"/>
        </w:rPr>
        <w:br/>
      </w:r>
      <w:r w:rsidRPr="008E1F3C">
        <w:rPr>
          <w:color w:val="auto"/>
        </w:rPr>
        <w:t>(</w:t>
      </w:r>
      <w:r w:rsidR="004103D9" w:rsidRPr="008E1F3C">
        <w:rPr>
          <w:color w:val="auto"/>
        </w:rPr>
        <w:t>2</w:t>
      </w:r>
      <w:r w:rsidRPr="008E1F3C">
        <w:rPr>
          <w:color w:val="auto"/>
        </w:rPr>
        <w:t xml:space="preserve"> egz.)</w:t>
      </w:r>
      <w:r w:rsidR="004103D9" w:rsidRPr="008E1F3C">
        <w:rPr>
          <w:color w:val="auto"/>
        </w:rPr>
        <w:t xml:space="preserve"> przygotowane </w:t>
      </w:r>
      <w:r w:rsidR="009451F7" w:rsidRPr="008E1F3C">
        <w:rPr>
          <w:color w:val="auto"/>
        </w:rPr>
        <w:t>w oparciu o</w:t>
      </w:r>
      <w:r w:rsidR="004103D9" w:rsidRPr="008E1F3C">
        <w:rPr>
          <w:color w:val="auto"/>
        </w:rPr>
        <w:t xml:space="preserve"> przedmiar robót,</w:t>
      </w:r>
      <w:r w:rsidRPr="008E1F3C">
        <w:rPr>
          <w:color w:val="auto"/>
        </w:rPr>
        <w:t xml:space="preserve"> sprawdzone </w:t>
      </w:r>
      <w:r w:rsidR="004103D9" w:rsidRPr="008E1F3C">
        <w:rPr>
          <w:color w:val="auto"/>
        </w:rPr>
        <w:br/>
      </w:r>
      <w:r w:rsidRPr="008E1F3C">
        <w:rPr>
          <w:color w:val="auto"/>
        </w:rPr>
        <w:t>i zatwierdzone przez Inspektora nadzoru, jako niezbędn</w:t>
      </w:r>
      <w:r w:rsidR="004103D9" w:rsidRPr="008E1F3C">
        <w:rPr>
          <w:color w:val="auto"/>
        </w:rPr>
        <w:t>e</w:t>
      </w:r>
      <w:r w:rsidRPr="008E1F3C">
        <w:rPr>
          <w:color w:val="auto"/>
        </w:rPr>
        <w:t xml:space="preserve"> do rozpoczęcia odbioru. </w:t>
      </w:r>
      <w:bookmarkEnd w:id="6"/>
    </w:p>
    <w:p w14:paraId="2E7DC2F3" w14:textId="77777777" w:rsidR="00D2586B" w:rsidRPr="008E1F3C" w:rsidRDefault="002A5252" w:rsidP="00D2586B">
      <w:pPr>
        <w:pStyle w:val="Akapitzlist"/>
        <w:numPr>
          <w:ilvl w:val="0"/>
          <w:numId w:val="65"/>
        </w:numPr>
        <w:spacing w:after="0" w:line="300" w:lineRule="auto"/>
        <w:jc w:val="both"/>
        <w:rPr>
          <w:color w:val="auto"/>
        </w:rPr>
      </w:pPr>
      <w:r w:rsidRPr="008E1F3C">
        <w:rPr>
          <w:color w:val="auto"/>
        </w:rPr>
        <w:t>Przed pisemnym powiadomieniem Zamawiającego o gotowości do odbioru częściowego i końcowego Wykonawca musi odebrać roboty od wszystkich Podwykonawców bądź dalszych Podwykonawców.</w:t>
      </w:r>
    </w:p>
    <w:p w14:paraId="6E83A7DB" w14:textId="77777777" w:rsidR="00D2586B" w:rsidRPr="008E1F3C" w:rsidRDefault="002A5252" w:rsidP="00D2586B">
      <w:pPr>
        <w:pStyle w:val="Akapitzlist"/>
        <w:numPr>
          <w:ilvl w:val="0"/>
          <w:numId w:val="65"/>
        </w:numPr>
        <w:spacing w:after="0" w:line="300" w:lineRule="auto"/>
        <w:jc w:val="both"/>
        <w:rPr>
          <w:color w:val="auto"/>
        </w:rPr>
      </w:pPr>
      <w:r w:rsidRPr="008E1F3C">
        <w:rPr>
          <w:color w:val="auto"/>
        </w:rPr>
        <w:lastRenderedPageBreak/>
        <w:t>Odbiór</w:t>
      </w:r>
      <w:r w:rsidR="00A548A2" w:rsidRPr="008E1F3C">
        <w:rPr>
          <w:color w:val="auto"/>
        </w:rPr>
        <w:t xml:space="preserve"> końcowy</w:t>
      </w:r>
      <w:r w:rsidRPr="008E1F3C">
        <w:rPr>
          <w:bCs/>
          <w:color w:val="auto"/>
        </w:rPr>
        <w:t xml:space="preserve"> </w:t>
      </w:r>
      <w:r w:rsidRPr="008E1F3C">
        <w:rPr>
          <w:color w:val="auto"/>
        </w:rPr>
        <w:t>będzie przeprowadzony komisyjnie przy udziale Zamawiającego, Inspektora Nadzoru i Kierownika Budowy.</w:t>
      </w:r>
      <w:r w:rsidR="006D2DB2" w:rsidRPr="008E1F3C">
        <w:rPr>
          <w:color w:val="auto"/>
        </w:rPr>
        <w:t xml:space="preserve"> </w:t>
      </w:r>
    </w:p>
    <w:p w14:paraId="2594DB58" w14:textId="77777777" w:rsidR="00D2586B" w:rsidRPr="008E1F3C" w:rsidRDefault="00A548A2" w:rsidP="00D2586B">
      <w:pPr>
        <w:pStyle w:val="Akapitzlist"/>
        <w:numPr>
          <w:ilvl w:val="0"/>
          <w:numId w:val="65"/>
        </w:numPr>
        <w:spacing w:after="0" w:line="300" w:lineRule="auto"/>
        <w:jc w:val="both"/>
        <w:rPr>
          <w:color w:val="auto"/>
        </w:rPr>
      </w:pPr>
      <w:r w:rsidRPr="008E1F3C">
        <w:rPr>
          <w:color w:val="auto"/>
        </w:rPr>
        <w:t xml:space="preserve">Do </w:t>
      </w:r>
      <w:r w:rsidR="006D2DB2" w:rsidRPr="008E1F3C">
        <w:rPr>
          <w:color w:val="auto"/>
        </w:rPr>
        <w:t xml:space="preserve">odbioru </w:t>
      </w:r>
      <w:r w:rsidRPr="008E1F3C">
        <w:rPr>
          <w:color w:val="auto"/>
        </w:rPr>
        <w:t>k</w:t>
      </w:r>
      <w:r w:rsidR="006D2DB2" w:rsidRPr="008E1F3C">
        <w:rPr>
          <w:color w:val="auto"/>
        </w:rPr>
        <w:t>ońcowego Wykonawca przedłoży dokumentację powykonawczą wraz z instrukcjami obsługi i konserwacji oraz atestami i aprobatami technicznymi zastosowanych materiałów. Dokumentacja powykonawcza zostanie przekazana w dwóch egzemplarzach w wersji drukowanej i w dwóch egzemplarzach w wersji elektronicznej na dowolnym nośniku danych w formacie PDF oraz w wersji edytowalnej.</w:t>
      </w:r>
    </w:p>
    <w:p w14:paraId="14AC0BAE" w14:textId="7FCE3981" w:rsidR="00D2586B" w:rsidRPr="008E1F3C" w:rsidRDefault="00A548A2" w:rsidP="00D2586B">
      <w:pPr>
        <w:pStyle w:val="Akapitzlist"/>
        <w:numPr>
          <w:ilvl w:val="0"/>
          <w:numId w:val="65"/>
        </w:numPr>
        <w:spacing w:after="0" w:line="300" w:lineRule="auto"/>
        <w:jc w:val="both"/>
        <w:rPr>
          <w:color w:val="auto"/>
        </w:rPr>
      </w:pPr>
      <w:r w:rsidRPr="008E1F3C">
        <w:rPr>
          <w:color w:val="auto"/>
        </w:rPr>
        <w:t>Zamawiający w ciągu 7 dni sprawdzi kompletność otrzymanych dokumentów</w:t>
      </w:r>
      <w:r w:rsidR="001A6B2A" w:rsidRPr="008E1F3C">
        <w:rPr>
          <w:color w:val="auto"/>
        </w:rPr>
        <w:t>.</w:t>
      </w:r>
      <w:r w:rsidRPr="008E1F3C">
        <w:rPr>
          <w:color w:val="auto"/>
        </w:rPr>
        <w:t xml:space="preserve"> </w:t>
      </w:r>
    </w:p>
    <w:p w14:paraId="483D4004" w14:textId="77777777" w:rsidR="001A6B2A" w:rsidRPr="008E1F3C" w:rsidRDefault="00A548A2" w:rsidP="001A6B2A">
      <w:pPr>
        <w:pStyle w:val="Akapitzlist"/>
        <w:numPr>
          <w:ilvl w:val="0"/>
          <w:numId w:val="65"/>
        </w:numPr>
        <w:spacing w:after="0" w:line="300" w:lineRule="auto"/>
        <w:jc w:val="both"/>
        <w:rPr>
          <w:color w:val="auto"/>
        </w:rPr>
      </w:pPr>
      <w:r w:rsidRPr="008E1F3C">
        <w:rPr>
          <w:color w:val="auto"/>
        </w:rPr>
        <w:t>W przypadku stwierdzenia błędów lub braków w dokumentacji powykonawczej Wykonawca musi je niezwłocznie poprawić i ponownie dostarczyć kompletną dokumentację.</w:t>
      </w:r>
    </w:p>
    <w:p w14:paraId="603CB7DB" w14:textId="77777777" w:rsidR="00F25052" w:rsidRPr="008E1F3C" w:rsidRDefault="002A5252" w:rsidP="00F25052">
      <w:pPr>
        <w:pStyle w:val="Akapitzlist"/>
        <w:numPr>
          <w:ilvl w:val="0"/>
          <w:numId w:val="65"/>
        </w:numPr>
        <w:spacing w:after="0" w:line="300" w:lineRule="auto"/>
        <w:jc w:val="both"/>
        <w:rPr>
          <w:color w:val="auto"/>
        </w:rPr>
      </w:pPr>
      <w:r w:rsidRPr="008E1F3C">
        <w:rPr>
          <w:color w:val="auto"/>
        </w:rPr>
        <w:t>Każdorazowo z czynności odbioru sporządzony zostanie protokół, zawierający wszelkie ustalenia dokonane w toku odbioru, jak też terminy wyznaczone na usunięcie ewentualnych wad i usterek, stwierdzonych przy odbiorze.</w:t>
      </w:r>
    </w:p>
    <w:p w14:paraId="082D38E2" w14:textId="77777777" w:rsidR="00F25052" w:rsidRPr="008E1F3C" w:rsidRDefault="00600EB5" w:rsidP="00F25052">
      <w:pPr>
        <w:pStyle w:val="Akapitzlist"/>
        <w:numPr>
          <w:ilvl w:val="0"/>
          <w:numId w:val="65"/>
        </w:numPr>
        <w:spacing w:after="0" w:line="300" w:lineRule="auto"/>
        <w:jc w:val="both"/>
        <w:rPr>
          <w:color w:val="auto"/>
        </w:rPr>
      </w:pPr>
      <w:r w:rsidRPr="008E1F3C">
        <w:rPr>
          <w:color w:val="auto"/>
        </w:rPr>
        <w:t>Jeżeli w toku czynności odbioru końcowego zostaną stwierdzone wady:</w:t>
      </w:r>
    </w:p>
    <w:p w14:paraId="6C0577E8" w14:textId="6FFB1EEC" w:rsidR="00F25052" w:rsidRPr="008E1F3C" w:rsidRDefault="00F25052" w:rsidP="00B76F15">
      <w:pPr>
        <w:pStyle w:val="Akapitzlist"/>
        <w:numPr>
          <w:ilvl w:val="0"/>
          <w:numId w:val="68"/>
        </w:numPr>
        <w:spacing w:after="0" w:line="300" w:lineRule="auto"/>
        <w:jc w:val="both"/>
        <w:rPr>
          <w:color w:val="auto"/>
        </w:rPr>
      </w:pPr>
      <w:r w:rsidRPr="008E1F3C">
        <w:rPr>
          <w:color w:val="auto"/>
        </w:rPr>
        <w:t>w przypadku nieistotnych wad nadających się do usunięcia zostanie podpisany Protokół Odbioru Końcowego z wykazem stwierdzonych wad nieistotnych. Wykonawca zobowiązany jest do usunięcia ww. wad w terminie wskazanym przez Zamawiającego, nie dłuższym niż 14 dni;</w:t>
      </w:r>
    </w:p>
    <w:p w14:paraId="28D5FC7D" w14:textId="1191966E" w:rsidR="00F25052" w:rsidRPr="008E1F3C" w:rsidRDefault="00F25052" w:rsidP="00B76F15">
      <w:pPr>
        <w:pStyle w:val="Akapitzlist"/>
        <w:numPr>
          <w:ilvl w:val="0"/>
          <w:numId w:val="68"/>
        </w:numPr>
        <w:spacing w:after="0" w:line="300" w:lineRule="auto"/>
        <w:jc w:val="both"/>
        <w:rPr>
          <w:color w:val="auto"/>
        </w:rPr>
      </w:pPr>
      <w:r w:rsidRPr="008E1F3C">
        <w:rPr>
          <w:color w:val="auto"/>
        </w:rPr>
        <w:t>w przypadku nieistotnych wad nienadających się do usunięcia, a umożliwiających właściwe użytkowanie, Zamawiający może obniżyć wynagrodzenie Wykonawcy odpowiednio do utraconej wartości użytkowej, estetycznej lub technicznej;</w:t>
      </w:r>
    </w:p>
    <w:p w14:paraId="34440EF8" w14:textId="24AAA2EB" w:rsidR="00F25052" w:rsidRPr="008E1F3C" w:rsidRDefault="00F25052" w:rsidP="00B76F15">
      <w:pPr>
        <w:pStyle w:val="Akapitzlist"/>
        <w:numPr>
          <w:ilvl w:val="0"/>
          <w:numId w:val="68"/>
        </w:numPr>
        <w:spacing w:after="0" w:line="300" w:lineRule="auto"/>
        <w:jc w:val="both"/>
        <w:rPr>
          <w:color w:val="auto"/>
        </w:rPr>
      </w:pPr>
      <w:r w:rsidRPr="008E1F3C">
        <w:rPr>
          <w:color w:val="auto"/>
        </w:rPr>
        <w:t>w przypadku wad istotnych nienadających się do usunięcia i uniemożliwiających użytkowanie Przedmiotu Umowy zgodnie z jego przeznaczeniem, Zamawiający może:</w:t>
      </w:r>
    </w:p>
    <w:p w14:paraId="31FF057B" w14:textId="77777777" w:rsidR="00F25052" w:rsidRPr="008E1F3C" w:rsidRDefault="00F25052" w:rsidP="00B76F15">
      <w:pPr>
        <w:numPr>
          <w:ilvl w:val="0"/>
          <w:numId w:val="14"/>
        </w:numPr>
        <w:spacing w:after="0" w:line="300" w:lineRule="auto"/>
        <w:jc w:val="both"/>
        <w:rPr>
          <w:color w:val="auto"/>
        </w:rPr>
      </w:pPr>
      <w:r w:rsidRPr="008E1F3C">
        <w:rPr>
          <w:color w:val="auto"/>
        </w:rPr>
        <w:t>zażądać ponownego wykonania Przedmiotu Umowy, zachowując prawo do naliczania kar umownych i odszkodowań na zasadach określonych w § 8 Umowy;</w:t>
      </w:r>
    </w:p>
    <w:p w14:paraId="1580FBCF" w14:textId="7C77110A" w:rsidR="00F25052" w:rsidRPr="008E1F3C" w:rsidRDefault="00F25052" w:rsidP="00F25052">
      <w:pPr>
        <w:numPr>
          <w:ilvl w:val="0"/>
          <w:numId w:val="14"/>
        </w:numPr>
        <w:spacing w:after="0" w:line="300" w:lineRule="auto"/>
        <w:jc w:val="both"/>
        <w:rPr>
          <w:color w:val="auto"/>
        </w:rPr>
      </w:pPr>
      <w:r w:rsidRPr="008E1F3C">
        <w:rPr>
          <w:color w:val="auto"/>
        </w:rPr>
        <w:t>odstąpić od Umowy z przyczyn leżących po stronie Wykonawcy na zasadach opisanych w § 1</w:t>
      </w:r>
      <w:r w:rsidR="003D2FC2" w:rsidRPr="008E1F3C">
        <w:rPr>
          <w:color w:val="auto"/>
        </w:rPr>
        <w:t>3</w:t>
      </w:r>
      <w:r w:rsidRPr="008E1F3C">
        <w:rPr>
          <w:color w:val="auto"/>
        </w:rPr>
        <w:t xml:space="preserve"> Umowy, a Wykonawca zapłaci Zamawiającemu karę umowną w wysokości, o której mowa w § 8 Umowy.</w:t>
      </w:r>
    </w:p>
    <w:p w14:paraId="50804239" w14:textId="77777777" w:rsidR="00825877" w:rsidRPr="008E1F3C" w:rsidRDefault="00B05B0F" w:rsidP="00825877">
      <w:pPr>
        <w:pStyle w:val="Akapitzlist"/>
        <w:numPr>
          <w:ilvl w:val="0"/>
          <w:numId w:val="65"/>
        </w:numPr>
        <w:spacing w:after="0" w:line="300" w:lineRule="auto"/>
        <w:jc w:val="both"/>
        <w:rPr>
          <w:color w:val="auto"/>
        </w:rPr>
      </w:pPr>
      <w:r w:rsidRPr="008E1F3C">
        <w:rPr>
          <w:color w:val="auto"/>
        </w:rPr>
        <w:t>Odbiór pogwarancyjny Przedmiotu Umowy,</w:t>
      </w:r>
      <w:r w:rsidRPr="008E1F3C">
        <w:rPr>
          <w:bCs/>
          <w:color w:val="auto"/>
        </w:rPr>
        <w:t xml:space="preserve"> o którym mowa </w:t>
      </w:r>
      <w:r w:rsidRPr="008E1F3C">
        <w:rPr>
          <w:color w:val="auto"/>
        </w:rPr>
        <w:t>w ust. 1 pkt 4,  polega na ocenie, z chwilą upływu okresu gwarancji, wszystkich prac wykonanych przez Wykonawcę. Odbiór pogwarancyjny następuje w formie protokołu uzgodnionego pomiędzy Stronami i podpisanego najpóźniej w ostatnim dniu okresu gwarancji.</w:t>
      </w:r>
    </w:p>
    <w:p w14:paraId="609AA781" w14:textId="7ED5A6FD" w:rsidR="00825877" w:rsidRPr="008E1F3C" w:rsidRDefault="00B05B0F" w:rsidP="00825877">
      <w:pPr>
        <w:pStyle w:val="Akapitzlist"/>
        <w:numPr>
          <w:ilvl w:val="0"/>
          <w:numId w:val="65"/>
        </w:numPr>
        <w:spacing w:after="0" w:line="300" w:lineRule="auto"/>
        <w:jc w:val="both"/>
        <w:rPr>
          <w:color w:val="auto"/>
        </w:rPr>
      </w:pPr>
      <w:r w:rsidRPr="008E1F3C">
        <w:rPr>
          <w:color w:val="auto"/>
        </w:rPr>
        <w:lastRenderedPageBreak/>
        <w:t>W przypadku stwierdzenia wad podczas odbioru pogwarancyjnego Zamawiający przerwie procedurę odbiorową i sporządzi protokół z wyszczególnieniem wad podlegających naprawie.</w:t>
      </w:r>
    </w:p>
    <w:p w14:paraId="6E34D48E" w14:textId="6C55B901" w:rsidR="00600EB5" w:rsidRPr="008E1F3C" w:rsidRDefault="00B05B0F" w:rsidP="00B76F15">
      <w:pPr>
        <w:pStyle w:val="Akapitzlist"/>
        <w:numPr>
          <w:ilvl w:val="0"/>
          <w:numId w:val="65"/>
        </w:numPr>
        <w:spacing w:after="0" w:line="300" w:lineRule="auto"/>
        <w:jc w:val="both"/>
        <w:rPr>
          <w:color w:val="auto"/>
        </w:rPr>
      </w:pPr>
      <w:r w:rsidRPr="008E1F3C">
        <w:rPr>
          <w:color w:val="auto"/>
        </w:rPr>
        <w:t xml:space="preserve">Jeżeli Wykonawca w wyznaczonym terminie nie usunie wad stwierdzonych w protokole, o którym mowa w ust. </w:t>
      </w:r>
      <w:r w:rsidR="00825877" w:rsidRPr="008E1F3C">
        <w:rPr>
          <w:color w:val="auto"/>
        </w:rPr>
        <w:t>11-</w:t>
      </w:r>
      <w:r w:rsidRPr="008E1F3C">
        <w:rPr>
          <w:color w:val="auto"/>
        </w:rPr>
        <w:t>1</w:t>
      </w:r>
      <w:r w:rsidR="009F376D" w:rsidRPr="008E1F3C">
        <w:rPr>
          <w:color w:val="auto"/>
        </w:rPr>
        <w:t>2</w:t>
      </w:r>
      <w:r w:rsidRPr="008E1F3C">
        <w:rPr>
          <w:color w:val="auto"/>
        </w:rPr>
        <w:t>, Zamawiający ma prawo do zlecenia zastępczego ich usunięcia. Koszt usunięcia wad ponosi Wykonawca, a Zamawiający jest uprawniony do potrącenia kosztów z kwot należnych Wykonawcy lub z Zabezpieczenia.</w:t>
      </w:r>
    </w:p>
    <w:p w14:paraId="6FD60BD4" w14:textId="3FEF05EE" w:rsidR="00626F52" w:rsidRPr="008E1F3C" w:rsidRDefault="00000000" w:rsidP="00B76F15">
      <w:pPr>
        <w:pStyle w:val="Nagwek2"/>
        <w:spacing w:before="0" w:line="300" w:lineRule="auto"/>
        <w:jc w:val="center"/>
        <w:rPr>
          <w:color w:val="auto"/>
        </w:rPr>
      </w:pPr>
      <w:bookmarkStart w:id="7" w:name="gwarancja-jakości-i-rękojmia-za-wady"/>
      <w:bookmarkEnd w:id="5"/>
      <w:r w:rsidRPr="008E1F3C">
        <w:rPr>
          <w:color w:val="auto"/>
        </w:rPr>
        <w:t xml:space="preserve">§ </w:t>
      </w:r>
      <w:r w:rsidR="0021403E" w:rsidRPr="008E1F3C">
        <w:rPr>
          <w:color w:val="auto"/>
        </w:rPr>
        <w:t>7</w:t>
      </w:r>
      <w:r w:rsidRPr="008E1F3C">
        <w:rPr>
          <w:color w:val="auto"/>
        </w:rPr>
        <w:t>.</w:t>
      </w:r>
    </w:p>
    <w:p w14:paraId="7FFB2B6D" w14:textId="40AAB45C" w:rsidR="0028382E" w:rsidRPr="008E1F3C" w:rsidRDefault="00000000" w:rsidP="00B76F15">
      <w:pPr>
        <w:pStyle w:val="Nagwek2"/>
        <w:spacing w:before="0" w:line="300" w:lineRule="auto"/>
        <w:jc w:val="center"/>
        <w:rPr>
          <w:color w:val="auto"/>
        </w:rPr>
      </w:pPr>
      <w:r w:rsidRPr="008E1F3C">
        <w:rPr>
          <w:color w:val="auto"/>
        </w:rPr>
        <w:t xml:space="preserve"> GWARANCJA JAKOŚCI I RĘKOJMIA ZA WADY</w:t>
      </w:r>
    </w:p>
    <w:p w14:paraId="61BDE36A" w14:textId="27A19EB9" w:rsidR="0028382E" w:rsidRPr="008E1F3C" w:rsidRDefault="00000000" w:rsidP="00B76F15">
      <w:pPr>
        <w:pStyle w:val="Akapitzlist"/>
        <w:numPr>
          <w:ilvl w:val="0"/>
          <w:numId w:val="69"/>
        </w:numPr>
        <w:spacing w:after="0" w:line="300" w:lineRule="auto"/>
        <w:jc w:val="both"/>
        <w:rPr>
          <w:color w:val="auto"/>
        </w:rPr>
      </w:pPr>
      <w:r w:rsidRPr="008E1F3C">
        <w:rPr>
          <w:color w:val="auto"/>
        </w:rPr>
        <w:t>Z dniem podpisania Protokołu Odbioru Końcowego Przedmiotu Umowy bez wad istotnych, Wykonawca w ramach Ceny Umowy udziela Zamawiającemu gwarancji jakości za wady na wykonany Przedmiot Umowy.</w:t>
      </w:r>
    </w:p>
    <w:p w14:paraId="4CCA4C39" w14:textId="4D01575F" w:rsidR="0028382E" w:rsidRPr="008E1F3C" w:rsidRDefault="00000000" w:rsidP="00B76F15">
      <w:pPr>
        <w:pStyle w:val="Tekstpodstawowy"/>
        <w:numPr>
          <w:ilvl w:val="0"/>
          <w:numId w:val="69"/>
        </w:numPr>
        <w:spacing w:after="0" w:line="300" w:lineRule="auto"/>
        <w:jc w:val="both"/>
        <w:rPr>
          <w:color w:val="auto"/>
        </w:rPr>
      </w:pPr>
      <w:r w:rsidRPr="008E1F3C">
        <w:rPr>
          <w:color w:val="auto"/>
        </w:rPr>
        <w:t xml:space="preserve">Okres gwarancji jakości wynosi </w:t>
      </w:r>
      <w:r w:rsidR="00607CAC" w:rsidRPr="008E1F3C">
        <w:rPr>
          <w:color w:val="auto"/>
        </w:rPr>
        <w:t>………</w:t>
      </w:r>
      <w:r w:rsidRPr="008E1F3C">
        <w:rPr>
          <w:color w:val="auto"/>
        </w:rPr>
        <w:t xml:space="preserve"> miesiące, licząc od daty Odbioru Końcowego Przedmiotu Umowy bez wad istotnych.</w:t>
      </w:r>
    </w:p>
    <w:p w14:paraId="07DB0412" w14:textId="56804FBA" w:rsidR="0028382E" w:rsidRPr="008E1F3C" w:rsidRDefault="00000000" w:rsidP="00B76F15">
      <w:pPr>
        <w:pStyle w:val="Tekstpodstawowy"/>
        <w:numPr>
          <w:ilvl w:val="0"/>
          <w:numId w:val="69"/>
        </w:numPr>
        <w:spacing w:after="0" w:line="300" w:lineRule="auto"/>
        <w:jc w:val="both"/>
        <w:rPr>
          <w:color w:val="auto"/>
        </w:rPr>
      </w:pPr>
      <w:r w:rsidRPr="008E1F3C">
        <w:rPr>
          <w:color w:val="auto"/>
        </w:rPr>
        <w:t>Zamawiający zastrzega sobie prawo dochodzenia uprawnień z tytułu rękojmi za wady niezależnie od uprawnień wynikających z gwarancji jakości.</w:t>
      </w:r>
    </w:p>
    <w:p w14:paraId="7837E673" w14:textId="1C46349C" w:rsidR="0028382E" w:rsidRPr="008E1F3C" w:rsidRDefault="00000000" w:rsidP="00B76F15">
      <w:pPr>
        <w:pStyle w:val="Tekstpodstawowy"/>
        <w:numPr>
          <w:ilvl w:val="0"/>
          <w:numId w:val="69"/>
        </w:numPr>
        <w:spacing w:after="0" w:line="300" w:lineRule="auto"/>
        <w:jc w:val="both"/>
        <w:rPr>
          <w:color w:val="auto"/>
        </w:rPr>
      </w:pPr>
      <w:r w:rsidRPr="008E1F3C">
        <w:rPr>
          <w:color w:val="auto"/>
        </w:rPr>
        <w:t>Wykonawca odpowiada za wady w wykonaniu Przedmiotu Umowy również po okresie rękojmi za wady i gwarancji jakości, jeżeli Zamawiający zawiadomi Wykonawcę o wadzie przed upływem tych okresów.</w:t>
      </w:r>
    </w:p>
    <w:p w14:paraId="1390C7A9" w14:textId="27CAC2E8" w:rsidR="0028382E" w:rsidRPr="008E1F3C" w:rsidRDefault="00000000" w:rsidP="00B76F15">
      <w:pPr>
        <w:pStyle w:val="Tekstpodstawowy"/>
        <w:numPr>
          <w:ilvl w:val="0"/>
          <w:numId w:val="69"/>
        </w:numPr>
        <w:spacing w:after="0" w:line="300" w:lineRule="auto"/>
        <w:jc w:val="both"/>
        <w:rPr>
          <w:color w:val="auto"/>
        </w:rPr>
      </w:pPr>
      <w:r w:rsidRPr="008E1F3C">
        <w:rPr>
          <w:color w:val="auto"/>
        </w:rPr>
        <w:t>Ustala się następujący tryb postępowania przy usuwaniu przez Wykonawcę wad zgłoszonych w okresie rękojmi i gwarancji:</w:t>
      </w:r>
    </w:p>
    <w:p w14:paraId="23D0E000" w14:textId="28A407F0" w:rsidR="000017C0" w:rsidRPr="008E1F3C" w:rsidRDefault="00000000" w:rsidP="004313F4">
      <w:pPr>
        <w:pStyle w:val="Tekstpodstawowy"/>
        <w:numPr>
          <w:ilvl w:val="0"/>
          <w:numId w:val="70"/>
        </w:numPr>
        <w:spacing w:after="0" w:line="300" w:lineRule="auto"/>
        <w:jc w:val="both"/>
        <w:rPr>
          <w:color w:val="auto"/>
        </w:rPr>
      </w:pPr>
      <w:r w:rsidRPr="008E1F3C">
        <w:rPr>
          <w:color w:val="auto"/>
        </w:rPr>
        <w:t>Wykonawca jest zobowiązany do usunięcia zgłoszonych wad w terminie do 7 dni lub w terminie ustalonym na piśmie z Zamawiającym od dnia powiadomienia</w:t>
      </w:r>
      <w:r w:rsidR="000017C0" w:rsidRPr="008E1F3C">
        <w:rPr>
          <w:color w:val="auto"/>
        </w:rPr>
        <w:t>,</w:t>
      </w:r>
    </w:p>
    <w:p w14:paraId="171E3F4D" w14:textId="2BB3EADD" w:rsidR="004313F4" w:rsidRPr="008E1F3C" w:rsidRDefault="000017C0" w:rsidP="00B76F15">
      <w:pPr>
        <w:pStyle w:val="Tekstpodstawowy"/>
        <w:numPr>
          <w:ilvl w:val="0"/>
          <w:numId w:val="70"/>
        </w:numPr>
        <w:spacing w:after="0" w:line="300" w:lineRule="auto"/>
        <w:jc w:val="both"/>
        <w:rPr>
          <w:color w:val="auto"/>
        </w:rPr>
      </w:pPr>
      <w:r w:rsidRPr="008E1F3C">
        <w:rPr>
          <w:color w:val="auto"/>
        </w:rPr>
        <w:t xml:space="preserve">w </w:t>
      </w:r>
      <w:r w:rsidR="00695919" w:rsidRPr="008E1F3C">
        <w:rPr>
          <w:color w:val="auto"/>
        </w:rPr>
        <w:t>przypadku,</w:t>
      </w:r>
      <w:r w:rsidRPr="008E1F3C">
        <w:rPr>
          <w:color w:val="auto"/>
        </w:rPr>
        <w:t xml:space="preserve"> gdyby termin 7 dni nie był wystarczający do usunięcia wad, Wykonawca jest zobowiązany do powiadomienia o tym Zamawiającego niezwłocznie, nie później niż w terminie 3 dni od dnia zgłoszenia.</w:t>
      </w:r>
    </w:p>
    <w:p w14:paraId="565F9F56" w14:textId="733207D4" w:rsidR="0028382E" w:rsidRPr="008E1F3C" w:rsidRDefault="00000000" w:rsidP="00B76F15">
      <w:pPr>
        <w:pStyle w:val="Tekstpodstawowy"/>
        <w:numPr>
          <w:ilvl w:val="0"/>
          <w:numId w:val="69"/>
        </w:numPr>
        <w:spacing w:after="0" w:line="300" w:lineRule="auto"/>
        <w:jc w:val="both"/>
        <w:rPr>
          <w:color w:val="auto"/>
        </w:rPr>
      </w:pPr>
      <w:r w:rsidRPr="008E1F3C">
        <w:rPr>
          <w:color w:val="auto"/>
        </w:rPr>
        <w:t>Czasy wskazane w ust. 5 obejmują w każdym przypadku czas dojazdu personelu Wykonawcy oraz czas transportu wadliwych elementów.</w:t>
      </w:r>
    </w:p>
    <w:p w14:paraId="2D708F38" w14:textId="37AAC14E" w:rsidR="0028382E" w:rsidRPr="008E1F3C" w:rsidRDefault="00000000" w:rsidP="00B76F15">
      <w:pPr>
        <w:pStyle w:val="Tekstpodstawowy"/>
        <w:numPr>
          <w:ilvl w:val="0"/>
          <w:numId w:val="69"/>
        </w:numPr>
        <w:spacing w:after="0" w:line="300" w:lineRule="auto"/>
        <w:jc w:val="both"/>
        <w:rPr>
          <w:color w:val="auto"/>
        </w:rPr>
      </w:pPr>
      <w:r w:rsidRPr="008E1F3C">
        <w:rPr>
          <w:color w:val="auto"/>
        </w:rPr>
        <w:t>Po usunięciu wady naprawa zostanie odebrana przez Zamawiającego protokołem odbioru naprawy.</w:t>
      </w:r>
    </w:p>
    <w:p w14:paraId="52331D2D" w14:textId="5A0B71E9" w:rsidR="0028382E" w:rsidRPr="008E1F3C" w:rsidRDefault="00000000" w:rsidP="00B76F15">
      <w:pPr>
        <w:pStyle w:val="Tekstpodstawowy"/>
        <w:numPr>
          <w:ilvl w:val="0"/>
          <w:numId w:val="69"/>
        </w:numPr>
        <w:spacing w:after="0" w:line="300" w:lineRule="auto"/>
        <w:jc w:val="both"/>
        <w:rPr>
          <w:color w:val="auto"/>
        </w:rPr>
      </w:pPr>
      <w:r w:rsidRPr="008E1F3C">
        <w:rPr>
          <w:color w:val="auto"/>
        </w:rPr>
        <w:t>W przypadku wystąpienia wad w okresie gwarancji i rękojmi termin tych gwarancji ulega wydłużeniu o czas usunięcia wad. W przypadku wymiany elementu na nowy termin gwarancji rozpoczyna bieg od nowa.</w:t>
      </w:r>
    </w:p>
    <w:p w14:paraId="0DF32C48" w14:textId="06FD3398" w:rsidR="0028382E" w:rsidRPr="008E1F3C" w:rsidRDefault="00000000" w:rsidP="00B76F15">
      <w:pPr>
        <w:pStyle w:val="Tekstpodstawowy"/>
        <w:numPr>
          <w:ilvl w:val="0"/>
          <w:numId w:val="69"/>
        </w:numPr>
        <w:spacing w:after="0" w:line="300" w:lineRule="auto"/>
        <w:jc w:val="both"/>
        <w:rPr>
          <w:color w:val="auto"/>
        </w:rPr>
      </w:pPr>
      <w:r w:rsidRPr="008E1F3C">
        <w:rPr>
          <w:color w:val="auto"/>
        </w:rPr>
        <w:t xml:space="preserve">W przypadku niedotrzymania przez Wykonawcę terminu usunięcia wad Zamawiający ma prawo do żądania zapłaty kary umownej, o której mowa w § </w:t>
      </w:r>
      <w:r w:rsidR="00B4092C" w:rsidRPr="008E1F3C">
        <w:rPr>
          <w:color w:val="auto"/>
        </w:rPr>
        <w:t>8</w:t>
      </w:r>
      <w:r w:rsidRPr="008E1F3C">
        <w:rPr>
          <w:color w:val="auto"/>
        </w:rPr>
        <w:t xml:space="preserve"> Umowy.</w:t>
      </w:r>
    </w:p>
    <w:p w14:paraId="44F66CF8" w14:textId="32EB833A" w:rsidR="0028382E" w:rsidRPr="008E1F3C" w:rsidRDefault="00000000" w:rsidP="00B76F15">
      <w:pPr>
        <w:pStyle w:val="Tekstpodstawowy"/>
        <w:numPr>
          <w:ilvl w:val="0"/>
          <w:numId w:val="69"/>
        </w:numPr>
        <w:spacing w:after="0" w:line="300" w:lineRule="auto"/>
        <w:jc w:val="both"/>
        <w:rPr>
          <w:color w:val="auto"/>
        </w:rPr>
      </w:pPr>
      <w:r w:rsidRPr="008E1F3C">
        <w:rPr>
          <w:color w:val="auto"/>
        </w:rPr>
        <w:lastRenderedPageBreak/>
        <w:t>W przypadku nieprzystąpienia przez Wykonawcę do usuwania wady w terminie, Zamawiający będzie uprawniony do usunięcia wad we własnym zakresie lub zlecenia ich usunięcia innemu podmiotowi na koszt i ryzyko Wykonawcy.</w:t>
      </w:r>
    </w:p>
    <w:p w14:paraId="3CBF4361" w14:textId="397C37B5" w:rsidR="0028382E" w:rsidRPr="008E1F3C" w:rsidRDefault="00000000" w:rsidP="00B76F15">
      <w:pPr>
        <w:pStyle w:val="Tekstpodstawowy"/>
        <w:numPr>
          <w:ilvl w:val="0"/>
          <w:numId w:val="69"/>
        </w:numPr>
        <w:spacing w:after="0" w:line="300" w:lineRule="auto"/>
        <w:jc w:val="both"/>
        <w:rPr>
          <w:color w:val="auto"/>
        </w:rPr>
      </w:pPr>
      <w:r w:rsidRPr="008E1F3C">
        <w:rPr>
          <w:color w:val="auto"/>
        </w:rPr>
        <w:t>Zamawiający będzie zgłaszał Wykonawcy wszelkie wady pocztą elektroniczną. Za moment dokonania zgłoszenia uznaje się moment przesłania do Wykonawcy wiadomości e-mail.</w:t>
      </w:r>
    </w:p>
    <w:p w14:paraId="1088BF8D" w14:textId="49174D80" w:rsidR="0028382E" w:rsidRPr="008E1F3C" w:rsidRDefault="00000000" w:rsidP="00B76F15">
      <w:pPr>
        <w:pStyle w:val="Tekstpodstawowy"/>
        <w:numPr>
          <w:ilvl w:val="0"/>
          <w:numId w:val="69"/>
        </w:numPr>
        <w:spacing w:after="0" w:line="300" w:lineRule="auto"/>
        <w:jc w:val="both"/>
        <w:rPr>
          <w:color w:val="auto"/>
        </w:rPr>
      </w:pPr>
      <w:r w:rsidRPr="008E1F3C">
        <w:rPr>
          <w:color w:val="auto"/>
        </w:rPr>
        <w:t>Wykonawca zobowiązany jest każdorazowo do niezwłocznego informowania Zamawiającego o zmianie danych kontaktowych.</w:t>
      </w:r>
      <w:r w:rsidR="00044C8A" w:rsidRPr="008E1F3C">
        <w:rPr>
          <w:color w:val="auto"/>
        </w:rPr>
        <w:t xml:space="preserve"> Brak powiadomienia – w tym w okresie biegu gwarancji i rękojmi, skutkuje przyjęciem skuteczności doręczenia na dotychczas wskazane dane adresowe zarówno poczty tradycyjnej jak i elektronicznej.</w:t>
      </w:r>
    </w:p>
    <w:p w14:paraId="6929397F" w14:textId="4241EA92" w:rsidR="0028382E" w:rsidRPr="008E1F3C" w:rsidRDefault="00000000" w:rsidP="00B76F15">
      <w:pPr>
        <w:pStyle w:val="Tekstpodstawowy"/>
        <w:numPr>
          <w:ilvl w:val="0"/>
          <w:numId w:val="69"/>
        </w:numPr>
        <w:spacing w:after="0" w:line="300" w:lineRule="auto"/>
        <w:jc w:val="both"/>
        <w:rPr>
          <w:color w:val="auto"/>
        </w:rPr>
      </w:pPr>
      <w:r w:rsidRPr="008E1F3C">
        <w:rPr>
          <w:color w:val="auto"/>
        </w:rPr>
        <w:t>Wykonawca jest zobowiązany do kontaktu z Zamawiającym w celu udzielenia odpowiednich instrukcji i wskazania terminu usunięcia zgłoszonych wad.</w:t>
      </w:r>
    </w:p>
    <w:p w14:paraId="6D8F9C98" w14:textId="61A06FCA" w:rsidR="0028382E" w:rsidRPr="008E1F3C" w:rsidRDefault="00000000" w:rsidP="00B76F15">
      <w:pPr>
        <w:pStyle w:val="Tekstpodstawowy"/>
        <w:numPr>
          <w:ilvl w:val="0"/>
          <w:numId w:val="69"/>
        </w:numPr>
        <w:spacing w:after="0" w:line="300" w:lineRule="auto"/>
        <w:jc w:val="both"/>
        <w:rPr>
          <w:color w:val="auto"/>
        </w:rPr>
      </w:pPr>
      <w:r w:rsidRPr="008E1F3C">
        <w:rPr>
          <w:color w:val="auto"/>
        </w:rPr>
        <w:t>Wszelkie naprawy wad objęte gwarancją będą wykonywane na wyłączny koszt i ryzyko Wykonawcy.</w:t>
      </w:r>
    </w:p>
    <w:p w14:paraId="39775CCB" w14:textId="4F798A5F" w:rsidR="0028382E" w:rsidRPr="008E1F3C" w:rsidRDefault="00000000" w:rsidP="00B76F15">
      <w:pPr>
        <w:pStyle w:val="Tekstpodstawowy"/>
        <w:numPr>
          <w:ilvl w:val="0"/>
          <w:numId w:val="69"/>
        </w:numPr>
        <w:spacing w:after="0" w:line="300" w:lineRule="auto"/>
        <w:jc w:val="both"/>
        <w:rPr>
          <w:color w:val="auto"/>
        </w:rPr>
      </w:pPr>
      <w:r w:rsidRPr="008E1F3C">
        <w:rPr>
          <w:color w:val="auto"/>
        </w:rPr>
        <w:t>Po upływie okresu gwarancji i rękojmi za wady i po usunięciu przez Wykonawcę wszystkich zgłoszonych wad Strony podpiszą protokół odbioru pogwarancyjnego.</w:t>
      </w:r>
    </w:p>
    <w:p w14:paraId="475ADD90" w14:textId="2827D45D" w:rsidR="0028382E" w:rsidRPr="008E1F3C" w:rsidRDefault="00000000" w:rsidP="00B76F15">
      <w:pPr>
        <w:pStyle w:val="Tekstpodstawowy"/>
        <w:numPr>
          <w:ilvl w:val="0"/>
          <w:numId w:val="69"/>
        </w:numPr>
        <w:spacing w:after="0" w:line="300" w:lineRule="auto"/>
        <w:jc w:val="both"/>
        <w:rPr>
          <w:color w:val="auto"/>
        </w:rPr>
      </w:pPr>
      <w:r w:rsidRPr="008E1F3C">
        <w:rPr>
          <w:color w:val="auto"/>
        </w:rPr>
        <w:t>Wykonawca wyraża zgodę, aby bieżąca obsługa serwisowa, w tym dokonywanie niezbędnych regulacji, napraw i wymiana uszkodzonych materiałów, mogła być wykonywana przez pracowników Zamawiającego</w:t>
      </w:r>
      <w:r w:rsidR="00697BA0" w:rsidRPr="008E1F3C">
        <w:rPr>
          <w:color w:val="auto"/>
        </w:rPr>
        <w:t xml:space="preserve"> lub podmioty z nim współpracujące</w:t>
      </w:r>
      <w:r w:rsidRPr="008E1F3C">
        <w:rPr>
          <w:color w:val="auto"/>
        </w:rPr>
        <w:t xml:space="preserve"> zgodnie z instrukcją/zaleceniami producenta, bez utraty gwarancji.</w:t>
      </w:r>
    </w:p>
    <w:p w14:paraId="0DC198F3" w14:textId="20FE3C4D" w:rsidR="00B748B6" w:rsidRPr="008E1F3C" w:rsidRDefault="00B748B6" w:rsidP="00B76F15">
      <w:pPr>
        <w:pStyle w:val="Tekstpodstawowy"/>
        <w:numPr>
          <w:ilvl w:val="0"/>
          <w:numId w:val="69"/>
        </w:numPr>
        <w:spacing w:after="0" w:line="300" w:lineRule="auto"/>
        <w:jc w:val="both"/>
        <w:rPr>
          <w:color w:val="auto"/>
        </w:rPr>
      </w:pPr>
      <w:r w:rsidRPr="008E1F3C">
        <w:rPr>
          <w:color w:val="auto"/>
        </w:rPr>
        <w:t xml:space="preserve">Zamawiający zastrzega, że postanowienia udzielonej gwarancji nie mogą ograniczać uprawnień do rozbudowy, przebudowy czy wymiany Przedmiotu Umowy, pod </w:t>
      </w:r>
      <w:r w:rsidR="00695919" w:rsidRPr="008E1F3C">
        <w:rPr>
          <w:color w:val="auto"/>
        </w:rPr>
        <w:t>warunkiem,</w:t>
      </w:r>
      <w:r w:rsidRPr="008E1F3C">
        <w:rPr>
          <w:color w:val="auto"/>
        </w:rPr>
        <w:t xml:space="preserve"> że prace te zostaną zlecone fachowym podmiotom trzecim</w:t>
      </w:r>
      <w:r w:rsidR="00EB7441" w:rsidRPr="008E1F3C">
        <w:rPr>
          <w:color w:val="auto"/>
        </w:rPr>
        <w:t>.</w:t>
      </w:r>
    </w:p>
    <w:p w14:paraId="3BC260E0" w14:textId="10EEDC34" w:rsidR="002A5252" w:rsidRPr="008E1F3C" w:rsidRDefault="00000000" w:rsidP="00B76F15">
      <w:pPr>
        <w:pStyle w:val="Nagwek2"/>
        <w:spacing w:before="0" w:line="300" w:lineRule="auto"/>
        <w:jc w:val="center"/>
        <w:rPr>
          <w:color w:val="auto"/>
        </w:rPr>
      </w:pPr>
      <w:bookmarkStart w:id="8" w:name="kary-umowne"/>
      <w:bookmarkEnd w:id="7"/>
      <w:r w:rsidRPr="008E1F3C">
        <w:rPr>
          <w:color w:val="auto"/>
        </w:rPr>
        <w:t xml:space="preserve">§ </w:t>
      </w:r>
      <w:r w:rsidR="0021403E" w:rsidRPr="008E1F3C">
        <w:rPr>
          <w:color w:val="auto"/>
        </w:rPr>
        <w:t>8</w:t>
      </w:r>
      <w:r w:rsidRPr="008E1F3C">
        <w:rPr>
          <w:color w:val="auto"/>
        </w:rPr>
        <w:t xml:space="preserve">. </w:t>
      </w:r>
    </w:p>
    <w:p w14:paraId="0F583CA4" w14:textId="1076E1D5" w:rsidR="0028382E" w:rsidRPr="008E1F3C" w:rsidRDefault="00000000" w:rsidP="00B76F15">
      <w:pPr>
        <w:pStyle w:val="Nagwek2"/>
        <w:spacing w:before="0" w:line="300" w:lineRule="auto"/>
        <w:jc w:val="center"/>
        <w:rPr>
          <w:color w:val="auto"/>
        </w:rPr>
      </w:pPr>
      <w:r w:rsidRPr="008E1F3C">
        <w:rPr>
          <w:color w:val="auto"/>
        </w:rPr>
        <w:t>KARY UMOWNE</w:t>
      </w:r>
    </w:p>
    <w:p w14:paraId="471B099D" w14:textId="513F72F4" w:rsidR="0028382E" w:rsidRPr="008E1F3C" w:rsidRDefault="00000000" w:rsidP="00D3586F">
      <w:pPr>
        <w:pStyle w:val="Akapitzlist"/>
        <w:numPr>
          <w:ilvl w:val="0"/>
          <w:numId w:val="71"/>
        </w:numPr>
        <w:spacing w:after="0" w:line="300" w:lineRule="auto"/>
        <w:jc w:val="both"/>
        <w:rPr>
          <w:color w:val="auto"/>
        </w:rPr>
      </w:pPr>
      <w:r w:rsidRPr="008E1F3C">
        <w:rPr>
          <w:color w:val="auto"/>
        </w:rPr>
        <w:t>Wykonawca, z tytułu niewykonania lub nienależytego wykonania Umowy, zapłaci Zamawiającemu kary umowne:</w:t>
      </w:r>
    </w:p>
    <w:p w14:paraId="6938F8F8" w14:textId="3A768F19"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0,01% Ceny Umowy za każdy dzień zwłoki w stosunku do terminu realizacji Przedmiotu Umowy;</w:t>
      </w:r>
    </w:p>
    <w:p w14:paraId="49B41E41" w14:textId="715C9210"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0,01% Ceny Umowy za każdy dzień zwłoki w usunięciu wad w ramach gwarancji jakości lub rękojmi;</w:t>
      </w:r>
    </w:p>
    <w:p w14:paraId="1DF98D7D" w14:textId="6FC7E329" w:rsidR="00D3586F" w:rsidRPr="008E1F3C" w:rsidRDefault="00D3586F" w:rsidP="00B76F15">
      <w:pPr>
        <w:pStyle w:val="Akapitzlist"/>
        <w:numPr>
          <w:ilvl w:val="0"/>
          <w:numId w:val="72"/>
        </w:numPr>
        <w:spacing w:after="0" w:line="300" w:lineRule="auto"/>
        <w:jc w:val="both"/>
        <w:rPr>
          <w:color w:val="auto"/>
        </w:rPr>
      </w:pPr>
      <w:r w:rsidRPr="008E1F3C">
        <w:rPr>
          <w:color w:val="auto"/>
        </w:rPr>
        <w:t xml:space="preserve">w wysokości </w:t>
      </w:r>
      <w:r w:rsidR="00072756" w:rsidRPr="008E1F3C">
        <w:rPr>
          <w:color w:val="auto"/>
        </w:rPr>
        <w:t>500</w:t>
      </w:r>
      <w:r w:rsidRPr="008E1F3C">
        <w:rPr>
          <w:color w:val="auto"/>
        </w:rPr>
        <w:t>,00 PLN za każdy stwierdzony przypadek niespełnienia wymagań wynikających z przepisów dotyczących BHP, ochrony środowiska i ochrony ppoż. lub gospodarowania odpadami;</w:t>
      </w:r>
    </w:p>
    <w:p w14:paraId="09B5C124" w14:textId="7E6D9034" w:rsidR="00D3586F" w:rsidRPr="008E1F3C" w:rsidRDefault="00D3586F" w:rsidP="00B76F15">
      <w:pPr>
        <w:pStyle w:val="Akapitzlist"/>
        <w:numPr>
          <w:ilvl w:val="0"/>
          <w:numId w:val="72"/>
        </w:numPr>
        <w:spacing w:after="0" w:line="300" w:lineRule="auto"/>
        <w:jc w:val="both"/>
        <w:rPr>
          <w:color w:val="auto"/>
        </w:rPr>
      </w:pPr>
      <w:r w:rsidRPr="008E1F3C">
        <w:rPr>
          <w:color w:val="auto"/>
        </w:rPr>
        <w:lastRenderedPageBreak/>
        <w:t>w wysokości 500,00 PLN za brak zapłaty lub nieterminową zapłatę wynagrodzenia należnego podwykonawcy lub dalszemu podwykonawcy za każdy taki przypadek;</w:t>
      </w:r>
    </w:p>
    <w:p w14:paraId="1CBF358E" w14:textId="6573260C"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500,00 PLN za nieprzedłożenie do zaakceptowania projektu umowy o podwykonawstwo</w:t>
      </w:r>
      <w:r w:rsidR="00072756" w:rsidRPr="008E1F3C">
        <w:rPr>
          <w:color w:val="auto"/>
        </w:rPr>
        <w:t xml:space="preserve"> lub </w:t>
      </w:r>
      <w:r w:rsidR="00033792" w:rsidRPr="008E1F3C">
        <w:rPr>
          <w:color w:val="auto"/>
        </w:rPr>
        <w:t xml:space="preserve">projektu </w:t>
      </w:r>
      <w:r w:rsidR="00072756" w:rsidRPr="008E1F3C">
        <w:rPr>
          <w:color w:val="auto"/>
        </w:rPr>
        <w:t>jej zmiany</w:t>
      </w:r>
      <w:r w:rsidRPr="008E1F3C">
        <w:rPr>
          <w:color w:val="auto"/>
        </w:rPr>
        <w:t xml:space="preserve"> za każdy taki przypadek;</w:t>
      </w:r>
    </w:p>
    <w:p w14:paraId="6E765A41" w14:textId="7882FA22"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500,00 PLN za nieprzedłożenie w terminie poświadczonej</w:t>
      </w:r>
      <w:r w:rsidR="00072756" w:rsidRPr="008E1F3C">
        <w:rPr>
          <w:color w:val="auto"/>
        </w:rPr>
        <w:t xml:space="preserve"> za zgodność z oryginałem</w:t>
      </w:r>
      <w:r w:rsidRPr="008E1F3C">
        <w:rPr>
          <w:color w:val="auto"/>
        </w:rPr>
        <w:t xml:space="preserve"> kopii zawartej umowy o </w:t>
      </w:r>
      <w:r w:rsidR="00144E2B" w:rsidRPr="008E1F3C">
        <w:rPr>
          <w:color w:val="auto"/>
        </w:rPr>
        <w:t>podwykonawstwo lub</w:t>
      </w:r>
      <w:r w:rsidR="00072756" w:rsidRPr="008E1F3C">
        <w:rPr>
          <w:color w:val="auto"/>
        </w:rPr>
        <w:t xml:space="preserve"> jej zmiany </w:t>
      </w:r>
      <w:r w:rsidRPr="008E1F3C">
        <w:rPr>
          <w:color w:val="auto"/>
        </w:rPr>
        <w:t>za każdy taki przypadek;</w:t>
      </w:r>
    </w:p>
    <w:p w14:paraId="4D716F5E" w14:textId="3BECF7CC"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1.000,00 PLN za brak zmiany umowy o podwykonawstwo w zakresie terminu zapłaty wynagrodzenia</w:t>
      </w:r>
      <w:r w:rsidR="008E4025" w:rsidRPr="008E1F3C">
        <w:rPr>
          <w:color w:val="auto"/>
        </w:rPr>
        <w:t>,</w:t>
      </w:r>
      <w:r w:rsidR="00072756" w:rsidRPr="008E1F3C">
        <w:rPr>
          <w:color w:val="auto"/>
        </w:rPr>
        <w:t xml:space="preserve"> o którym mowa w </w:t>
      </w:r>
      <w:r w:rsidR="00072756" w:rsidRPr="008E1F3C">
        <w:rPr>
          <w:rFonts w:cs="Calibri"/>
          <w:color w:val="auto"/>
        </w:rPr>
        <w:t>§</w:t>
      </w:r>
      <w:r w:rsidR="00072756" w:rsidRPr="008E1F3C">
        <w:rPr>
          <w:color w:val="auto"/>
        </w:rPr>
        <w:t xml:space="preserve"> 12 ust</w:t>
      </w:r>
      <w:r w:rsidR="008E4025" w:rsidRPr="008E1F3C">
        <w:rPr>
          <w:color w:val="auto"/>
        </w:rPr>
        <w:t>.</w:t>
      </w:r>
      <w:r w:rsidR="00072756" w:rsidRPr="008E1F3C">
        <w:rPr>
          <w:color w:val="auto"/>
        </w:rPr>
        <w:t xml:space="preserve"> 6 pkt 1</w:t>
      </w:r>
      <w:r w:rsidRPr="008E1F3C">
        <w:rPr>
          <w:color w:val="auto"/>
        </w:rPr>
        <w:t>, za każdy taki przypadek;</w:t>
      </w:r>
    </w:p>
    <w:p w14:paraId="13CA3774" w14:textId="7A5AD2BC"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500,00 PLN za wykonywanie Przedmiotu Umowy przez niezgłoszonych podwykonawców za każdy stwierdzony przypadek;</w:t>
      </w:r>
    </w:p>
    <w:p w14:paraId="4FBE097F" w14:textId="09537FF2"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1.000,00 PLN za niedopełnienie wymogu zatrudnienia na podstawie umowy o pracę, za każdy taki przypadek;</w:t>
      </w:r>
    </w:p>
    <w:p w14:paraId="487F3B5B" w14:textId="63600DF3"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300,00 PLN za każdy dzień zwłoki w przedstawieniu stosownego aneksu lub nowej gwarancji/poręczenia;</w:t>
      </w:r>
    </w:p>
    <w:p w14:paraId="49728FC1" w14:textId="72B86F89" w:rsidR="00D3586F" w:rsidRPr="008E1F3C" w:rsidRDefault="00D3586F" w:rsidP="00B76F15">
      <w:pPr>
        <w:pStyle w:val="Akapitzlist"/>
        <w:numPr>
          <w:ilvl w:val="0"/>
          <w:numId w:val="72"/>
        </w:numPr>
        <w:spacing w:after="0" w:line="300" w:lineRule="auto"/>
        <w:jc w:val="both"/>
        <w:rPr>
          <w:color w:val="auto"/>
        </w:rPr>
      </w:pPr>
      <w:r w:rsidRPr="008E1F3C">
        <w:rPr>
          <w:color w:val="auto"/>
        </w:rPr>
        <w:t>w wysokości 2.000,00 PLN za każdorazowy przypadek przebywania pracownika Wykonawcy na terenie prac pod wpływem alkoholu lub innych środków odurzających.</w:t>
      </w:r>
    </w:p>
    <w:p w14:paraId="45B13AF6" w14:textId="463A02BF" w:rsidR="0028382E" w:rsidRPr="008E1F3C" w:rsidRDefault="00000000" w:rsidP="00B76F15">
      <w:pPr>
        <w:pStyle w:val="Tekstpodstawowy"/>
        <w:numPr>
          <w:ilvl w:val="0"/>
          <w:numId w:val="71"/>
        </w:numPr>
        <w:spacing w:after="0" w:line="300" w:lineRule="auto"/>
        <w:jc w:val="both"/>
        <w:rPr>
          <w:color w:val="auto"/>
        </w:rPr>
      </w:pPr>
      <w:r w:rsidRPr="008E1F3C">
        <w:rPr>
          <w:color w:val="auto"/>
        </w:rPr>
        <w:t>W przypadku odstąpienia od Umowy z przyczyn leżących po stronie Wykonawcy, Wykonawca zapłaci Zamawiającemu karę umowną w wysokości 10% Ceny Umowy.</w:t>
      </w:r>
    </w:p>
    <w:p w14:paraId="6512EAE8" w14:textId="28B934DE" w:rsidR="00E877DB" w:rsidRPr="008E1F3C" w:rsidRDefault="00E877DB" w:rsidP="00B76F15">
      <w:pPr>
        <w:pStyle w:val="Tekstpodstawowy"/>
        <w:numPr>
          <w:ilvl w:val="0"/>
          <w:numId w:val="71"/>
        </w:numPr>
        <w:spacing w:after="0" w:line="300" w:lineRule="auto"/>
        <w:jc w:val="both"/>
        <w:rPr>
          <w:color w:val="auto"/>
        </w:rPr>
      </w:pPr>
      <w:r w:rsidRPr="008E1F3C">
        <w:rPr>
          <w:color w:val="auto"/>
        </w:rPr>
        <w:t>W przypadku odstąpienia od Umowy z przyczyn leżących po stronie Zamawiającego, Zamawiający zapłaci Wykonawcy</w:t>
      </w:r>
      <w:r w:rsidR="005A2D6E" w:rsidRPr="008E1F3C">
        <w:rPr>
          <w:color w:val="auto"/>
        </w:rPr>
        <w:t xml:space="preserve"> karę umowną w wysokości 10% Ceny Umowy</w:t>
      </w:r>
      <w:r w:rsidR="00134652" w:rsidRPr="008E1F3C">
        <w:rPr>
          <w:color w:val="auto"/>
        </w:rPr>
        <w:t xml:space="preserve"> z zastrzeżeniem </w:t>
      </w:r>
      <w:r w:rsidR="00134652" w:rsidRPr="008E1F3C">
        <w:rPr>
          <w:rFonts w:cs="Calibri"/>
          <w:color w:val="auto"/>
        </w:rPr>
        <w:t>§</w:t>
      </w:r>
      <w:r w:rsidR="00134652" w:rsidRPr="008E1F3C">
        <w:rPr>
          <w:color w:val="auto"/>
        </w:rPr>
        <w:t>13 ust. 5</w:t>
      </w:r>
      <w:r w:rsidR="00301FBA">
        <w:rPr>
          <w:color w:val="auto"/>
        </w:rPr>
        <w:t>.</w:t>
      </w:r>
    </w:p>
    <w:p w14:paraId="3B2FBF51" w14:textId="062699A2" w:rsidR="0028382E" w:rsidRPr="008E1F3C" w:rsidRDefault="00000000" w:rsidP="00B76F15">
      <w:pPr>
        <w:pStyle w:val="Tekstpodstawowy"/>
        <w:numPr>
          <w:ilvl w:val="0"/>
          <w:numId w:val="71"/>
        </w:numPr>
        <w:spacing w:after="0" w:line="300" w:lineRule="auto"/>
        <w:jc w:val="both"/>
        <w:rPr>
          <w:color w:val="auto"/>
        </w:rPr>
      </w:pPr>
      <w:r w:rsidRPr="008E1F3C">
        <w:rPr>
          <w:color w:val="auto"/>
        </w:rPr>
        <w:t xml:space="preserve">Maksymalna wysokość kar umownych nie może przekroczyć </w:t>
      </w:r>
      <w:r w:rsidR="00072756" w:rsidRPr="008E1F3C">
        <w:rPr>
          <w:color w:val="auto"/>
        </w:rPr>
        <w:t>3</w:t>
      </w:r>
      <w:r w:rsidR="00AE7D21" w:rsidRPr="008E1F3C">
        <w:rPr>
          <w:color w:val="auto"/>
        </w:rPr>
        <w:t>0</w:t>
      </w:r>
      <w:r w:rsidRPr="008E1F3C">
        <w:rPr>
          <w:color w:val="auto"/>
        </w:rPr>
        <w:t>% Ceny Umowy.</w:t>
      </w:r>
    </w:p>
    <w:p w14:paraId="31CB58FF" w14:textId="09B534BA" w:rsidR="0028382E" w:rsidRPr="008E1F3C" w:rsidRDefault="00000000" w:rsidP="00B76F15">
      <w:pPr>
        <w:pStyle w:val="Tekstpodstawowy"/>
        <w:numPr>
          <w:ilvl w:val="0"/>
          <w:numId w:val="71"/>
        </w:numPr>
        <w:spacing w:after="0" w:line="300" w:lineRule="auto"/>
        <w:jc w:val="both"/>
        <w:rPr>
          <w:color w:val="auto"/>
        </w:rPr>
      </w:pPr>
      <w:r w:rsidRPr="008E1F3C">
        <w:rPr>
          <w:color w:val="auto"/>
        </w:rPr>
        <w:t>W przypadku gdy suma kar umownych naliczanych na podstawie ust. 1 przekroczy 10% Ceny Umowy, Zamawiający może odstąpić od Umowy w całości lub w części, w terminie 60 dni liczonych od dnia przekroczenia tej wartości.</w:t>
      </w:r>
      <w:r w:rsidR="005D1A0C" w:rsidRPr="008E1F3C">
        <w:rPr>
          <w:color w:val="auto"/>
        </w:rPr>
        <w:t xml:space="preserve"> Do odstąpienia od umowy w tym trybie stosuje się regulacje wskazane w § 13.</w:t>
      </w:r>
    </w:p>
    <w:p w14:paraId="61220EEB" w14:textId="6DF286CC" w:rsidR="0028382E" w:rsidRPr="008E1F3C" w:rsidRDefault="00000000" w:rsidP="00B76F15">
      <w:pPr>
        <w:pStyle w:val="Tekstpodstawowy"/>
        <w:numPr>
          <w:ilvl w:val="0"/>
          <w:numId w:val="71"/>
        </w:numPr>
        <w:spacing w:after="0" w:line="300" w:lineRule="auto"/>
        <w:jc w:val="both"/>
        <w:rPr>
          <w:color w:val="auto"/>
        </w:rPr>
      </w:pPr>
      <w:r w:rsidRPr="008E1F3C">
        <w:rPr>
          <w:color w:val="auto"/>
        </w:rPr>
        <w:t>Zamawiający będzie miał prawo do zaspokajania kar umownych bezpośrednio z Zabezpieczenia Należytego Wykonania Umowy lub w drodze potrącenia z kwot należnych Wykonawcy, po uprzednim poinformowaniu Wykonawcy i wystawieniu stosownej noty. Wykonawca dokona zapłaty stosownej kwoty w terminie 30 dni od daty wystawienia noty.</w:t>
      </w:r>
    </w:p>
    <w:p w14:paraId="72A336DE" w14:textId="47E3F367" w:rsidR="0028382E" w:rsidRPr="008E1F3C" w:rsidRDefault="00000000" w:rsidP="00B76F15">
      <w:pPr>
        <w:pStyle w:val="Tekstpodstawowy"/>
        <w:numPr>
          <w:ilvl w:val="0"/>
          <w:numId w:val="71"/>
        </w:numPr>
        <w:spacing w:after="0" w:line="300" w:lineRule="auto"/>
        <w:jc w:val="both"/>
        <w:rPr>
          <w:color w:val="auto"/>
        </w:rPr>
      </w:pPr>
      <w:r w:rsidRPr="008E1F3C">
        <w:rPr>
          <w:color w:val="auto"/>
        </w:rPr>
        <w:lastRenderedPageBreak/>
        <w:t>Zamawiający ma prawo do dochodzenia odszkodowania uzupełniającego od Wykonawcy w zakresie przewyższającym wysokość zastrzeżonych kar umownych, na zasadach ogólnych przewidzianych w Kodeksie Cywilnym.</w:t>
      </w:r>
    </w:p>
    <w:p w14:paraId="6B12117F" w14:textId="0CF1A788" w:rsidR="002A5252" w:rsidRPr="008E1F3C" w:rsidRDefault="00000000" w:rsidP="00B76F15">
      <w:pPr>
        <w:pStyle w:val="Nagwek2"/>
        <w:spacing w:before="0" w:line="300" w:lineRule="auto"/>
        <w:jc w:val="center"/>
        <w:rPr>
          <w:color w:val="auto"/>
        </w:rPr>
      </w:pPr>
      <w:bookmarkStart w:id="9" w:name="X84a389a28b947e60afe1bff3413b9d0eda9fa31"/>
      <w:bookmarkEnd w:id="8"/>
      <w:r w:rsidRPr="008E1F3C">
        <w:rPr>
          <w:color w:val="auto"/>
        </w:rPr>
        <w:t xml:space="preserve">§ </w:t>
      </w:r>
      <w:r w:rsidR="0021403E" w:rsidRPr="008E1F3C">
        <w:rPr>
          <w:color w:val="auto"/>
        </w:rPr>
        <w:t>9</w:t>
      </w:r>
      <w:r w:rsidRPr="008E1F3C">
        <w:rPr>
          <w:color w:val="auto"/>
        </w:rPr>
        <w:t xml:space="preserve">. </w:t>
      </w:r>
    </w:p>
    <w:p w14:paraId="7A7CD942" w14:textId="2B0B4991" w:rsidR="0028382E" w:rsidRPr="008E1F3C" w:rsidRDefault="00000000" w:rsidP="00B76F15">
      <w:pPr>
        <w:pStyle w:val="Nagwek2"/>
        <w:spacing w:before="0" w:line="300" w:lineRule="auto"/>
        <w:jc w:val="center"/>
        <w:rPr>
          <w:color w:val="auto"/>
        </w:rPr>
      </w:pPr>
      <w:r w:rsidRPr="008E1F3C">
        <w:rPr>
          <w:color w:val="auto"/>
        </w:rPr>
        <w:t>ZABEZPIECZENIE NALEŻYTEGO WYKONANIA UMOWY</w:t>
      </w:r>
    </w:p>
    <w:p w14:paraId="22A7A77F" w14:textId="7E9F4F07" w:rsidR="0028382E" w:rsidRPr="008E1F3C" w:rsidRDefault="00000000" w:rsidP="00B76F15">
      <w:pPr>
        <w:pStyle w:val="Akapitzlist"/>
        <w:numPr>
          <w:ilvl w:val="0"/>
          <w:numId w:val="74"/>
        </w:numPr>
        <w:spacing w:after="0" w:line="300" w:lineRule="auto"/>
        <w:jc w:val="both"/>
        <w:rPr>
          <w:color w:val="auto"/>
        </w:rPr>
      </w:pPr>
      <w:r w:rsidRPr="008E1F3C">
        <w:rPr>
          <w:color w:val="auto"/>
        </w:rPr>
        <w:t>Wykonawca przed zawarciem Umowy wniósł Zabezpieczenie Należytego Wykonania Umowy w wysokości 5% Ceny Umowy, tj. w kwocie ……………. PLN (słownie: …………………… złotych) w formie ……………. (dalej: “Zabezpieczenie”).</w:t>
      </w:r>
    </w:p>
    <w:p w14:paraId="14D189FB" w14:textId="7DB8FC9C" w:rsidR="0028382E" w:rsidRPr="008E1F3C" w:rsidRDefault="00000000" w:rsidP="00B76F15">
      <w:pPr>
        <w:pStyle w:val="Tekstpodstawowy"/>
        <w:numPr>
          <w:ilvl w:val="0"/>
          <w:numId w:val="74"/>
        </w:numPr>
        <w:spacing w:after="0" w:line="300" w:lineRule="auto"/>
        <w:jc w:val="both"/>
        <w:rPr>
          <w:color w:val="auto"/>
        </w:rPr>
      </w:pPr>
      <w:r w:rsidRPr="008E1F3C">
        <w:rPr>
          <w:color w:val="auto"/>
        </w:rPr>
        <w:t>Zabezpieczenie służy pokryciu roszczeń Zamawiającego z tytułu niewykonania lub nienależytego wykonania Przedmiotu Umowy, w tym roszczeń o zapłatę kar umownych, odszkodowania oraz roszczeń z tytułu rękojmi za wady.</w:t>
      </w:r>
    </w:p>
    <w:p w14:paraId="45A729AA" w14:textId="2BDAA915" w:rsidR="0028382E" w:rsidRPr="008E1F3C" w:rsidRDefault="00000000" w:rsidP="00B76F15">
      <w:pPr>
        <w:pStyle w:val="Tekstpodstawowy"/>
        <w:numPr>
          <w:ilvl w:val="0"/>
          <w:numId w:val="74"/>
        </w:numPr>
        <w:spacing w:after="0" w:line="300" w:lineRule="auto"/>
        <w:jc w:val="both"/>
        <w:rPr>
          <w:color w:val="auto"/>
        </w:rPr>
      </w:pPr>
      <w:r w:rsidRPr="008E1F3C">
        <w:rPr>
          <w:color w:val="auto"/>
        </w:rPr>
        <w:t>Zabezpieczenie w formie innej niż pieniężna musi być nieodwołalne, bezwarunkowe i płatne na pierwsze żądanie, ważne przez okres obowiązywania Umowy.</w:t>
      </w:r>
      <w:r w:rsidR="003D2FC2" w:rsidRPr="008E1F3C">
        <w:rPr>
          <w:color w:val="auto"/>
        </w:rPr>
        <w:t xml:space="preserve"> Nie może ono stawiać skorzystaniu z niego wymogów dowodowych ani uzależniać zapłaty od złożenia przez Zamawiającego dodatkowych zapewnień, zestawień lub oświadczeń.</w:t>
      </w:r>
    </w:p>
    <w:p w14:paraId="38F6438A" w14:textId="4422426E" w:rsidR="0028382E" w:rsidRPr="008E1F3C" w:rsidRDefault="00000000" w:rsidP="00B76F15">
      <w:pPr>
        <w:pStyle w:val="Tekstpodstawowy"/>
        <w:numPr>
          <w:ilvl w:val="0"/>
          <w:numId w:val="74"/>
        </w:numPr>
        <w:spacing w:after="0" w:line="300" w:lineRule="auto"/>
        <w:jc w:val="both"/>
        <w:rPr>
          <w:color w:val="auto"/>
        </w:rPr>
      </w:pPr>
      <w:r w:rsidRPr="008E1F3C">
        <w:rPr>
          <w:color w:val="auto"/>
        </w:rPr>
        <w:t>W przypadku gdy Przedmiot Umowy nie zostanie wykonany w terminie, Wykonawca najpóźniej na 5 dni roboczych przed upływem ważności Zabezpieczenia jest zobowiązany przedłużyć obowiązujące Zabezpieczenie lub przedłożyć nowe, bądź wpłacić pełną kwotę na rachunek bankowy Zamawiającego.</w:t>
      </w:r>
    </w:p>
    <w:p w14:paraId="5A89C45F" w14:textId="56D1FFFD" w:rsidR="0028382E" w:rsidRPr="008E1F3C" w:rsidRDefault="00000000" w:rsidP="00B76F15">
      <w:pPr>
        <w:pStyle w:val="Tekstpodstawowy"/>
        <w:numPr>
          <w:ilvl w:val="0"/>
          <w:numId w:val="74"/>
        </w:numPr>
        <w:spacing w:after="0" w:line="300" w:lineRule="auto"/>
        <w:jc w:val="both"/>
        <w:rPr>
          <w:color w:val="auto"/>
        </w:rPr>
      </w:pPr>
      <w:r w:rsidRPr="008E1F3C">
        <w:rPr>
          <w:color w:val="auto"/>
        </w:rPr>
        <w:t>Wykonawca zobowiązany jest przedłożyć Zamawiającemu dokument potwierdzający przedłużenie Zabezpieczenia najpóźniej w ciągu 7 dni od daty podpisania aneksu zmieniającego termin wykonania Przedmiotu Umowy.</w:t>
      </w:r>
    </w:p>
    <w:p w14:paraId="723F5609" w14:textId="7CB60E24" w:rsidR="0028382E" w:rsidRPr="008E1F3C" w:rsidRDefault="00000000" w:rsidP="00B76F15">
      <w:pPr>
        <w:pStyle w:val="Tekstpodstawowy"/>
        <w:numPr>
          <w:ilvl w:val="0"/>
          <w:numId w:val="74"/>
        </w:numPr>
        <w:spacing w:after="0" w:line="300" w:lineRule="auto"/>
        <w:jc w:val="both"/>
        <w:rPr>
          <w:color w:val="auto"/>
        </w:rPr>
      </w:pPr>
      <w:r w:rsidRPr="008E1F3C">
        <w:rPr>
          <w:color w:val="auto"/>
        </w:rPr>
        <w:t>Wszelkie koszty dotyczące wystawienia i wniesienia Zabezpieczenia ponosi Wykonawca.</w:t>
      </w:r>
    </w:p>
    <w:p w14:paraId="02D49C32" w14:textId="6F0BA1EC" w:rsidR="0028382E" w:rsidRPr="008E1F3C" w:rsidRDefault="00000000" w:rsidP="00B76F15">
      <w:pPr>
        <w:pStyle w:val="Tekstpodstawowy"/>
        <w:numPr>
          <w:ilvl w:val="0"/>
          <w:numId w:val="74"/>
        </w:numPr>
        <w:spacing w:after="0" w:line="300" w:lineRule="auto"/>
        <w:jc w:val="both"/>
        <w:rPr>
          <w:color w:val="auto"/>
        </w:rPr>
      </w:pPr>
      <w:r w:rsidRPr="008E1F3C">
        <w:rPr>
          <w:color w:val="auto"/>
        </w:rPr>
        <w:t>Przed wniesieniem jakiegokolwiek żądania z tytułu Zabezpieczenia Zamawiający zawiadomi Wykonawcę podając rodzaj uchybienia.</w:t>
      </w:r>
    </w:p>
    <w:p w14:paraId="3178E6A2" w14:textId="0A7E69C1" w:rsidR="0028382E" w:rsidRPr="008E1F3C" w:rsidRDefault="00000000" w:rsidP="00B76F15">
      <w:pPr>
        <w:pStyle w:val="Tekstpodstawowy"/>
        <w:numPr>
          <w:ilvl w:val="0"/>
          <w:numId w:val="74"/>
        </w:numPr>
        <w:spacing w:after="0" w:line="300" w:lineRule="auto"/>
        <w:jc w:val="both"/>
        <w:rPr>
          <w:color w:val="auto"/>
        </w:rPr>
      </w:pPr>
      <w:r w:rsidRPr="008E1F3C">
        <w:rPr>
          <w:color w:val="auto"/>
        </w:rPr>
        <w:t>Zabezpieczenie zostanie zwrócone Wykonawcy w następujących terminach:</w:t>
      </w:r>
    </w:p>
    <w:p w14:paraId="06349EBD" w14:textId="2EABC6C3" w:rsidR="0028382E" w:rsidRPr="008E1F3C" w:rsidRDefault="00000000" w:rsidP="00B76F15">
      <w:pPr>
        <w:pStyle w:val="Tekstpodstawowy"/>
        <w:numPr>
          <w:ilvl w:val="0"/>
          <w:numId w:val="75"/>
        </w:numPr>
        <w:spacing w:after="0" w:line="300" w:lineRule="auto"/>
        <w:jc w:val="both"/>
        <w:rPr>
          <w:color w:val="auto"/>
        </w:rPr>
      </w:pPr>
      <w:r w:rsidRPr="008E1F3C">
        <w:rPr>
          <w:color w:val="auto"/>
        </w:rPr>
        <w:t>70% wysokości Zabezpieczenia w ciągu 30 dni od daty obustronnie podpisanego Protokołu Odbioru Końcowego bez wad istotnych;</w:t>
      </w:r>
    </w:p>
    <w:p w14:paraId="2BBA6086" w14:textId="0EF502C8" w:rsidR="0028382E" w:rsidRPr="008E1F3C" w:rsidRDefault="00000000" w:rsidP="00B76F15">
      <w:pPr>
        <w:pStyle w:val="Tekstpodstawowy"/>
        <w:numPr>
          <w:ilvl w:val="0"/>
          <w:numId w:val="75"/>
        </w:numPr>
        <w:spacing w:after="0" w:line="300" w:lineRule="auto"/>
        <w:jc w:val="both"/>
        <w:rPr>
          <w:color w:val="auto"/>
        </w:rPr>
      </w:pPr>
      <w:r w:rsidRPr="008E1F3C">
        <w:rPr>
          <w:color w:val="auto"/>
        </w:rPr>
        <w:t>30% wysokości Zabezpieczenia w ciągu 15 dni po upływie okresu gwarancji jakości i rękojmi oraz po podpisaniu Protokołu Odbioru Pogwarancyjnego.</w:t>
      </w:r>
    </w:p>
    <w:p w14:paraId="2815C06F" w14:textId="6D38206D" w:rsidR="0028382E" w:rsidRPr="008E1F3C" w:rsidRDefault="00000000" w:rsidP="00B76F15">
      <w:pPr>
        <w:pStyle w:val="Tekstpodstawowy"/>
        <w:numPr>
          <w:ilvl w:val="0"/>
          <w:numId w:val="74"/>
        </w:numPr>
        <w:spacing w:after="0" w:line="300" w:lineRule="auto"/>
        <w:jc w:val="both"/>
        <w:rPr>
          <w:color w:val="auto"/>
        </w:rPr>
      </w:pPr>
      <w:r w:rsidRPr="008E1F3C">
        <w:rPr>
          <w:color w:val="auto"/>
        </w:rPr>
        <w:t>Wykonawca zobowiązany jest do utrzymywania Zabezpieczenia przez cały okres wykonywania Umowy. W przypadku nieprzedłużenia lub niewniesienia nowego Zabezpieczenia najpóźniej na 30 dni przed upływem terminu jego ważności Zamawiający zmienia jego formę na Zabezpieczenie w pieniądzu.</w:t>
      </w:r>
    </w:p>
    <w:p w14:paraId="65842E4D" w14:textId="5FF76D15" w:rsidR="0028382E" w:rsidRPr="008E1F3C" w:rsidRDefault="00000000" w:rsidP="00B76F15">
      <w:pPr>
        <w:pStyle w:val="Tekstpodstawowy"/>
        <w:numPr>
          <w:ilvl w:val="0"/>
          <w:numId w:val="74"/>
        </w:numPr>
        <w:spacing w:after="0" w:line="300" w:lineRule="auto"/>
        <w:jc w:val="both"/>
        <w:rPr>
          <w:color w:val="auto"/>
        </w:rPr>
      </w:pPr>
      <w:r w:rsidRPr="008E1F3C">
        <w:rPr>
          <w:color w:val="auto"/>
        </w:rPr>
        <w:lastRenderedPageBreak/>
        <w:t>Zamawiający wstrzyma się ze zwrotem Zabezpieczenia w przypadku, gdy Wykonawca nie usunął w terminie stwierdzonych wad lub jest w trakcie ich usuwania.</w:t>
      </w:r>
    </w:p>
    <w:p w14:paraId="1AF120DC" w14:textId="2AF87D90" w:rsidR="0028382E" w:rsidRPr="008E1F3C" w:rsidRDefault="00000000" w:rsidP="00B76F15">
      <w:pPr>
        <w:pStyle w:val="Tekstpodstawowy"/>
        <w:numPr>
          <w:ilvl w:val="0"/>
          <w:numId w:val="74"/>
        </w:numPr>
        <w:spacing w:after="0" w:line="300" w:lineRule="auto"/>
        <w:jc w:val="both"/>
        <w:rPr>
          <w:color w:val="auto"/>
        </w:rPr>
      </w:pPr>
      <w:r w:rsidRPr="008E1F3C">
        <w:rPr>
          <w:color w:val="auto"/>
        </w:rPr>
        <w:t xml:space="preserve">Wykonawca może dokonać zmiany formy Zabezpieczenia zgodnie z art. 451 ust. 1 ustawy </w:t>
      </w:r>
      <w:proofErr w:type="spellStart"/>
      <w:r w:rsidRPr="008E1F3C">
        <w:rPr>
          <w:color w:val="auto"/>
        </w:rPr>
        <w:t>Pzp</w:t>
      </w:r>
      <w:proofErr w:type="spellEnd"/>
      <w:r w:rsidRPr="008E1F3C">
        <w:rPr>
          <w:color w:val="auto"/>
        </w:rPr>
        <w:t>, wyłącznie z zachowaniem ciągłości Zabezpieczenia i bez zmniejszenia jego wysokości.</w:t>
      </w:r>
    </w:p>
    <w:p w14:paraId="49EEC74A" w14:textId="086EC715" w:rsidR="002A5252" w:rsidRPr="008E1F3C" w:rsidRDefault="00000000" w:rsidP="00B76F15">
      <w:pPr>
        <w:pStyle w:val="Nagwek2"/>
        <w:spacing w:before="0" w:line="300" w:lineRule="auto"/>
        <w:jc w:val="center"/>
        <w:rPr>
          <w:color w:val="auto"/>
        </w:rPr>
      </w:pPr>
      <w:bookmarkStart w:id="10" w:name="ubezpieczenie"/>
      <w:bookmarkEnd w:id="9"/>
      <w:r w:rsidRPr="008E1F3C">
        <w:rPr>
          <w:color w:val="auto"/>
        </w:rPr>
        <w:t xml:space="preserve">§ </w:t>
      </w:r>
      <w:r w:rsidR="008E0F97" w:rsidRPr="008E1F3C">
        <w:rPr>
          <w:color w:val="auto"/>
        </w:rPr>
        <w:t>1</w:t>
      </w:r>
      <w:r w:rsidR="0021403E" w:rsidRPr="008E1F3C">
        <w:rPr>
          <w:color w:val="auto"/>
        </w:rPr>
        <w:t>0</w:t>
      </w:r>
      <w:r w:rsidRPr="008E1F3C">
        <w:rPr>
          <w:color w:val="auto"/>
        </w:rPr>
        <w:t xml:space="preserve">. </w:t>
      </w:r>
    </w:p>
    <w:p w14:paraId="2F864614" w14:textId="2F361C77" w:rsidR="0028382E" w:rsidRPr="008E1F3C" w:rsidRDefault="00000000" w:rsidP="00B76F15">
      <w:pPr>
        <w:pStyle w:val="Nagwek2"/>
        <w:spacing w:before="0" w:line="300" w:lineRule="auto"/>
        <w:jc w:val="center"/>
        <w:rPr>
          <w:color w:val="auto"/>
        </w:rPr>
      </w:pPr>
      <w:r w:rsidRPr="008E1F3C">
        <w:rPr>
          <w:color w:val="auto"/>
        </w:rPr>
        <w:t>UBEZPIECZENIE</w:t>
      </w:r>
    </w:p>
    <w:p w14:paraId="4D3B42E8" w14:textId="68EA2634" w:rsidR="0028382E" w:rsidRPr="008E1F3C" w:rsidRDefault="00000000" w:rsidP="00B76F15">
      <w:pPr>
        <w:pStyle w:val="Akapitzlist"/>
        <w:numPr>
          <w:ilvl w:val="0"/>
          <w:numId w:val="76"/>
        </w:numPr>
        <w:spacing w:after="0" w:line="300" w:lineRule="auto"/>
        <w:jc w:val="both"/>
        <w:rPr>
          <w:color w:val="auto"/>
        </w:rPr>
      </w:pPr>
      <w:r w:rsidRPr="008E1F3C">
        <w:rPr>
          <w:color w:val="auto"/>
        </w:rPr>
        <w:t>Wykonawca</w:t>
      </w:r>
      <w:r w:rsidR="00072756" w:rsidRPr="008E1F3C">
        <w:rPr>
          <w:color w:val="auto"/>
        </w:rPr>
        <w:t xml:space="preserve"> na żądanie</w:t>
      </w:r>
      <w:r w:rsidRPr="008E1F3C">
        <w:rPr>
          <w:color w:val="auto"/>
        </w:rPr>
        <w:t xml:space="preserve"> </w:t>
      </w:r>
      <w:r w:rsidR="00D46066" w:rsidRPr="008E1F3C">
        <w:rPr>
          <w:color w:val="auto"/>
        </w:rPr>
        <w:t xml:space="preserve">Zamawiającego </w:t>
      </w:r>
      <w:r w:rsidRPr="008E1F3C">
        <w:rPr>
          <w:color w:val="auto"/>
        </w:rPr>
        <w:t xml:space="preserve">przedłoży kopię ważnej polisy ubezpieczeniowej obejmującej ubezpieczenie odpowiedzialności cywilnej z tytułu prowadzonej działalności na sumę gwarancyjną nie mniejszą niż </w:t>
      </w:r>
      <w:r w:rsidR="00D46066" w:rsidRPr="008E1F3C">
        <w:rPr>
          <w:color w:val="auto"/>
        </w:rPr>
        <w:t>1 000 000,00 zł</w:t>
      </w:r>
      <w:r w:rsidRPr="008E1F3C">
        <w:rPr>
          <w:color w:val="auto"/>
        </w:rPr>
        <w:t>.</w:t>
      </w:r>
    </w:p>
    <w:p w14:paraId="7582AFB8" w14:textId="21B37861" w:rsidR="0028382E" w:rsidRPr="008E1F3C" w:rsidRDefault="00000000" w:rsidP="00B76F15">
      <w:pPr>
        <w:pStyle w:val="Tekstpodstawowy"/>
        <w:numPr>
          <w:ilvl w:val="0"/>
          <w:numId w:val="76"/>
        </w:numPr>
        <w:spacing w:after="0" w:line="300" w:lineRule="auto"/>
        <w:jc w:val="both"/>
        <w:rPr>
          <w:color w:val="auto"/>
        </w:rPr>
      </w:pPr>
      <w:r w:rsidRPr="008E1F3C">
        <w:rPr>
          <w:color w:val="auto"/>
        </w:rPr>
        <w:t>Okres ochrony ubezpieczeniowej powinien trwać co najmniej do czasu Odbioru Końcowego Przedmiotu Umowy bez wad istotnych.</w:t>
      </w:r>
    </w:p>
    <w:p w14:paraId="319C2632" w14:textId="2DD4ED35" w:rsidR="0028382E" w:rsidRPr="008E1F3C" w:rsidRDefault="00000000" w:rsidP="00B76F15">
      <w:pPr>
        <w:pStyle w:val="Tekstpodstawowy"/>
        <w:numPr>
          <w:ilvl w:val="0"/>
          <w:numId w:val="76"/>
        </w:numPr>
        <w:spacing w:after="0" w:line="300" w:lineRule="auto"/>
        <w:jc w:val="both"/>
        <w:rPr>
          <w:color w:val="auto"/>
        </w:rPr>
      </w:pPr>
      <w:r w:rsidRPr="008E1F3C">
        <w:rPr>
          <w:color w:val="auto"/>
        </w:rPr>
        <w:t xml:space="preserve">W przypadku gdy terminy ważności polisy nie obejmują całego okresu obowiązywania Umowy, Wykonawca zobowiązany jest odnawiać kolejne polisy zapewniające ciągłość ubezpieczenia i przedstawiać ich kopie </w:t>
      </w:r>
      <w:r w:rsidR="00D46066" w:rsidRPr="008E1F3C">
        <w:rPr>
          <w:color w:val="auto"/>
        </w:rPr>
        <w:t xml:space="preserve">na żądanie </w:t>
      </w:r>
      <w:r w:rsidRPr="008E1F3C">
        <w:rPr>
          <w:color w:val="auto"/>
        </w:rPr>
        <w:t>Zamawiające</w:t>
      </w:r>
      <w:r w:rsidR="00D46066" w:rsidRPr="008E1F3C">
        <w:rPr>
          <w:color w:val="auto"/>
        </w:rPr>
        <w:t>go</w:t>
      </w:r>
      <w:r w:rsidRPr="008E1F3C">
        <w:rPr>
          <w:color w:val="auto"/>
        </w:rPr>
        <w:t xml:space="preserve"> w terminie do 14 dni od daty ich odnowienia.</w:t>
      </w:r>
    </w:p>
    <w:p w14:paraId="76715B4B" w14:textId="1EB1348D" w:rsidR="0028382E" w:rsidRPr="008E1F3C" w:rsidRDefault="00000000" w:rsidP="00B76F15">
      <w:pPr>
        <w:pStyle w:val="Tekstpodstawowy"/>
        <w:numPr>
          <w:ilvl w:val="0"/>
          <w:numId w:val="76"/>
        </w:numPr>
        <w:spacing w:after="0" w:line="300" w:lineRule="auto"/>
        <w:jc w:val="both"/>
        <w:rPr>
          <w:color w:val="auto"/>
        </w:rPr>
      </w:pPr>
      <w:r w:rsidRPr="008E1F3C">
        <w:rPr>
          <w:color w:val="auto"/>
        </w:rPr>
        <w:t>Koszt wystawienia i uzyskania polis ubezpieczeniowych ponosi Wykonawca.</w:t>
      </w:r>
    </w:p>
    <w:p w14:paraId="318D0F1E" w14:textId="2A165B2E" w:rsidR="005408F6" w:rsidRPr="008E1F3C" w:rsidRDefault="00000000" w:rsidP="00B76F15">
      <w:pPr>
        <w:pStyle w:val="Nagwek2"/>
        <w:spacing w:before="0" w:line="300" w:lineRule="auto"/>
        <w:jc w:val="center"/>
        <w:rPr>
          <w:color w:val="auto"/>
        </w:rPr>
      </w:pPr>
      <w:bookmarkStart w:id="11" w:name="personel-wykonawcy"/>
      <w:bookmarkEnd w:id="10"/>
      <w:r w:rsidRPr="008E1F3C">
        <w:rPr>
          <w:color w:val="auto"/>
        </w:rPr>
        <w:t>§ 1</w:t>
      </w:r>
      <w:r w:rsidR="0021403E" w:rsidRPr="008E1F3C">
        <w:rPr>
          <w:color w:val="auto"/>
        </w:rPr>
        <w:t>1</w:t>
      </w:r>
      <w:r w:rsidRPr="008E1F3C">
        <w:rPr>
          <w:color w:val="auto"/>
        </w:rPr>
        <w:t xml:space="preserve">. </w:t>
      </w:r>
    </w:p>
    <w:p w14:paraId="75C842B4" w14:textId="3E3D7BA5" w:rsidR="0028382E" w:rsidRPr="008E1F3C" w:rsidRDefault="00000000" w:rsidP="00B76F15">
      <w:pPr>
        <w:pStyle w:val="Nagwek2"/>
        <w:spacing w:before="0" w:line="300" w:lineRule="auto"/>
        <w:jc w:val="center"/>
        <w:rPr>
          <w:color w:val="auto"/>
        </w:rPr>
      </w:pPr>
      <w:r w:rsidRPr="008E1F3C">
        <w:rPr>
          <w:color w:val="auto"/>
        </w:rPr>
        <w:t>PERSONEL WYKONAWCY</w:t>
      </w:r>
    </w:p>
    <w:p w14:paraId="1EB3FA57" w14:textId="38C50AC8" w:rsidR="0028382E" w:rsidRPr="008E1F3C" w:rsidRDefault="00000000" w:rsidP="00B76F15">
      <w:pPr>
        <w:pStyle w:val="Akapitzlist"/>
        <w:numPr>
          <w:ilvl w:val="0"/>
          <w:numId w:val="77"/>
        </w:numPr>
        <w:spacing w:after="0" w:line="300" w:lineRule="auto"/>
        <w:jc w:val="both"/>
        <w:rPr>
          <w:color w:val="auto"/>
        </w:rPr>
      </w:pPr>
      <w:r w:rsidRPr="008E1F3C">
        <w:rPr>
          <w:color w:val="auto"/>
        </w:rPr>
        <w:t>Wykonawca skieruje do realizacji Przedmiotu Umowy doświadczonych pracowników oraz kompetentny personel pomocniczy.</w:t>
      </w:r>
    </w:p>
    <w:p w14:paraId="79979453" w14:textId="53339D5D" w:rsidR="0028382E" w:rsidRPr="008E1F3C" w:rsidRDefault="00000000" w:rsidP="00B76F15">
      <w:pPr>
        <w:pStyle w:val="Tekstpodstawowy"/>
        <w:numPr>
          <w:ilvl w:val="0"/>
          <w:numId w:val="77"/>
        </w:numPr>
        <w:spacing w:after="0" w:line="300" w:lineRule="auto"/>
        <w:jc w:val="both"/>
        <w:rPr>
          <w:color w:val="auto"/>
        </w:rPr>
      </w:pPr>
      <w:r w:rsidRPr="008E1F3C">
        <w:rPr>
          <w:color w:val="auto"/>
        </w:rPr>
        <w:t>Wszelkie koszty i wydatki poniesione przez Wykonawcę związane z zatrudnieniem personelu uważa się za uwzględnione i włączone w Cenę Umowy.</w:t>
      </w:r>
    </w:p>
    <w:p w14:paraId="629CF2EC" w14:textId="77777777" w:rsidR="00D46066" w:rsidRPr="008E1F3C" w:rsidRDefault="00000000" w:rsidP="00AA2952">
      <w:pPr>
        <w:pStyle w:val="Tekstpodstawowy"/>
        <w:numPr>
          <w:ilvl w:val="0"/>
          <w:numId w:val="77"/>
        </w:numPr>
        <w:spacing w:after="0" w:line="300" w:lineRule="auto"/>
        <w:jc w:val="both"/>
        <w:rPr>
          <w:color w:val="auto"/>
        </w:rPr>
      </w:pPr>
      <w:r w:rsidRPr="008E1F3C">
        <w:rPr>
          <w:color w:val="auto"/>
        </w:rPr>
        <w:t xml:space="preserve">Wykonawca oświadcza, że osoby wykonujące </w:t>
      </w:r>
      <w:r w:rsidR="00D46066" w:rsidRPr="008E1F3C">
        <w:rPr>
          <w:color w:val="auto"/>
        </w:rPr>
        <w:t xml:space="preserve">następujące czynności </w:t>
      </w:r>
      <w:r w:rsidRPr="008E1F3C">
        <w:rPr>
          <w:color w:val="auto"/>
        </w:rPr>
        <w:t>objęte Umową</w:t>
      </w:r>
      <w:r w:rsidR="00D46066" w:rsidRPr="008E1F3C">
        <w:rPr>
          <w:color w:val="auto"/>
        </w:rPr>
        <w:t>:</w:t>
      </w:r>
    </w:p>
    <w:p w14:paraId="1F0B596A" w14:textId="77777777" w:rsidR="00AA2952" w:rsidRPr="008E1F3C" w:rsidRDefault="00D46066" w:rsidP="00AA2952">
      <w:pPr>
        <w:pStyle w:val="Tekstpodstawowy"/>
        <w:spacing w:after="0" w:line="300" w:lineRule="auto"/>
        <w:ind w:left="284"/>
        <w:jc w:val="both"/>
        <w:rPr>
          <w:color w:val="auto"/>
        </w:rPr>
      </w:pPr>
      <w:r w:rsidRPr="008E1F3C">
        <w:rPr>
          <w:color w:val="auto"/>
        </w:rPr>
        <w:t xml:space="preserve">1) </w:t>
      </w:r>
      <w:r w:rsidR="00AA2952" w:rsidRPr="008E1F3C">
        <w:rPr>
          <w:color w:val="auto"/>
        </w:rPr>
        <w:t>roboty budowlane</w:t>
      </w:r>
    </w:p>
    <w:p w14:paraId="167C8947" w14:textId="77777777" w:rsidR="00AA2952" w:rsidRPr="008E1F3C" w:rsidRDefault="00AA2952" w:rsidP="00AA2952">
      <w:pPr>
        <w:pStyle w:val="Tekstpodstawowy"/>
        <w:spacing w:after="0" w:line="300" w:lineRule="auto"/>
        <w:ind w:left="284"/>
        <w:jc w:val="both"/>
        <w:rPr>
          <w:color w:val="auto"/>
        </w:rPr>
      </w:pPr>
      <w:r w:rsidRPr="008E1F3C">
        <w:rPr>
          <w:color w:val="auto"/>
        </w:rPr>
        <w:t>2) prace w zakresie wykonania instalacji elektrycznych</w:t>
      </w:r>
    </w:p>
    <w:p w14:paraId="4722213F" w14:textId="21AEC8DB" w:rsidR="0028382E" w:rsidRPr="008E1F3C" w:rsidRDefault="00000000" w:rsidP="00AA2952">
      <w:pPr>
        <w:pStyle w:val="Tekstpodstawowy"/>
        <w:spacing w:after="0" w:line="300" w:lineRule="auto"/>
        <w:ind w:left="344"/>
        <w:jc w:val="both"/>
        <w:rPr>
          <w:color w:val="auto"/>
        </w:rPr>
      </w:pPr>
      <w:r w:rsidRPr="008E1F3C">
        <w:rPr>
          <w:color w:val="auto"/>
        </w:rPr>
        <w:t>będą zatrudnione przez Wykonawcę lub podwykonawcę na podstawie umowy o pracę w rozumieniu przepisów art. 22 ust. 1 Kodeksu pracy, za wyjątkiem osób pełniących samodzielne funkcje techniczne w budownictwie.</w:t>
      </w:r>
    </w:p>
    <w:p w14:paraId="52ED26E5" w14:textId="226CAD8F" w:rsidR="002F7DE5" w:rsidRPr="008E1F3C" w:rsidRDefault="002F7DE5" w:rsidP="00B76F15">
      <w:pPr>
        <w:pStyle w:val="Tekstpodstawowy"/>
        <w:numPr>
          <w:ilvl w:val="0"/>
          <w:numId w:val="77"/>
        </w:numPr>
        <w:spacing w:after="0" w:line="300" w:lineRule="auto"/>
        <w:jc w:val="both"/>
        <w:rPr>
          <w:bCs/>
          <w:color w:val="auto"/>
        </w:rPr>
      </w:pPr>
      <w:r w:rsidRPr="008E1F3C">
        <w:rPr>
          <w:bCs/>
          <w:color w:val="auto"/>
        </w:rPr>
        <w:t>Wykonawca zobowiązany jest do złożenia pisemnego oświadczenia o wykonaniu obowiązku określonego w ust</w:t>
      </w:r>
      <w:r w:rsidR="00FC40F6" w:rsidRPr="008E1F3C">
        <w:rPr>
          <w:bCs/>
          <w:color w:val="auto"/>
        </w:rPr>
        <w:t>.</w:t>
      </w:r>
      <w:r w:rsidRPr="008E1F3C">
        <w:rPr>
          <w:bCs/>
          <w:color w:val="auto"/>
        </w:rPr>
        <w:t xml:space="preserve"> 3 na druku stanowiącym Załącznik Nr </w:t>
      </w:r>
      <w:r w:rsidR="00AE7D21" w:rsidRPr="008E1F3C">
        <w:rPr>
          <w:bCs/>
          <w:color w:val="auto"/>
        </w:rPr>
        <w:t>4</w:t>
      </w:r>
      <w:r w:rsidRPr="008E1F3C">
        <w:rPr>
          <w:bCs/>
          <w:color w:val="auto"/>
        </w:rPr>
        <w:t xml:space="preserve"> do niniejszej Umowy, które powinno zawierać:</w:t>
      </w:r>
    </w:p>
    <w:p w14:paraId="6EF9FCA0" w14:textId="5EDF7106" w:rsidR="002F7DE5" w:rsidRPr="008E1F3C" w:rsidRDefault="002F7DE5" w:rsidP="00B76F15">
      <w:pPr>
        <w:pStyle w:val="Tekstpodstawowy"/>
        <w:numPr>
          <w:ilvl w:val="0"/>
          <w:numId w:val="78"/>
        </w:numPr>
        <w:spacing w:after="0" w:line="300" w:lineRule="auto"/>
        <w:rPr>
          <w:bCs/>
          <w:color w:val="auto"/>
        </w:rPr>
      </w:pPr>
      <w:r w:rsidRPr="008E1F3C">
        <w:rPr>
          <w:bCs/>
          <w:color w:val="auto"/>
        </w:rPr>
        <w:t xml:space="preserve">imiona i nazwiska osób zatrudnionych na podstawie umowy o pracę, </w:t>
      </w:r>
    </w:p>
    <w:p w14:paraId="075D7360" w14:textId="50BFDF9C" w:rsidR="002F7DE5" w:rsidRPr="008E1F3C" w:rsidRDefault="002F7DE5" w:rsidP="00B76F15">
      <w:pPr>
        <w:pStyle w:val="Tekstpodstawowy"/>
        <w:numPr>
          <w:ilvl w:val="0"/>
          <w:numId w:val="78"/>
        </w:numPr>
        <w:spacing w:after="0" w:line="300" w:lineRule="auto"/>
        <w:rPr>
          <w:bCs/>
          <w:color w:val="auto"/>
        </w:rPr>
      </w:pPr>
      <w:r w:rsidRPr="008E1F3C">
        <w:rPr>
          <w:bCs/>
          <w:color w:val="auto"/>
        </w:rPr>
        <w:t>rodzaj zawartej umowy o pracę</w:t>
      </w:r>
      <w:r w:rsidR="00DA0F2D" w:rsidRPr="008E1F3C">
        <w:rPr>
          <w:bCs/>
          <w:color w:val="auto"/>
        </w:rPr>
        <w:t>, datę zawarcia</w:t>
      </w:r>
      <w:r w:rsidRPr="008E1F3C">
        <w:rPr>
          <w:bCs/>
          <w:color w:val="auto"/>
        </w:rPr>
        <w:t xml:space="preserve"> i czas jej obowiązywania oraz </w:t>
      </w:r>
    </w:p>
    <w:p w14:paraId="271FD70F" w14:textId="0DA76B3F" w:rsidR="002F7DE5" w:rsidRPr="008E1F3C" w:rsidRDefault="002F7DE5" w:rsidP="00B76F15">
      <w:pPr>
        <w:pStyle w:val="Tekstpodstawowy"/>
        <w:numPr>
          <w:ilvl w:val="0"/>
          <w:numId w:val="78"/>
        </w:numPr>
        <w:spacing w:after="0" w:line="300" w:lineRule="auto"/>
        <w:rPr>
          <w:bCs/>
          <w:color w:val="auto"/>
        </w:rPr>
      </w:pPr>
      <w:r w:rsidRPr="008E1F3C">
        <w:rPr>
          <w:bCs/>
          <w:color w:val="auto"/>
        </w:rPr>
        <w:t>zakres wykonywanych czynności w ramach każdej z umów o pracę,</w:t>
      </w:r>
    </w:p>
    <w:p w14:paraId="683813A4" w14:textId="35B8796B" w:rsidR="002F7DE5" w:rsidRPr="008E1F3C" w:rsidRDefault="002F7DE5" w:rsidP="00B76F15">
      <w:pPr>
        <w:pStyle w:val="Tekstpodstawowy"/>
        <w:spacing w:after="0" w:line="300" w:lineRule="auto"/>
        <w:ind w:left="360"/>
        <w:jc w:val="both"/>
        <w:rPr>
          <w:bCs/>
          <w:color w:val="auto"/>
        </w:rPr>
      </w:pPr>
      <w:r w:rsidRPr="008E1F3C">
        <w:rPr>
          <w:bCs/>
          <w:color w:val="auto"/>
        </w:rPr>
        <w:lastRenderedPageBreak/>
        <w:t xml:space="preserve"> - przed upływem terminu przekazania placu budowy. W przypadku niewykonania tego obowiązku, Zamawiającemu przysługiwać będzie prawo powstrzymania się z przekazaniem placu budowy do dnia złożenia oświadczenia. W takim przypadku skutki </w:t>
      </w:r>
      <w:r w:rsidR="00242FA1" w:rsidRPr="008E1F3C">
        <w:rPr>
          <w:bCs/>
          <w:color w:val="auto"/>
        </w:rPr>
        <w:t>nieprzekazania</w:t>
      </w:r>
      <w:r w:rsidRPr="008E1F3C">
        <w:rPr>
          <w:bCs/>
          <w:color w:val="auto"/>
        </w:rPr>
        <w:t xml:space="preserve"> placu budowy obciążają wyłącznie Wykonawcę lub Podwykonawcę.</w:t>
      </w:r>
    </w:p>
    <w:p w14:paraId="14BC75AD" w14:textId="6296BC77" w:rsidR="0028382E" w:rsidRPr="008E1F3C" w:rsidRDefault="005408F6" w:rsidP="00B76F15">
      <w:pPr>
        <w:pStyle w:val="Tekstpodstawowy"/>
        <w:numPr>
          <w:ilvl w:val="0"/>
          <w:numId w:val="77"/>
        </w:numPr>
        <w:spacing w:after="0" w:line="300" w:lineRule="auto"/>
        <w:jc w:val="both"/>
        <w:rPr>
          <w:color w:val="auto"/>
        </w:rPr>
      </w:pPr>
      <w:r w:rsidRPr="008E1F3C">
        <w:rPr>
          <w:color w:val="auto"/>
        </w:rPr>
        <w:t>W celu weryfikacji zatrudnienia Zamawiający ma prawo żądania w szczególności:</w:t>
      </w:r>
    </w:p>
    <w:p w14:paraId="1CFB22F9" w14:textId="4BC9075B" w:rsidR="0028382E" w:rsidRPr="008E1F3C" w:rsidRDefault="005408F6" w:rsidP="00B76F15">
      <w:pPr>
        <w:pStyle w:val="Tekstpodstawowy"/>
        <w:numPr>
          <w:ilvl w:val="0"/>
          <w:numId w:val="80"/>
        </w:numPr>
        <w:spacing w:after="0" w:line="300" w:lineRule="auto"/>
        <w:jc w:val="both"/>
        <w:rPr>
          <w:color w:val="auto"/>
        </w:rPr>
      </w:pPr>
      <w:r w:rsidRPr="008E1F3C">
        <w:rPr>
          <w:color w:val="auto"/>
        </w:rPr>
        <w:t>oświadczenia zatrudnionego pracownika;</w:t>
      </w:r>
    </w:p>
    <w:p w14:paraId="69797BFA" w14:textId="7A2C1E00" w:rsidR="0028382E" w:rsidRPr="008E1F3C" w:rsidRDefault="005408F6" w:rsidP="00B76F15">
      <w:pPr>
        <w:pStyle w:val="Tekstpodstawowy"/>
        <w:numPr>
          <w:ilvl w:val="0"/>
          <w:numId w:val="80"/>
        </w:numPr>
        <w:spacing w:after="0" w:line="300" w:lineRule="auto"/>
        <w:jc w:val="both"/>
        <w:rPr>
          <w:color w:val="auto"/>
        </w:rPr>
      </w:pPr>
      <w:r w:rsidRPr="008E1F3C">
        <w:rPr>
          <w:color w:val="auto"/>
        </w:rPr>
        <w:t>oświadczenia Wykonawcy lub podwykonawcy o zatrudnieniu pracownika na podstawie umowy o pracę;</w:t>
      </w:r>
    </w:p>
    <w:p w14:paraId="749617A2" w14:textId="0116D611" w:rsidR="0028382E" w:rsidRPr="008E1F3C" w:rsidRDefault="005408F6" w:rsidP="00B76F15">
      <w:pPr>
        <w:pStyle w:val="Tekstpodstawowy"/>
        <w:numPr>
          <w:ilvl w:val="0"/>
          <w:numId w:val="80"/>
        </w:numPr>
        <w:spacing w:after="0" w:line="300" w:lineRule="auto"/>
        <w:jc w:val="both"/>
        <w:rPr>
          <w:color w:val="auto"/>
        </w:rPr>
      </w:pPr>
      <w:r w:rsidRPr="008E1F3C">
        <w:rPr>
          <w:color w:val="auto"/>
        </w:rPr>
        <w:t>kopii umowy o pracę zatrudnionego pracownika;</w:t>
      </w:r>
      <w:r w:rsidR="004E3710" w:rsidRPr="008E1F3C">
        <w:rPr>
          <w:rFonts w:ascii="Arial" w:eastAsia="Times New Roman" w:hAnsi="Arial" w:cs="Arial"/>
          <w:bCs/>
          <w:color w:val="auto"/>
          <w:sz w:val="20"/>
          <w:szCs w:val="20"/>
          <w:lang w:eastAsia="pl-PL"/>
        </w:rPr>
        <w:t xml:space="preserve"> </w:t>
      </w:r>
      <w:r w:rsidR="004E3710" w:rsidRPr="008E1F3C">
        <w:rPr>
          <w:bCs/>
          <w:color w:val="auto"/>
        </w:rPr>
        <w:t xml:space="preserve">kopia umowy powinna zostać zanonimizowana w sposób zapewniający ochronę danych osobowych pracowników, zgodnie z przepisami ustawy z dnia 10 maja 2018r. o ochronie danych osobowych (Dz. U. z 2019 r., poz. 1781 z </w:t>
      </w:r>
      <w:proofErr w:type="spellStart"/>
      <w:r w:rsidR="004E3710" w:rsidRPr="008E1F3C">
        <w:rPr>
          <w:bCs/>
          <w:color w:val="auto"/>
        </w:rPr>
        <w:t>późn</w:t>
      </w:r>
      <w:proofErr w:type="spellEnd"/>
      <w:r w:rsidR="004E3710" w:rsidRPr="008E1F3C">
        <w:rPr>
          <w:bCs/>
          <w:color w:val="auto"/>
        </w:rPr>
        <w:t xml:space="preserve">. zm. ) i Rozporządzenia Parlamentu Europejskiego i Rady (UE) 2016/679 z dnia 27 kwietnia 2016 r. w sprawie ochrony osób fizycznych w zawiązku z przetwarzaniem danych osobowych i w sprawie swobodnego przepływu takich danych oraz uchylenia dyrektywy 95/46/WE (ogólne rozporządzenia o ochronie danych) (Dz. Urz. UE L 119 z 04.05.2016, str. 1), zwanego dalej RODO (tj. w szczególności bez adresów, nr PESEL pracowników). Imię i nazwisko pracownika, data zawarcia umowy, rodzaj umowy o pracę i wymiar czasu pracy i zakres obowiązków pracownika nie podlegają </w:t>
      </w:r>
      <w:proofErr w:type="spellStart"/>
      <w:r w:rsidR="004E3710" w:rsidRPr="008E1F3C">
        <w:rPr>
          <w:bCs/>
          <w:color w:val="auto"/>
        </w:rPr>
        <w:t>anonimizacji</w:t>
      </w:r>
      <w:proofErr w:type="spellEnd"/>
      <w:r w:rsidR="00242FA1">
        <w:rPr>
          <w:bCs/>
          <w:color w:val="auto"/>
        </w:rPr>
        <w:t>,</w:t>
      </w:r>
    </w:p>
    <w:p w14:paraId="3D159EAF" w14:textId="12C22F2F" w:rsidR="0028382E" w:rsidRPr="008E1F3C" w:rsidRDefault="005408F6" w:rsidP="00242FA1">
      <w:pPr>
        <w:pStyle w:val="Tekstpodstawowy"/>
        <w:numPr>
          <w:ilvl w:val="0"/>
          <w:numId w:val="80"/>
        </w:numPr>
        <w:spacing w:after="0"/>
        <w:jc w:val="both"/>
        <w:rPr>
          <w:color w:val="auto"/>
        </w:rPr>
      </w:pPr>
      <w:r w:rsidRPr="008E1F3C">
        <w:rPr>
          <w:color w:val="auto"/>
        </w:rPr>
        <w:t>zaświadczenia właściwego oddziału ZUS</w:t>
      </w:r>
      <w:r w:rsidR="004E3710" w:rsidRPr="008E1F3C">
        <w:rPr>
          <w:color w:val="auto"/>
        </w:rPr>
        <w:t xml:space="preserve"> </w:t>
      </w:r>
      <w:r w:rsidR="004E3710" w:rsidRPr="008E1F3C">
        <w:rPr>
          <w:bCs/>
          <w:color w:val="auto"/>
        </w:rPr>
        <w:t>zanonimizowane w sposób zapewniający ochronę danych osobowych pracowników, zgodnie z przepisami ustawy z dnia 10 maja 2018</w:t>
      </w:r>
      <w:r w:rsidR="00242FA1">
        <w:rPr>
          <w:bCs/>
          <w:color w:val="auto"/>
        </w:rPr>
        <w:t xml:space="preserve"> </w:t>
      </w:r>
      <w:r w:rsidR="004E3710" w:rsidRPr="008E1F3C">
        <w:rPr>
          <w:bCs/>
          <w:color w:val="auto"/>
        </w:rPr>
        <w:t xml:space="preserve">r. o ochronie danych osobowych (Dz. U. z 2019 r., poz. 1781 z </w:t>
      </w:r>
      <w:proofErr w:type="spellStart"/>
      <w:r w:rsidR="004E3710" w:rsidRPr="008E1F3C">
        <w:rPr>
          <w:bCs/>
          <w:color w:val="auto"/>
        </w:rPr>
        <w:t>późn</w:t>
      </w:r>
      <w:proofErr w:type="spellEnd"/>
      <w:r w:rsidR="004E3710" w:rsidRPr="008E1F3C">
        <w:rPr>
          <w:bCs/>
          <w:color w:val="auto"/>
        </w:rPr>
        <w:t xml:space="preserve">. zm.) oraz RODO, przy czym: imię i nazwisko pracownika, wymiar czasu pracy, kod ubezpieczenia nie podlegają </w:t>
      </w:r>
      <w:proofErr w:type="spellStart"/>
      <w:r w:rsidR="004E3710" w:rsidRPr="008E1F3C">
        <w:rPr>
          <w:bCs/>
          <w:color w:val="auto"/>
        </w:rPr>
        <w:t>anonimizacji</w:t>
      </w:r>
      <w:proofErr w:type="spellEnd"/>
      <w:r w:rsidR="004E3710" w:rsidRPr="008E1F3C">
        <w:rPr>
          <w:bCs/>
          <w:color w:val="auto"/>
        </w:rPr>
        <w:t>.</w:t>
      </w:r>
    </w:p>
    <w:p w14:paraId="01756ABB" w14:textId="641EF5A2" w:rsidR="0028382E" w:rsidRPr="008E1F3C" w:rsidRDefault="005408F6" w:rsidP="00242FA1">
      <w:pPr>
        <w:pStyle w:val="Tekstpodstawowy"/>
        <w:numPr>
          <w:ilvl w:val="0"/>
          <w:numId w:val="80"/>
        </w:numPr>
        <w:spacing w:after="0"/>
        <w:jc w:val="both"/>
        <w:rPr>
          <w:color w:val="auto"/>
        </w:rPr>
      </w:pPr>
      <w:r w:rsidRPr="008E1F3C">
        <w:rPr>
          <w:color w:val="auto"/>
        </w:rPr>
        <w:t>poświadczonej kopii dowodu potwierdzającego zgłoszenie pracownika do ubezpieczeń</w:t>
      </w:r>
      <w:r w:rsidR="003078D4" w:rsidRPr="008E1F3C">
        <w:rPr>
          <w:color w:val="auto"/>
        </w:rPr>
        <w:t xml:space="preserve"> </w:t>
      </w:r>
      <w:r w:rsidR="003078D4" w:rsidRPr="008E1F3C">
        <w:rPr>
          <w:bCs/>
          <w:color w:val="auto"/>
        </w:rPr>
        <w:t>zanonimizowane w sposób zapewniający ochronę danych osobowych pracowników, zgodnie z przepisami ustawy z dnia 10 maja 2018</w:t>
      </w:r>
      <w:r w:rsidR="00242FA1">
        <w:rPr>
          <w:bCs/>
          <w:color w:val="auto"/>
        </w:rPr>
        <w:t xml:space="preserve"> </w:t>
      </w:r>
      <w:r w:rsidR="003078D4" w:rsidRPr="008E1F3C">
        <w:rPr>
          <w:bCs/>
          <w:color w:val="auto"/>
        </w:rPr>
        <w:t xml:space="preserve">r. o ochronie danych osobowych (Dz. U. z 2019 r., poz. 1781 z </w:t>
      </w:r>
      <w:proofErr w:type="spellStart"/>
      <w:r w:rsidR="003078D4" w:rsidRPr="008E1F3C">
        <w:rPr>
          <w:bCs/>
          <w:color w:val="auto"/>
        </w:rPr>
        <w:t>późn</w:t>
      </w:r>
      <w:proofErr w:type="spellEnd"/>
      <w:r w:rsidR="003078D4" w:rsidRPr="008E1F3C">
        <w:rPr>
          <w:bCs/>
          <w:color w:val="auto"/>
        </w:rPr>
        <w:t xml:space="preserve">. zm.) oraz RODO, przy czym: imię i nazwisko pracownika, wymiar czasu pracy, kod ubezpieczenia nie podlegają </w:t>
      </w:r>
      <w:proofErr w:type="spellStart"/>
      <w:r w:rsidR="003078D4" w:rsidRPr="008E1F3C">
        <w:rPr>
          <w:bCs/>
          <w:color w:val="auto"/>
        </w:rPr>
        <w:t>anonimizacji</w:t>
      </w:r>
      <w:proofErr w:type="spellEnd"/>
      <w:r w:rsidR="003078D4" w:rsidRPr="008E1F3C">
        <w:rPr>
          <w:bCs/>
          <w:color w:val="auto"/>
        </w:rPr>
        <w:t>.</w:t>
      </w:r>
    </w:p>
    <w:p w14:paraId="108C4288" w14:textId="26D2E338" w:rsidR="0028382E" w:rsidRPr="008E1F3C" w:rsidRDefault="005408F6" w:rsidP="00B76F15">
      <w:pPr>
        <w:pStyle w:val="Tekstpodstawowy"/>
        <w:numPr>
          <w:ilvl w:val="0"/>
          <w:numId w:val="80"/>
        </w:numPr>
        <w:spacing w:after="0" w:line="300" w:lineRule="auto"/>
        <w:jc w:val="both"/>
        <w:rPr>
          <w:color w:val="auto"/>
        </w:rPr>
      </w:pPr>
      <w:r w:rsidRPr="008E1F3C">
        <w:rPr>
          <w:color w:val="auto"/>
        </w:rPr>
        <w:t>innych dokumentów.</w:t>
      </w:r>
    </w:p>
    <w:p w14:paraId="6FE11087" w14:textId="1E92F2A5" w:rsidR="0028382E" w:rsidRPr="008E1F3C" w:rsidRDefault="005408F6" w:rsidP="00B76F15">
      <w:pPr>
        <w:pStyle w:val="Tekstpodstawowy"/>
        <w:numPr>
          <w:ilvl w:val="0"/>
          <w:numId w:val="77"/>
        </w:numPr>
        <w:spacing w:after="0" w:line="300" w:lineRule="auto"/>
        <w:jc w:val="both"/>
        <w:rPr>
          <w:color w:val="auto"/>
        </w:rPr>
      </w:pPr>
      <w:r w:rsidRPr="008E1F3C">
        <w:rPr>
          <w:color w:val="auto"/>
        </w:rPr>
        <w:t xml:space="preserve">Każdy z wymienionych w ust. </w:t>
      </w:r>
      <w:r w:rsidR="007606CB" w:rsidRPr="008E1F3C">
        <w:rPr>
          <w:color w:val="auto"/>
        </w:rPr>
        <w:t>5</w:t>
      </w:r>
      <w:r w:rsidRPr="008E1F3C">
        <w:rPr>
          <w:color w:val="auto"/>
        </w:rPr>
        <w:t xml:space="preserve"> dokumentów ma zawierać informacje niezbędne do weryfikacji zatrudnienia na podstawie umowy o pracę.</w:t>
      </w:r>
    </w:p>
    <w:p w14:paraId="28440E6E" w14:textId="117D5A97" w:rsidR="0028382E" w:rsidRPr="008E1F3C" w:rsidRDefault="005408F6" w:rsidP="00B76F15">
      <w:pPr>
        <w:pStyle w:val="Tekstpodstawowy"/>
        <w:numPr>
          <w:ilvl w:val="0"/>
          <w:numId w:val="77"/>
        </w:numPr>
        <w:spacing w:after="0" w:line="300" w:lineRule="auto"/>
        <w:jc w:val="both"/>
        <w:rPr>
          <w:color w:val="auto"/>
        </w:rPr>
      </w:pPr>
      <w:r w:rsidRPr="008E1F3C">
        <w:rPr>
          <w:color w:val="auto"/>
        </w:rPr>
        <w:t>Wykonawca zobowiąże podwykonawców i dalszych podwykonawców do zatrudniania osób na podstawie umów o pracę. Wobec Zamawiającego odpowiedzialność za niezgodne z powyższym zatrudnienie ponosi Wykonawca.</w:t>
      </w:r>
    </w:p>
    <w:p w14:paraId="4DEBA4DF" w14:textId="518088EB" w:rsidR="002A5252" w:rsidRPr="008E1F3C" w:rsidRDefault="00000000" w:rsidP="00B76F15">
      <w:pPr>
        <w:pStyle w:val="Nagwek2"/>
        <w:spacing w:before="0" w:line="300" w:lineRule="auto"/>
        <w:jc w:val="center"/>
        <w:rPr>
          <w:color w:val="auto"/>
        </w:rPr>
      </w:pPr>
      <w:bookmarkStart w:id="12" w:name="podwykonawcy"/>
      <w:bookmarkEnd w:id="11"/>
      <w:r w:rsidRPr="008E1F3C">
        <w:rPr>
          <w:color w:val="auto"/>
        </w:rPr>
        <w:lastRenderedPageBreak/>
        <w:t>§ 1</w:t>
      </w:r>
      <w:r w:rsidR="0021403E" w:rsidRPr="008E1F3C">
        <w:rPr>
          <w:color w:val="auto"/>
        </w:rPr>
        <w:t>2</w:t>
      </w:r>
      <w:r w:rsidRPr="008E1F3C">
        <w:rPr>
          <w:color w:val="auto"/>
        </w:rPr>
        <w:t xml:space="preserve">. </w:t>
      </w:r>
    </w:p>
    <w:p w14:paraId="252DFBEB" w14:textId="6860355A" w:rsidR="0028382E" w:rsidRPr="008E1F3C" w:rsidRDefault="00000000" w:rsidP="00B76F15">
      <w:pPr>
        <w:pStyle w:val="Nagwek2"/>
        <w:spacing w:before="0" w:line="300" w:lineRule="auto"/>
        <w:jc w:val="center"/>
        <w:rPr>
          <w:color w:val="auto"/>
        </w:rPr>
      </w:pPr>
      <w:r w:rsidRPr="008E1F3C">
        <w:rPr>
          <w:color w:val="auto"/>
        </w:rPr>
        <w:t>PODWYKONAWCY</w:t>
      </w:r>
    </w:p>
    <w:p w14:paraId="7026368B" w14:textId="234A50C9" w:rsidR="0028382E" w:rsidRPr="008E1F3C" w:rsidRDefault="00000000" w:rsidP="00B76F15">
      <w:pPr>
        <w:pStyle w:val="Akapitzlist"/>
        <w:numPr>
          <w:ilvl w:val="0"/>
          <w:numId w:val="82"/>
        </w:numPr>
        <w:spacing w:after="0" w:line="300" w:lineRule="auto"/>
        <w:jc w:val="both"/>
        <w:rPr>
          <w:color w:val="auto"/>
        </w:rPr>
      </w:pPr>
      <w:r w:rsidRPr="008E1F3C">
        <w:rPr>
          <w:color w:val="auto"/>
        </w:rPr>
        <w:t xml:space="preserve">Wykonawca ma prawo powierzyć podwykonawcom wykonanie prac wchodzących </w:t>
      </w:r>
      <w:r w:rsidR="001F15E2" w:rsidRPr="008E1F3C">
        <w:rPr>
          <w:color w:val="auto"/>
        </w:rPr>
        <w:br/>
      </w:r>
      <w:r w:rsidRPr="008E1F3C">
        <w:rPr>
          <w:color w:val="auto"/>
        </w:rPr>
        <w:t>w zakres Przedmiotu Umowy.</w:t>
      </w:r>
    </w:p>
    <w:p w14:paraId="050759FA" w14:textId="187C45B7" w:rsidR="0028382E" w:rsidRPr="008E1F3C" w:rsidRDefault="00000000" w:rsidP="00B76F15">
      <w:pPr>
        <w:pStyle w:val="Tekstpodstawowy"/>
        <w:numPr>
          <w:ilvl w:val="0"/>
          <w:numId w:val="82"/>
        </w:numPr>
        <w:spacing w:after="0" w:line="300" w:lineRule="auto"/>
        <w:jc w:val="both"/>
        <w:rPr>
          <w:color w:val="auto"/>
        </w:rPr>
      </w:pPr>
      <w:r w:rsidRPr="008E1F3C">
        <w:rPr>
          <w:color w:val="auto"/>
        </w:rPr>
        <w:t>Warunkiem wyrażenia zgody na zawarcie przez Wykonawcę umowy z podwykonawcą, której przedmiotem są roboty budowlane, jest przedstawienie Zamawiającemu projektu umowy z podwykonawcą.</w:t>
      </w:r>
    </w:p>
    <w:p w14:paraId="06137975" w14:textId="627FE60D" w:rsidR="0028382E" w:rsidRPr="008E1F3C" w:rsidRDefault="00000000" w:rsidP="00B76F15">
      <w:pPr>
        <w:pStyle w:val="Tekstpodstawowy"/>
        <w:numPr>
          <w:ilvl w:val="0"/>
          <w:numId w:val="82"/>
        </w:numPr>
        <w:spacing w:after="0" w:line="300" w:lineRule="auto"/>
        <w:jc w:val="both"/>
        <w:rPr>
          <w:color w:val="auto"/>
        </w:rPr>
      </w:pPr>
      <w:r w:rsidRPr="008E1F3C">
        <w:rPr>
          <w:color w:val="auto"/>
        </w:rPr>
        <w:t>W trakcie realizacji Przedmiotu Umowy, nie później niż 14 dni przed planowanym rozpoczęciem prac przez podwykonawcę, Wykonawca jest obowiązany do przedłożenia Zamawiającemu projektu umowy. Zasady te stosuje się także do projektów zmian umów o podwykonawstwo.</w:t>
      </w:r>
    </w:p>
    <w:p w14:paraId="3427225F" w14:textId="02067554" w:rsidR="0028382E" w:rsidRPr="008E1F3C" w:rsidRDefault="00000000" w:rsidP="00B76F15">
      <w:pPr>
        <w:pStyle w:val="Tekstpodstawowy"/>
        <w:numPr>
          <w:ilvl w:val="0"/>
          <w:numId w:val="82"/>
        </w:numPr>
        <w:spacing w:after="0" w:line="300" w:lineRule="auto"/>
        <w:jc w:val="both"/>
        <w:rPr>
          <w:color w:val="auto"/>
        </w:rPr>
      </w:pPr>
      <w:r w:rsidRPr="008E1F3C">
        <w:rPr>
          <w:color w:val="auto"/>
        </w:rPr>
        <w:t>Wykonawca, podwykonawca lub dalszy podwykonawca jest zobowiązany przedstawić odpis z Krajowego Rejestru Sądowego lub inny dokument wskazujący na uprawnienia osób do reprezentowania stron umowy.</w:t>
      </w:r>
    </w:p>
    <w:p w14:paraId="5C5E5813" w14:textId="3007F0CC" w:rsidR="0028382E" w:rsidRPr="008E1F3C" w:rsidRDefault="00000000" w:rsidP="00B76F15">
      <w:pPr>
        <w:pStyle w:val="Tekstpodstawowy"/>
        <w:numPr>
          <w:ilvl w:val="0"/>
          <w:numId w:val="82"/>
        </w:numPr>
        <w:spacing w:after="0" w:line="300" w:lineRule="auto"/>
        <w:jc w:val="both"/>
        <w:rPr>
          <w:color w:val="auto"/>
        </w:rPr>
      </w:pPr>
      <w:r w:rsidRPr="008E1F3C">
        <w:rPr>
          <w:color w:val="auto"/>
        </w:rPr>
        <w:t xml:space="preserve">W przypadku akceptacji projektu umowy </w:t>
      </w:r>
      <w:r w:rsidR="00DA0F2D" w:rsidRPr="008E1F3C">
        <w:rPr>
          <w:color w:val="auto"/>
        </w:rPr>
        <w:t xml:space="preserve">lub projektu jej zmiany </w:t>
      </w:r>
      <w:r w:rsidRPr="008E1F3C">
        <w:rPr>
          <w:color w:val="auto"/>
        </w:rPr>
        <w:t xml:space="preserve">przez Zamawiającego, Wykonawca przekaże </w:t>
      </w:r>
      <w:r w:rsidR="00DA0F2D" w:rsidRPr="008E1F3C">
        <w:rPr>
          <w:color w:val="auto"/>
        </w:rPr>
        <w:t>poświadczoną za zgodność z oryginałem</w:t>
      </w:r>
      <w:r w:rsidRPr="008E1F3C">
        <w:rPr>
          <w:color w:val="auto"/>
        </w:rPr>
        <w:t xml:space="preserve"> </w:t>
      </w:r>
      <w:r w:rsidR="00E8619B" w:rsidRPr="008E1F3C">
        <w:rPr>
          <w:color w:val="auto"/>
        </w:rPr>
        <w:t xml:space="preserve">kopię </w:t>
      </w:r>
      <w:r w:rsidRPr="008E1F3C">
        <w:rPr>
          <w:color w:val="auto"/>
        </w:rPr>
        <w:t>zawartej umowy</w:t>
      </w:r>
      <w:r w:rsidR="00DA0F2D" w:rsidRPr="008E1F3C">
        <w:rPr>
          <w:color w:val="auto"/>
        </w:rPr>
        <w:t xml:space="preserve"> lub jej zmian</w:t>
      </w:r>
      <w:r w:rsidRPr="008E1F3C">
        <w:rPr>
          <w:color w:val="auto"/>
        </w:rPr>
        <w:t xml:space="preserve"> w terminie 7 dni od jej zawarcia. Jeśli kopia będzie niezgodna z projektem zaakceptowanym, Zamawiający zażąda korekty umowy w terminie 3 dni.</w:t>
      </w:r>
    </w:p>
    <w:p w14:paraId="2A65A845" w14:textId="28EAD9D4" w:rsidR="0028382E" w:rsidRPr="008E1F3C" w:rsidRDefault="00000000" w:rsidP="00B76F15">
      <w:pPr>
        <w:pStyle w:val="Tekstpodstawowy"/>
        <w:numPr>
          <w:ilvl w:val="0"/>
          <w:numId w:val="82"/>
        </w:numPr>
        <w:spacing w:after="0" w:line="300" w:lineRule="auto"/>
        <w:jc w:val="both"/>
        <w:rPr>
          <w:color w:val="auto"/>
        </w:rPr>
      </w:pPr>
      <w:r w:rsidRPr="008E1F3C">
        <w:rPr>
          <w:color w:val="auto"/>
        </w:rPr>
        <w:t xml:space="preserve">Wszystkie umowy zawierane przez Wykonawcę z podwykonawcami </w:t>
      </w:r>
      <w:r w:rsidR="002C123E" w:rsidRPr="008E1F3C">
        <w:rPr>
          <w:color w:val="auto"/>
        </w:rPr>
        <w:t xml:space="preserve">powinny stanowić w </w:t>
      </w:r>
      <w:r w:rsidR="00242FA1" w:rsidRPr="008E1F3C">
        <w:rPr>
          <w:color w:val="auto"/>
        </w:rPr>
        <w:t>szczególności,</w:t>
      </w:r>
      <w:r w:rsidR="002C123E" w:rsidRPr="008E1F3C">
        <w:rPr>
          <w:color w:val="auto"/>
        </w:rPr>
        <w:t xml:space="preserve"> że:</w:t>
      </w:r>
    </w:p>
    <w:p w14:paraId="40B10A8C" w14:textId="01EC0624" w:rsidR="002C123E" w:rsidRPr="008E1F3C" w:rsidRDefault="002C123E" w:rsidP="00B76F15">
      <w:pPr>
        <w:pStyle w:val="Tekstpodstawowy"/>
        <w:numPr>
          <w:ilvl w:val="0"/>
          <w:numId w:val="83"/>
        </w:numPr>
        <w:spacing w:after="0" w:line="300" w:lineRule="auto"/>
        <w:jc w:val="both"/>
        <w:rPr>
          <w:color w:val="auto"/>
        </w:rPr>
      </w:pPr>
      <w:r w:rsidRPr="008E1F3C">
        <w:rPr>
          <w:color w:val="auto"/>
        </w:rPr>
        <w:t>termin zapłaty wynagrodzenia Podwykonawcy lub dalszemu Podwykonawcy nie może być dłuższy niż 30 dni od dnia doręczenia Wykonawcy, Podwykonawcy lub dalszemu Podwykonawcy prawidłowo wystawionej faktury lub rachunku, potwierdzających wykonanie zleconej Podwykonawcy lub dalszemu Podwykonawcy dostawy, usługi lub roboty budowlanej,</w:t>
      </w:r>
    </w:p>
    <w:p w14:paraId="62EE804A" w14:textId="56B440DC" w:rsidR="002C123E" w:rsidRPr="008E1F3C" w:rsidRDefault="002C123E" w:rsidP="00B76F15">
      <w:pPr>
        <w:pStyle w:val="Tekstpodstawowy"/>
        <w:numPr>
          <w:ilvl w:val="0"/>
          <w:numId w:val="83"/>
        </w:numPr>
        <w:spacing w:after="0" w:line="300" w:lineRule="auto"/>
        <w:jc w:val="both"/>
        <w:rPr>
          <w:color w:val="auto"/>
        </w:rPr>
      </w:pPr>
      <w:r w:rsidRPr="008E1F3C">
        <w:rPr>
          <w:color w:val="auto"/>
        </w:rPr>
        <w:t>przedmiotem umowy o podwykonawstwo jest wyłącznie wykonanie odpowiednio dostaw, usług lub robót budowlanych, które ściśle odpowiadają części zamówienia określonego umową zawartą pomiędzy Zamawiającym a Wykonawcą,</w:t>
      </w:r>
    </w:p>
    <w:p w14:paraId="72BC7225" w14:textId="5C291116" w:rsidR="002C123E" w:rsidRPr="008E1F3C" w:rsidRDefault="002C123E" w:rsidP="00B76F15">
      <w:pPr>
        <w:pStyle w:val="Tekstpodstawowy"/>
        <w:numPr>
          <w:ilvl w:val="0"/>
          <w:numId w:val="83"/>
        </w:numPr>
        <w:spacing w:after="0" w:line="300" w:lineRule="auto"/>
        <w:jc w:val="both"/>
        <w:rPr>
          <w:color w:val="auto"/>
        </w:rPr>
      </w:pPr>
      <w:r w:rsidRPr="008E1F3C">
        <w:rPr>
          <w:color w:val="auto"/>
        </w:rPr>
        <w:t>wartość umowy o podwykonawstwo nie może być wyższa od wartości zlecanych robót wynikających z umowy zawartej z Wykonawcą,</w:t>
      </w:r>
    </w:p>
    <w:p w14:paraId="4273D86C" w14:textId="18D23B05" w:rsidR="002C123E" w:rsidRPr="008E1F3C" w:rsidRDefault="002C123E" w:rsidP="00B76F15">
      <w:pPr>
        <w:pStyle w:val="Tekstpodstawowy"/>
        <w:numPr>
          <w:ilvl w:val="0"/>
          <w:numId w:val="83"/>
        </w:numPr>
        <w:spacing w:after="0" w:line="300" w:lineRule="auto"/>
        <w:jc w:val="both"/>
        <w:rPr>
          <w:color w:val="auto"/>
        </w:rPr>
      </w:pPr>
      <w:r w:rsidRPr="008E1F3C">
        <w:rPr>
          <w:color w:val="auto"/>
        </w:rPr>
        <w:t xml:space="preserve">termin realizacji robót budowlanych określonych projektem umowy o podwykonawstwo nie może być dłuższy niż przewidywany w umowie zawartej z Wykonawcą tych robót, z wyłączeniem </w:t>
      </w:r>
      <w:r w:rsidR="00242FA1" w:rsidRPr="008E1F3C">
        <w:rPr>
          <w:color w:val="auto"/>
        </w:rPr>
        <w:t>sytuacji,</w:t>
      </w:r>
      <w:r w:rsidRPr="008E1F3C">
        <w:rPr>
          <w:color w:val="auto"/>
        </w:rPr>
        <w:t xml:space="preserve"> kiedy Wykonawca jest w zwłoce i umowa o podwykonawstwo zawierana jest po upływie terminu umownego. Umowa o podwykonawstwo powinna przewidywać możliwość jej wypowiedzenia w </w:t>
      </w:r>
      <w:r w:rsidRPr="008E1F3C">
        <w:rPr>
          <w:color w:val="auto"/>
        </w:rPr>
        <w:lastRenderedPageBreak/>
        <w:t>przypadku, gdy Podwykonawca lub dalszy Podwykonawca nie dochowa terminu jej realizacji,</w:t>
      </w:r>
    </w:p>
    <w:p w14:paraId="71427F1F" w14:textId="7EBDDFD2" w:rsidR="002C123E" w:rsidRPr="008E1F3C" w:rsidRDefault="002C123E" w:rsidP="00B76F15">
      <w:pPr>
        <w:pStyle w:val="Tekstpodstawowy"/>
        <w:numPr>
          <w:ilvl w:val="0"/>
          <w:numId w:val="83"/>
        </w:numPr>
        <w:spacing w:after="0" w:line="300" w:lineRule="auto"/>
        <w:jc w:val="both"/>
        <w:rPr>
          <w:color w:val="auto"/>
        </w:rPr>
      </w:pPr>
      <w:r w:rsidRPr="008E1F3C">
        <w:rPr>
          <w:color w:val="auto"/>
        </w:rPr>
        <w:t xml:space="preserve">w przypadku gdy Wykonawca bądź Podwykonawca zawarł umowę o podwykonawstwo w zakresie realizacji prac stanowiących przedmiot umowy, zapisy umowne w § </w:t>
      </w:r>
      <w:r w:rsidR="009F376D" w:rsidRPr="008E1F3C">
        <w:rPr>
          <w:color w:val="auto"/>
        </w:rPr>
        <w:t>1</w:t>
      </w:r>
      <w:r w:rsidR="006C67DB" w:rsidRPr="008E1F3C">
        <w:rPr>
          <w:color w:val="auto"/>
        </w:rPr>
        <w:t>1</w:t>
      </w:r>
      <w:r w:rsidRPr="008E1F3C">
        <w:rPr>
          <w:color w:val="auto"/>
        </w:rPr>
        <w:t xml:space="preserve"> określające obowiązki Wykonawcy w zakresie zatrudnienia osób realizujących wskazane prace musi spełnić Podwykonawca bądź dalszy Podwykonawca,</w:t>
      </w:r>
    </w:p>
    <w:p w14:paraId="1F13CAF0" w14:textId="030F38DC" w:rsidR="002C123E" w:rsidRPr="008E1F3C" w:rsidRDefault="002C123E" w:rsidP="00B76F15">
      <w:pPr>
        <w:pStyle w:val="Tekstpodstawowy"/>
        <w:numPr>
          <w:ilvl w:val="0"/>
          <w:numId w:val="83"/>
        </w:numPr>
        <w:spacing w:after="0" w:line="300" w:lineRule="auto"/>
        <w:jc w:val="both"/>
        <w:rPr>
          <w:color w:val="auto"/>
        </w:rPr>
      </w:pPr>
      <w:r w:rsidRPr="008E1F3C">
        <w:rPr>
          <w:color w:val="auto"/>
        </w:rPr>
        <w:t xml:space="preserve">Podwykonawca lub dalszy Podwykonawca są zobowiązani do przedstawiania Zamawiającemu na jego żądanie dokumentów, oświadczeń i wyjaśnień dotyczących realizacji umowy o podwykonawstwo, w tym zanonimizowanych umów o pracę oraz oświadczeń i </w:t>
      </w:r>
      <w:r w:rsidR="00242FA1" w:rsidRPr="008E1F3C">
        <w:rPr>
          <w:color w:val="auto"/>
        </w:rPr>
        <w:t>dokumentów,</w:t>
      </w:r>
      <w:r w:rsidRPr="008E1F3C">
        <w:rPr>
          <w:color w:val="auto"/>
        </w:rPr>
        <w:t xml:space="preserve"> o których mowa w § </w:t>
      </w:r>
      <w:r w:rsidR="009F376D" w:rsidRPr="008E1F3C">
        <w:rPr>
          <w:color w:val="auto"/>
        </w:rPr>
        <w:t>1</w:t>
      </w:r>
      <w:r w:rsidR="00EB7441" w:rsidRPr="008E1F3C">
        <w:rPr>
          <w:color w:val="auto"/>
        </w:rPr>
        <w:t>1</w:t>
      </w:r>
      <w:r w:rsidR="006C67DB" w:rsidRPr="008E1F3C">
        <w:rPr>
          <w:color w:val="auto"/>
        </w:rPr>
        <w:t>,</w:t>
      </w:r>
    </w:p>
    <w:p w14:paraId="723973B2" w14:textId="06062C8D" w:rsidR="002C123E" w:rsidRPr="008E1F3C" w:rsidRDefault="002C123E" w:rsidP="00B76F15">
      <w:pPr>
        <w:pStyle w:val="Tekstpodstawowy"/>
        <w:numPr>
          <w:ilvl w:val="0"/>
          <w:numId w:val="83"/>
        </w:numPr>
        <w:spacing w:after="0" w:line="300" w:lineRule="auto"/>
        <w:jc w:val="both"/>
        <w:rPr>
          <w:color w:val="auto"/>
        </w:rPr>
      </w:pPr>
      <w:r w:rsidRPr="008E1F3C">
        <w:rPr>
          <w:color w:val="auto"/>
        </w:rPr>
        <w:t>Podwykonawca zapoznał się z treścią umowy zawartej między Zamawiającym a Wykonawcą</w:t>
      </w:r>
      <w:r w:rsidR="006C67DB" w:rsidRPr="008E1F3C">
        <w:rPr>
          <w:color w:val="auto"/>
        </w:rPr>
        <w:t xml:space="preserve"> oraz regulacjami, jakie zgodnie z nią musi zawierać jego umowa z Wykonawcą</w:t>
      </w:r>
      <w:r w:rsidRPr="008E1F3C">
        <w:rPr>
          <w:color w:val="auto"/>
        </w:rPr>
        <w:t>.</w:t>
      </w:r>
    </w:p>
    <w:p w14:paraId="4E751963" w14:textId="16FF4E91" w:rsidR="0028382E" w:rsidRPr="008E1F3C" w:rsidRDefault="00000000" w:rsidP="00B76F15">
      <w:pPr>
        <w:pStyle w:val="Tekstpodstawowy"/>
        <w:numPr>
          <w:ilvl w:val="0"/>
          <w:numId w:val="82"/>
        </w:numPr>
        <w:spacing w:after="0" w:line="300" w:lineRule="auto"/>
        <w:jc w:val="both"/>
        <w:rPr>
          <w:color w:val="auto"/>
        </w:rPr>
      </w:pPr>
      <w:r w:rsidRPr="008E1F3C">
        <w:rPr>
          <w:color w:val="auto"/>
        </w:rPr>
        <w:t>Zakazuje się wprowadzania do treści umów postanowień:</w:t>
      </w:r>
    </w:p>
    <w:p w14:paraId="7D5BBE0F" w14:textId="5B75D648" w:rsidR="0028382E" w:rsidRPr="008E1F3C" w:rsidRDefault="00000000" w:rsidP="00B76F15">
      <w:pPr>
        <w:pStyle w:val="Tekstpodstawowy"/>
        <w:numPr>
          <w:ilvl w:val="0"/>
          <w:numId w:val="85"/>
        </w:numPr>
        <w:spacing w:after="0" w:line="300" w:lineRule="auto"/>
        <w:jc w:val="both"/>
        <w:rPr>
          <w:color w:val="auto"/>
        </w:rPr>
      </w:pPr>
      <w:r w:rsidRPr="008E1F3C">
        <w:rPr>
          <w:color w:val="auto"/>
        </w:rPr>
        <w:t>uzależniających uzyskanie przez podwykonawcę płatności od zapłaty przez Zamawiającego Wykonawcy wynagrodzenia;</w:t>
      </w:r>
    </w:p>
    <w:p w14:paraId="43973026" w14:textId="52AA7E8B" w:rsidR="0028382E" w:rsidRPr="008E1F3C" w:rsidRDefault="00000000" w:rsidP="00B76F15">
      <w:pPr>
        <w:pStyle w:val="Tekstpodstawowy"/>
        <w:numPr>
          <w:ilvl w:val="0"/>
          <w:numId w:val="85"/>
        </w:numPr>
        <w:spacing w:after="0" w:line="300" w:lineRule="auto"/>
        <w:jc w:val="both"/>
        <w:rPr>
          <w:color w:val="auto"/>
        </w:rPr>
      </w:pPr>
      <w:r w:rsidRPr="008E1F3C">
        <w:rPr>
          <w:color w:val="auto"/>
        </w:rPr>
        <w:t>uzależniających zwrot podwykonawcy kwot zabezpieczenia od zwrotu przez Zamawiającego Zabezpieczenia Należytego Wykonania Umowy.</w:t>
      </w:r>
    </w:p>
    <w:p w14:paraId="1A1EEE75" w14:textId="22A92EA2" w:rsidR="0028382E" w:rsidRPr="008E1F3C" w:rsidRDefault="00DF4B87" w:rsidP="00B76F15">
      <w:pPr>
        <w:pStyle w:val="Tekstpodstawowy"/>
        <w:numPr>
          <w:ilvl w:val="0"/>
          <w:numId w:val="82"/>
        </w:numPr>
        <w:spacing w:after="0" w:line="300" w:lineRule="auto"/>
        <w:jc w:val="both"/>
        <w:rPr>
          <w:color w:val="auto"/>
        </w:rPr>
      </w:pPr>
      <w:r w:rsidRPr="008E1F3C">
        <w:rPr>
          <w:color w:val="auto"/>
        </w:rPr>
        <w:t>Zamawiający zgłosi w terminie 14 dni w formie pisemnych zastrzeżeń do projektu umowy o podwykonawstwo, której przedmiotem są roboty budowlane, i do projektu jej zmiany lub sprzeciwu do umowy o podwykonawstwo, której przedmiotem są roboty budowlane, i do jej zmian, w szczególności w następujących przypadkach:</w:t>
      </w:r>
    </w:p>
    <w:p w14:paraId="2FAED160" w14:textId="31D0BAFC" w:rsidR="0028382E" w:rsidRPr="008E1F3C" w:rsidRDefault="00000000" w:rsidP="00B76F15">
      <w:pPr>
        <w:pStyle w:val="Tekstpodstawowy"/>
        <w:numPr>
          <w:ilvl w:val="0"/>
          <w:numId w:val="86"/>
        </w:numPr>
        <w:spacing w:after="0" w:line="300" w:lineRule="auto"/>
        <w:jc w:val="both"/>
        <w:rPr>
          <w:color w:val="auto"/>
        </w:rPr>
      </w:pPr>
      <w:r w:rsidRPr="008E1F3C">
        <w:rPr>
          <w:color w:val="auto"/>
        </w:rPr>
        <w:t>nie spełnia ona wymagań określonych w dokumentach zamówienia;</w:t>
      </w:r>
    </w:p>
    <w:p w14:paraId="60A325AB" w14:textId="2FA23036" w:rsidR="0028382E" w:rsidRPr="008E1F3C" w:rsidRDefault="00000000" w:rsidP="00B76F15">
      <w:pPr>
        <w:pStyle w:val="Tekstpodstawowy"/>
        <w:numPr>
          <w:ilvl w:val="0"/>
          <w:numId w:val="86"/>
        </w:numPr>
        <w:spacing w:after="0" w:line="300" w:lineRule="auto"/>
        <w:jc w:val="both"/>
        <w:rPr>
          <w:color w:val="auto"/>
        </w:rPr>
      </w:pPr>
      <w:r w:rsidRPr="008E1F3C">
        <w:rPr>
          <w:color w:val="auto"/>
        </w:rPr>
        <w:t>termin zapłaty wynagrodzenia jest dłuższy niż 30 dni od dnia doręczenia faktury;</w:t>
      </w:r>
    </w:p>
    <w:p w14:paraId="6DE8EA22" w14:textId="02892E6C" w:rsidR="0028382E" w:rsidRPr="008E1F3C" w:rsidRDefault="00000000" w:rsidP="00B76F15">
      <w:pPr>
        <w:pStyle w:val="Tekstpodstawowy"/>
        <w:numPr>
          <w:ilvl w:val="0"/>
          <w:numId w:val="86"/>
        </w:numPr>
        <w:spacing w:after="0" w:line="300" w:lineRule="auto"/>
        <w:jc w:val="both"/>
        <w:rPr>
          <w:color w:val="auto"/>
        </w:rPr>
      </w:pPr>
      <w:r w:rsidRPr="008E1F3C">
        <w:rPr>
          <w:color w:val="auto"/>
        </w:rPr>
        <w:t xml:space="preserve">zawiera postanowienia kształtujące prawa i obowiązki podwykonawcy w sposób dla niego mniej korzystny niż postanowienia </w:t>
      </w:r>
      <w:r w:rsidR="00E47B34" w:rsidRPr="008E1F3C">
        <w:rPr>
          <w:color w:val="auto"/>
        </w:rPr>
        <w:t>Umowy zawartej</w:t>
      </w:r>
      <w:r w:rsidR="00134652" w:rsidRPr="008E1F3C">
        <w:rPr>
          <w:color w:val="auto"/>
        </w:rPr>
        <w:t xml:space="preserve"> między Zamawiającym a Wykonawcą;</w:t>
      </w:r>
    </w:p>
    <w:p w14:paraId="1B6B1277" w14:textId="000B6568" w:rsidR="0028382E" w:rsidRPr="008E1F3C" w:rsidRDefault="00000000" w:rsidP="00B76F15">
      <w:pPr>
        <w:pStyle w:val="Tekstpodstawowy"/>
        <w:numPr>
          <w:ilvl w:val="0"/>
          <w:numId w:val="86"/>
        </w:numPr>
        <w:spacing w:after="0" w:line="300" w:lineRule="auto"/>
        <w:jc w:val="both"/>
        <w:rPr>
          <w:color w:val="auto"/>
        </w:rPr>
      </w:pPr>
      <w:r w:rsidRPr="008E1F3C">
        <w:rPr>
          <w:color w:val="auto"/>
        </w:rPr>
        <w:t>nie zawiera postanowień określonych w ust. 6</w:t>
      </w:r>
      <w:r w:rsidR="0006651F" w:rsidRPr="008E1F3C">
        <w:rPr>
          <w:color w:val="auto"/>
        </w:rPr>
        <w:t xml:space="preserve"> lub zawiera postanowienia określone w ust. 7</w:t>
      </w:r>
      <w:r w:rsidRPr="008E1F3C">
        <w:rPr>
          <w:color w:val="auto"/>
        </w:rPr>
        <w:t>.</w:t>
      </w:r>
    </w:p>
    <w:p w14:paraId="75B0194C" w14:textId="6747A304" w:rsidR="0028382E" w:rsidRPr="008E1F3C" w:rsidRDefault="00000000" w:rsidP="00B76F15">
      <w:pPr>
        <w:pStyle w:val="Tekstpodstawowy"/>
        <w:numPr>
          <w:ilvl w:val="0"/>
          <w:numId w:val="82"/>
        </w:numPr>
        <w:spacing w:after="0" w:line="300" w:lineRule="auto"/>
        <w:jc w:val="both"/>
        <w:rPr>
          <w:strike/>
          <w:color w:val="auto"/>
        </w:rPr>
      </w:pPr>
      <w:r w:rsidRPr="008E1F3C">
        <w:rPr>
          <w:color w:val="auto"/>
        </w:rPr>
        <w:t>Jeżeli w ciągu 14 dni od otrzymania projektu umowy Zamawiający nie zgłosi na piśmie zastrzeżeń, uważa się, że Zamawiający zaakceptował projekt umowy</w:t>
      </w:r>
      <w:r w:rsidR="00DA0F2D" w:rsidRPr="008E1F3C">
        <w:rPr>
          <w:color w:val="auto"/>
        </w:rPr>
        <w:t>. Jeżeli w ciągu 14 dni od otrzymania poświadczonej za zgodność z oryginałem kopii zawartej umowy lub jej zmiany Zamawi</w:t>
      </w:r>
      <w:r w:rsidR="00F42B48" w:rsidRPr="008E1F3C">
        <w:rPr>
          <w:color w:val="auto"/>
        </w:rPr>
        <w:t>aj</w:t>
      </w:r>
      <w:r w:rsidR="00DA0F2D" w:rsidRPr="008E1F3C">
        <w:rPr>
          <w:color w:val="auto"/>
        </w:rPr>
        <w:t>ąc</w:t>
      </w:r>
      <w:r w:rsidR="00F42B48" w:rsidRPr="008E1F3C">
        <w:rPr>
          <w:color w:val="auto"/>
        </w:rPr>
        <w:t xml:space="preserve">y nie zgłosi sprzeciwu uważa </w:t>
      </w:r>
      <w:r w:rsidR="00E47B34" w:rsidRPr="008E1F3C">
        <w:rPr>
          <w:color w:val="auto"/>
        </w:rPr>
        <w:t>się,</w:t>
      </w:r>
      <w:r w:rsidR="00F42B48" w:rsidRPr="008E1F3C">
        <w:rPr>
          <w:color w:val="auto"/>
        </w:rPr>
        <w:t xml:space="preserve"> że Zamawiający zaakceptował zawartą umowę lub jej zmianę. </w:t>
      </w:r>
    </w:p>
    <w:p w14:paraId="7FC7700B" w14:textId="67888326" w:rsidR="0028382E" w:rsidRPr="008E1F3C" w:rsidRDefault="00000000" w:rsidP="00B76F15">
      <w:pPr>
        <w:pStyle w:val="Tekstpodstawowy"/>
        <w:numPr>
          <w:ilvl w:val="0"/>
          <w:numId w:val="82"/>
        </w:numPr>
        <w:spacing w:after="0" w:line="300" w:lineRule="auto"/>
        <w:jc w:val="both"/>
        <w:rPr>
          <w:color w:val="auto"/>
        </w:rPr>
      </w:pPr>
      <w:r w:rsidRPr="008E1F3C">
        <w:rPr>
          <w:color w:val="auto"/>
        </w:rPr>
        <w:lastRenderedPageBreak/>
        <w:t>W przypadku zgłoszenia zastrzeżeń Wykonawca obowiązany jest je uwzględnić i przedstawić projekt do ponownej akceptacji.</w:t>
      </w:r>
    </w:p>
    <w:p w14:paraId="21224484" w14:textId="09C7B98C" w:rsidR="0028382E" w:rsidRPr="008E1F3C" w:rsidRDefault="00000000" w:rsidP="00B76F15">
      <w:pPr>
        <w:pStyle w:val="Tekstpodstawowy"/>
        <w:numPr>
          <w:ilvl w:val="0"/>
          <w:numId w:val="82"/>
        </w:numPr>
        <w:spacing w:after="0" w:line="300" w:lineRule="auto"/>
        <w:jc w:val="both"/>
        <w:rPr>
          <w:color w:val="auto"/>
        </w:rPr>
      </w:pPr>
      <w:r w:rsidRPr="008E1F3C">
        <w:rPr>
          <w:color w:val="auto"/>
        </w:rPr>
        <w:t>Wykonawca, podwykonawca lub dalszy podwykonawca przedkłada Zamawiającemu poświadczoną</w:t>
      </w:r>
      <w:r w:rsidR="00F42B48" w:rsidRPr="008E1F3C">
        <w:rPr>
          <w:color w:val="auto"/>
        </w:rPr>
        <w:t xml:space="preserve"> za zgodność z oryginałem</w:t>
      </w:r>
      <w:r w:rsidRPr="008E1F3C">
        <w:rPr>
          <w:color w:val="auto"/>
        </w:rPr>
        <w:t xml:space="preserve"> kopię zawartej umowy o podwykonawstwo, której przedmiotem są dostawy lub usługi</w:t>
      </w:r>
      <w:r w:rsidR="00F42B48" w:rsidRPr="008E1F3C">
        <w:rPr>
          <w:color w:val="auto"/>
        </w:rPr>
        <w:t xml:space="preserve"> oraz ich zmian</w:t>
      </w:r>
      <w:r w:rsidRPr="008E1F3C">
        <w:rPr>
          <w:color w:val="auto"/>
        </w:rPr>
        <w:t>, w terminie 7 dni od dnia jej zawarcia, z wyłączeniem umów o wartości mniejszej niż 0,5% wartości Umowy. Wyłączenie to nie dotyczy umów o wartości większej niż 50.000 złotych.</w:t>
      </w:r>
      <w:r w:rsidR="004A105F" w:rsidRPr="008E1F3C">
        <w:rPr>
          <w:color w:val="auto"/>
        </w:rPr>
        <w:t xml:space="preserve"> </w:t>
      </w:r>
      <w:r w:rsidR="00DF4B87" w:rsidRPr="008E1F3C">
        <w:rPr>
          <w:color w:val="auto"/>
        </w:rPr>
        <w:t>W przypadku, o którym mowa w zdaniu pierwszym podwykonawca lub dalszy podwykonawca przedkłada potwierdzoną za zgodność z oryginałem kopię umowy również Wykonawcy.</w:t>
      </w:r>
    </w:p>
    <w:p w14:paraId="1C6B948E" w14:textId="5BB1056B" w:rsidR="00DF4B87" w:rsidRPr="008E1F3C" w:rsidRDefault="00DF4B87" w:rsidP="00B76F15">
      <w:pPr>
        <w:pStyle w:val="Tekstpodstawowy"/>
        <w:numPr>
          <w:ilvl w:val="0"/>
          <w:numId w:val="82"/>
        </w:numPr>
        <w:spacing w:after="0" w:line="300" w:lineRule="auto"/>
        <w:jc w:val="both"/>
        <w:rPr>
          <w:color w:val="auto"/>
        </w:rPr>
      </w:pPr>
      <w:r w:rsidRPr="008E1F3C">
        <w:rPr>
          <w:color w:val="auto"/>
        </w:rPr>
        <w:t>W przypadku, o którym mowa w ust</w:t>
      </w:r>
      <w:r w:rsidR="00631339">
        <w:rPr>
          <w:color w:val="auto"/>
        </w:rPr>
        <w:t>.</w:t>
      </w:r>
      <w:r w:rsidR="00A37EB7" w:rsidRPr="008E1F3C">
        <w:rPr>
          <w:color w:val="auto"/>
        </w:rPr>
        <w:t xml:space="preserve"> 11, jeżeli termin zapłaty wynagrodzenia jest dłuższy niż określony w ust</w:t>
      </w:r>
      <w:r w:rsidR="00624551" w:rsidRPr="008E1F3C">
        <w:rPr>
          <w:color w:val="auto"/>
        </w:rPr>
        <w:t>.</w:t>
      </w:r>
      <w:r w:rsidR="00A37EB7" w:rsidRPr="008E1F3C">
        <w:rPr>
          <w:color w:val="auto"/>
        </w:rPr>
        <w:t xml:space="preserve"> 6 pkt 1, Zamawiający informuje o tym Wykonawcę i wzywa go do doprowadzenia do zmiany tej umowy pod rygorem wystąpienia o zapłatę kary umownej, o której mowa w </w:t>
      </w:r>
      <w:r w:rsidR="00A37EB7" w:rsidRPr="008E1F3C">
        <w:rPr>
          <w:rFonts w:cs="Calibri"/>
          <w:color w:val="auto"/>
        </w:rPr>
        <w:t>§</w:t>
      </w:r>
      <w:r w:rsidR="00A37EB7" w:rsidRPr="008E1F3C">
        <w:rPr>
          <w:color w:val="auto"/>
        </w:rPr>
        <w:t xml:space="preserve"> 8 ust</w:t>
      </w:r>
      <w:r w:rsidR="00631339">
        <w:rPr>
          <w:color w:val="auto"/>
        </w:rPr>
        <w:t>.</w:t>
      </w:r>
      <w:r w:rsidR="00A37EB7" w:rsidRPr="008E1F3C">
        <w:rPr>
          <w:color w:val="auto"/>
        </w:rPr>
        <w:t xml:space="preserve"> 1 pkt 7.</w:t>
      </w:r>
    </w:p>
    <w:p w14:paraId="3AAB52CC" w14:textId="6F77CEB8" w:rsidR="0028382E" w:rsidRPr="008E1F3C" w:rsidRDefault="00000000" w:rsidP="00B76F15">
      <w:pPr>
        <w:pStyle w:val="Tekstpodstawowy"/>
        <w:numPr>
          <w:ilvl w:val="0"/>
          <w:numId w:val="82"/>
        </w:numPr>
        <w:spacing w:after="0" w:line="300" w:lineRule="auto"/>
        <w:jc w:val="both"/>
        <w:rPr>
          <w:color w:val="auto"/>
        </w:rPr>
      </w:pPr>
      <w:r w:rsidRPr="008E1F3C">
        <w:rPr>
          <w:color w:val="auto"/>
        </w:rPr>
        <w:t>Wykonawca zawiadamia Zamawiającego o wszelkich zmianach w zakresie zatrudnionych podwykonawców. Zmiana podwykonawcy może nastąpić wyłącznie za zgodą Zamawiającego.</w:t>
      </w:r>
      <w:r w:rsidR="0006651F" w:rsidRPr="008E1F3C">
        <w:rPr>
          <w:color w:val="auto"/>
        </w:rPr>
        <w:t xml:space="preserve"> W przypadku korzystania z podwykonawców, Wykonawca zobowiązuje się także do prawidłowego oznaczenia personelu swojego oraz podwykonawców na terenie budowy, w sposób umożliwiający ich identyfikację.</w:t>
      </w:r>
    </w:p>
    <w:p w14:paraId="59942397" w14:textId="38B5F5A9" w:rsidR="0028382E" w:rsidRPr="008E1F3C" w:rsidRDefault="00000000" w:rsidP="00B76F15">
      <w:pPr>
        <w:pStyle w:val="Tekstpodstawowy"/>
        <w:numPr>
          <w:ilvl w:val="0"/>
          <w:numId w:val="82"/>
        </w:numPr>
        <w:spacing w:after="0" w:line="300" w:lineRule="auto"/>
        <w:jc w:val="both"/>
        <w:rPr>
          <w:color w:val="auto"/>
        </w:rPr>
      </w:pPr>
      <w:r w:rsidRPr="008E1F3C">
        <w:rPr>
          <w:color w:val="auto"/>
        </w:rPr>
        <w:t xml:space="preserve">Jeżeli zmiana albo rezygnacja z podwykonawcy dotyczy podmiotu, na którego zasoby Wykonawca się powoływał, Wykonawca jest obowiązany </w:t>
      </w:r>
      <w:r w:rsidR="00631339" w:rsidRPr="008E1F3C">
        <w:rPr>
          <w:color w:val="auto"/>
        </w:rPr>
        <w:t>wykazać,</w:t>
      </w:r>
      <w:r w:rsidRPr="008E1F3C">
        <w:rPr>
          <w:color w:val="auto"/>
        </w:rPr>
        <w:t xml:space="preserve"> że proponowany inny podwykonawca spełnia warunki udziału w postępowaniu w stopniu nie mniejszym niż poprzedni podwykonawca.</w:t>
      </w:r>
    </w:p>
    <w:p w14:paraId="23263CA3" w14:textId="175E2C20" w:rsidR="0028382E" w:rsidRPr="008E1F3C" w:rsidRDefault="00000000" w:rsidP="00B76F15">
      <w:pPr>
        <w:pStyle w:val="Tekstpodstawowy"/>
        <w:numPr>
          <w:ilvl w:val="0"/>
          <w:numId w:val="82"/>
        </w:numPr>
        <w:spacing w:after="0" w:line="300" w:lineRule="auto"/>
        <w:jc w:val="both"/>
        <w:rPr>
          <w:color w:val="auto"/>
        </w:rPr>
      </w:pPr>
      <w:r w:rsidRPr="008E1F3C">
        <w:rPr>
          <w:color w:val="auto"/>
        </w:rPr>
        <w:t xml:space="preserve">W sytuacji, o której mowa w ust. </w:t>
      </w:r>
      <w:r w:rsidR="00A37EB7" w:rsidRPr="008E1F3C">
        <w:rPr>
          <w:color w:val="auto"/>
        </w:rPr>
        <w:t>14</w:t>
      </w:r>
      <w:r w:rsidRPr="008E1F3C">
        <w:rPr>
          <w:color w:val="auto"/>
        </w:rPr>
        <w:t>, Wykonawca zobowiązany jest przedstawić Zamawiającemu dokumenty potwierdzające brak podstaw wykluczenia oraz spełnianie warunków udziału.</w:t>
      </w:r>
    </w:p>
    <w:p w14:paraId="0CF0F875" w14:textId="52DB0B74" w:rsidR="0028382E" w:rsidRPr="008E1F3C" w:rsidRDefault="00000000" w:rsidP="00B76F15">
      <w:pPr>
        <w:pStyle w:val="Tekstpodstawowy"/>
        <w:numPr>
          <w:ilvl w:val="0"/>
          <w:numId w:val="82"/>
        </w:numPr>
        <w:spacing w:after="0" w:line="300" w:lineRule="auto"/>
        <w:jc w:val="both"/>
        <w:rPr>
          <w:color w:val="auto"/>
        </w:rPr>
      </w:pPr>
      <w:r w:rsidRPr="008E1F3C">
        <w:rPr>
          <w:color w:val="auto"/>
        </w:rPr>
        <w:t>Zamawiający jest uprawniony do odmowy współdziałania z podmiotem, co do którego Wykonawca nie wykazał spełnienia warunków.</w:t>
      </w:r>
    </w:p>
    <w:p w14:paraId="13785FAC" w14:textId="6B162BD9" w:rsidR="0028382E" w:rsidRPr="008E1F3C" w:rsidRDefault="00000000" w:rsidP="00B76F15">
      <w:pPr>
        <w:pStyle w:val="Tekstpodstawowy"/>
        <w:numPr>
          <w:ilvl w:val="0"/>
          <w:numId w:val="82"/>
        </w:numPr>
        <w:spacing w:after="0" w:line="300" w:lineRule="auto"/>
        <w:jc w:val="both"/>
        <w:rPr>
          <w:color w:val="auto"/>
        </w:rPr>
      </w:pPr>
      <w:r w:rsidRPr="008E1F3C">
        <w:rPr>
          <w:color w:val="auto"/>
        </w:rPr>
        <w:t>W przypadku wykonawców wspólnie ubiegających się o zamówienie, konieczna zmiana zakresu czynności realizowanych przez każdego z nich wymaga wykazania, że proponowany inny wykonawca spełnia wymagania określone w SWZ.</w:t>
      </w:r>
    </w:p>
    <w:p w14:paraId="0BFB01AF" w14:textId="695FAC53" w:rsidR="0028382E" w:rsidRPr="008E1F3C" w:rsidRDefault="00000000" w:rsidP="00B76F15">
      <w:pPr>
        <w:pStyle w:val="Tekstpodstawowy"/>
        <w:numPr>
          <w:ilvl w:val="0"/>
          <w:numId w:val="82"/>
        </w:numPr>
        <w:spacing w:after="0" w:line="300" w:lineRule="auto"/>
        <w:jc w:val="both"/>
        <w:rPr>
          <w:color w:val="auto"/>
        </w:rPr>
      </w:pPr>
      <w:r w:rsidRPr="008E1F3C">
        <w:rPr>
          <w:color w:val="auto"/>
        </w:rPr>
        <w:t>Wykonawca ponosi pełną odpowiedzialność za wszelkie prace, zaniechania, uchybienia i jakość prac podwykonawcy oraz za wszelkie szkody wynikłe z realizacji Przedmiotu Umowy przez podwykonawcę.</w:t>
      </w:r>
    </w:p>
    <w:p w14:paraId="7CDB4400" w14:textId="72F6DBD5" w:rsidR="0028382E" w:rsidRPr="008E1F3C" w:rsidRDefault="00D15F10" w:rsidP="00B76F15">
      <w:pPr>
        <w:pStyle w:val="Tekstpodstawowy"/>
        <w:numPr>
          <w:ilvl w:val="0"/>
          <w:numId w:val="82"/>
        </w:numPr>
        <w:spacing w:after="0" w:line="300" w:lineRule="auto"/>
        <w:jc w:val="both"/>
        <w:rPr>
          <w:color w:val="auto"/>
        </w:rPr>
      </w:pPr>
      <w:r w:rsidRPr="008E1F3C">
        <w:rPr>
          <w:color w:val="auto"/>
        </w:rPr>
        <w:t>W umowach z podwykonawcami muszą być zawarte postanowienia dotyczące bezpośredniej zapłaty oraz wstrzymania się ze spełnieniem świadczenia.</w:t>
      </w:r>
    </w:p>
    <w:p w14:paraId="02CCA5BF" w14:textId="0B78F318" w:rsidR="0028382E" w:rsidRPr="008E1F3C" w:rsidRDefault="00D15F10" w:rsidP="00B76F15">
      <w:pPr>
        <w:pStyle w:val="Tekstpodstawowy"/>
        <w:numPr>
          <w:ilvl w:val="0"/>
          <w:numId w:val="82"/>
        </w:numPr>
        <w:spacing w:after="0" w:line="300" w:lineRule="auto"/>
        <w:jc w:val="both"/>
        <w:rPr>
          <w:color w:val="auto"/>
        </w:rPr>
      </w:pPr>
      <w:r w:rsidRPr="008E1F3C">
        <w:rPr>
          <w:color w:val="auto"/>
        </w:rPr>
        <w:lastRenderedPageBreak/>
        <w:t>Wynagrodzenie Wykonawcy zatrudniającego podwykonawców wypłacane jest po spełnieniu następujących warunków:</w:t>
      </w:r>
    </w:p>
    <w:p w14:paraId="7FFF39AB" w14:textId="32B4D27C" w:rsidR="0028382E" w:rsidRPr="008E1F3C" w:rsidRDefault="00000000" w:rsidP="00B76F15">
      <w:pPr>
        <w:pStyle w:val="Tekstpodstawowy"/>
        <w:numPr>
          <w:ilvl w:val="0"/>
          <w:numId w:val="92"/>
        </w:numPr>
        <w:spacing w:after="0" w:line="300" w:lineRule="auto"/>
        <w:jc w:val="both"/>
        <w:rPr>
          <w:color w:val="auto"/>
        </w:rPr>
      </w:pPr>
      <w:r w:rsidRPr="008E1F3C">
        <w:rPr>
          <w:color w:val="auto"/>
        </w:rPr>
        <w:t>Wykonawca jest zobowiązany przedłożyć wraz z fakturami dowody zapłaty wynagrodzenia wobec podwykonawców;</w:t>
      </w:r>
    </w:p>
    <w:p w14:paraId="7D54588B" w14:textId="73EEAFDA" w:rsidR="0028382E" w:rsidRPr="008E1F3C" w:rsidRDefault="00000000" w:rsidP="00B76F15">
      <w:pPr>
        <w:pStyle w:val="Tekstpodstawowy"/>
        <w:numPr>
          <w:ilvl w:val="0"/>
          <w:numId w:val="92"/>
        </w:numPr>
        <w:spacing w:after="0" w:line="300" w:lineRule="auto"/>
        <w:jc w:val="both"/>
        <w:rPr>
          <w:color w:val="auto"/>
        </w:rPr>
      </w:pPr>
      <w:r w:rsidRPr="008E1F3C">
        <w:rPr>
          <w:color w:val="auto"/>
        </w:rPr>
        <w:t>w przypadku braku dowodów zapłaty termin płatności faktur biegnie na nowo od momentu złożenia ww. dokumentów;</w:t>
      </w:r>
    </w:p>
    <w:p w14:paraId="27D5D458" w14:textId="0212A4A8" w:rsidR="0028382E" w:rsidRPr="008E1F3C" w:rsidRDefault="00000000" w:rsidP="00B76F15">
      <w:pPr>
        <w:pStyle w:val="Tekstpodstawowy"/>
        <w:numPr>
          <w:ilvl w:val="0"/>
          <w:numId w:val="92"/>
        </w:numPr>
        <w:spacing w:after="0" w:line="300" w:lineRule="auto"/>
        <w:jc w:val="both"/>
        <w:rPr>
          <w:color w:val="auto"/>
        </w:rPr>
      </w:pPr>
      <w:r w:rsidRPr="008E1F3C">
        <w:rPr>
          <w:color w:val="auto"/>
        </w:rPr>
        <w:t>faktury bez ww. dokumentów nie będą stanowiły podstawy roszczeń o dokonanie zapłaty.</w:t>
      </w:r>
    </w:p>
    <w:p w14:paraId="513FF395" w14:textId="74851434" w:rsidR="0028382E" w:rsidRPr="008E1F3C" w:rsidRDefault="00000000" w:rsidP="00B76F15">
      <w:pPr>
        <w:pStyle w:val="Tekstpodstawowy"/>
        <w:numPr>
          <w:ilvl w:val="0"/>
          <w:numId w:val="82"/>
        </w:numPr>
        <w:spacing w:after="0" w:line="300" w:lineRule="auto"/>
        <w:jc w:val="both"/>
        <w:rPr>
          <w:color w:val="auto"/>
        </w:rPr>
      </w:pPr>
      <w:r w:rsidRPr="008E1F3C">
        <w:rPr>
          <w:color w:val="auto"/>
        </w:rPr>
        <w:t>Dowody zapłaty powinny jednoznacznie wskazywać stan rozliczeń między Wykonawcą a podwykonawcą.</w:t>
      </w:r>
    </w:p>
    <w:p w14:paraId="1D707D23" w14:textId="1CAC3C82" w:rsidR="0028382E" w:rsidRPr="008E1F3C" w:rsidRDefault="00000000" w:rsidP="00B76F15">
      <w:pPr>
        <w:pStyle w:val="Tekstpodstawowy"/>
        <w:numPr>
          <w:ilvl w:val="0"/>
          <w:numId w:val="82"/>
        </w:numPr>
        <w:spacing w:after="0" w:line="300" w:lineRule="auto"/>
        <w:jc w:val="both"/>
        <w:rPr>
          <w:color w:val="auto"/>
        </w:rPr>
      </w:pPr>
      <w:r w:rsidRPr="008E1F3C">
        <w:rPr>
          <w:color w:val="auto"/>
        </w:rPr>
        <w:t>Zamawiającemu służy roszczenie regresowe do Wykonawcy w przypadku zaspokojenia roszczeń podwykonawcy w ramach odpowiedzialności solidarnej.</w:t>
      </w:r>
    </w:p>
    <w:p w14:paraId="7F7D71AA" w14:textId="5223EB14" w:rsidR="0028382E" w:rsidRPr="008E1F3C" w:rsidRDefault="00000000" w:rsidP="00B76F15">
      <w:pPr>
        <w:pStyle w:val="Tekstpodstawowy"/>
        <w:numPr>
          <w:ilvl w:val="0"/>
          <w:numId w:val="82"/>
        </w:numPr>
        <w:spacing w:after="0" w:line="300" w:lineRule="auto"/>
        <w:jc w:val="both"/>
        <w:rPr>
          <w:color w:val="auto"/>
        </w:rPr>
      </w:pPr>
      <w:r w:rsidRPr="008E1F3C">
        <w:rPr>
          <w:color w:val="auto"/>
        </w:rPr>
        <w:t>Konieczność wielokrotnego dokonywania bezpośredniej zapłaty podwykonawcy lub dokonanie bezpośrednich zapłat na sumę większą niż 5% Ceny Umowy może stanowić podstawę do odstąpienia od Umowy</w:t>
      </w:r>
      <w:r w:rsidR="00254603" w:rsidRPr="008E1F3C">
        <w:rPr>
          <w:color w:val="auto"/>
        </w:rPr>
        <w:t xml:space="preserve"> wykonywanego </w:t>
      </w:r>
      <w:r w:rsidR="00EC7638" w:rsidRPr="008E1F3C">
        <w:rPr>
          <w:color w:val="auto"/>
        </w:rPr>
        <w:t>stosownie do regulacji</w:t>
      </w:r>
      <w:r w:rsidR="00254603" w:rsidRPr="008E1F3C">
        <w:rPr>
          <w:color w:val="auto"/>
        </w:rPr>
        <w:t xml:space="preserve"> § 13.</w:t>
      </w:r>
    </w:p>
    <w:p w14:paraId="0A7E91AE" w14:textId="2134F912" w:rsidR="0028382E" w:rsidRPr="008E1F3C" w:rsidRDefault="00000000" w:rsidP="00B76F15">
      <w:pPr>
        <w:pStyle w:val="Tekstpodstawowy"/>
        <w:numPr>
          <w:ilvl w:val="0"/>
          <w:numId w:val="82"/>
        </w:numPr>
        <w:spacing w:after="0" w:line="300" w:lineRule="auto"/>
        <w:jc w:val="both"/>
        <w:rPr>
          <w:color w:val="auto"/>
        </w:rPr>
      </w:pPr>
      <w:r w:rsidRPr="008E1F3C">
        <w:rPr>
          <w:color w:val="auto"/>
        </w:rPr>
        <w:t>Łączna wartość umów o podwykonawstwo nie może przekroczyć Ceny Umowy.</w:t>
      </w:r>
    </w:p>
    <w:p w14:paraId="34A76AB2" w14:textId="70D99DD9" w:rsidR="0028382E" w:rsidRPr="008E1F3C" w:rsidRDefault="00000000" w:rsidP="00B76F15">
      <w:pPr>
        <w:pStyle w:val="Tekstpodstawowy"/>
        <w:numPr>
          <w:ilvl w:val="0"/>
          <w:numId w:val="82"/>
        </w:numPr>
        <w:spacing w:after="0" w:line="300" w:lineRule="auto"/>
        <w:jc w:val="both"/>
        <w:rPr>
          <w:color w:val="auto"/>
        </w:rPr>
      </w:pPr>
      <w:r w:rsidRPr="008E1F3C">
        <w:rPr>
          <w:color w:val="auto"/>
        </w:rPr>
        <w:t xml:space="preserve">Jeżeli powierzenie podwykonawcy wykonania części prac następuje w trakcie realizacji Umowy, Wykonawca na żądanie Zamawiającego przedstawia oświadczenie, o którym mowa w art. 125 ustawy </w:t>
      </w:r>
      <w:proofErr w:type="spellStart"/>
      <w:r w:rsidRPr="008E1F3C">
        <w:rPr>
          <w:color w:val="auto"/>
        </w:rPr>
        <w:t>Pzp</w:t>
      </w:r>
      <w:proofErr w:type="spellEnd"/>
      <w:r w:rsidRPr="008E1F3C">
        <w:rPr>
          <w:color w:val="auto"/>
        </w:rPr>
        <w:t>.</w:t>
      </w:r>
    </w:p>
    <w:p w14:paraId="15B50822" w14:textId="1F43AD40" w:rsidR="0028382E" w:rsidRPr="008E1F3C" w:rsidRDefault="00D15F10" w:rsidP="00B76F15">
      <w:pPr>
        <w:pStyle w:val="Tekstpodstawowy"/>
        <w:numPr>
          <w:ilvl w:val="0"/>
          <w:numId w:val="82"/>
        </w:numPr>
        <w:spacing w:after="0" w:line="300" w:lineRule="auto"/>
        <w:jc w:val="both"/>
        <w:rPr>
          <w:color w:val="auto"/>
        </w:rPr>
      </w:pPr>
      <w:r w:rsidRPr="008E1F3C">
        <w:rPr>
          <w:color w:val="auto"/>
        </w:rPr>
        <w:t>Przed przystąpieniem do wykonania zamówienia Wykonawca podaje nazwy, dane kontaktowe oraz przedstawicieli podwykonawców, jeżeli są już znani, i na bieżąco informuje o wszelkich zmianach.</w:t>
      </w:r>
    </w:p>
    <w:p w14:paraId="5D05AF2E" w14:textId="56924E52" w:rsidR="0028382E" w:rsidRPr="008E1F3C" w:rsidRDefault="00D15F10" w:rsidP="00B76F15">
      <w:pPr>
        <w:pStyle w:val="Tekstpodstawowy"/>
        <w:numPr>
          <w:ilvl w:val="0"/>
          <w:numId w:val="82"/>
        </w:numPr>
        <w:spacing w:after="0" w:line="300" w:lineRule="auto"/>
        <w:jc w:val="both"/>
        <w:rPr>
          <w:color w:val="auto"/>
        </w:rPr>
      </w:pPr>
      <w:r w:rsidRPr="008E1F3C">
        <w:rPr>
          <w:color w:val="auto"/>
        </w:rPr>
        <w:t>Powierzenie wykonania części Przedmiotu Umowy podwykonawcom nie zwalnia Wykonawcy z odpowiedzialności za należyte wykonanie zamówienia.</w:t>
      </w:r>
    </w:p>
    <w:p w14:paraId="5BDB4CFA" w14:textId="7B5D9C04" w:rsidR="002A5252" w:rsidRPr="008E1F3C" w:rsidRDefault="00000000" w:rsidP="00B76F15">
      <w:pPr>
        <w:pStyle w:val="Nagwek2"/>
        <w:spacing w:before="0" w:line="300" w:lineRule="auto"/>
        <w:jc w:val="center"/>
        <w:rPr>
          <w:color w:val="auto"/>
        </w:rPr>
      </w:pPr>
      <w:bookmarkStart w:id="13" w:name="odstąpienie-od-umowy"/>
      <w:bookmarkEnd w:id="12"/>
      <w:r w:rsidRPr="008E1F3C">
        <w:rPr>
          <w:color w:val="auto"/>
        </w:rPr>
        <w:t>§ 1</w:t>
      </w:r>
      <w:r w:rsidR="0021403E" w:rsidRPr="008E1F3C">
        <w:rPr>
          <w:color w:val="auto"/>
        </w:rPr>
        <w:t>3</w:t>
      </w:r>
      <w:r w:rsidRPr="008E1F3C">
        <w:rPr>
          <w:color w:val="auto"/>
        </w:rPr>
        <w:t xml:space="preserve">. </w:t>
      </w:r>
    </w:p>
    <w:p w14:paraId="3E1E65B5" w14:textId="6420DD6B" w:rsidR="0028382E" w:rsidRPr="008E1F3C" w:rsidRDefault="00000000" w:rsidP="00B76F15">
      <w:pPr>
        <w:pStyle w:val="Nagwek2"/>
        <w:spacing w:before="0" w:line="300" w:lineRule="auto"/>
        <w:jc w:val="center"/>
        <w:rPr>
          <w:color w:val="auto"/>
        </w:rPr>
      </w:pPr>
      <w:r w:rsidRPr="008E1F3C">
        <w:rPr>
          <w:color w:val="auto"/>
        </w:rPr>
        <w:t>ODSTĄPIENIE OD UMOWY</w:t>
      </w:r>
    </w:p>
    <w:p w14:paraId="2F309D1B" w14:textId="5D249BB4" w:rsidR="0028382E" w:rsidRPr="008E1F3C" w:rsidRDefault="00000000" w:rsidP="00B76F15">
      <w:pPr>
        <w:pStyle w:val="Akapitzlist"/>
        <w:numPr>
          <w:ilvl w:val="0"/>
          <w:numId w:val="93"/>
        </w:numPr>
        <w:spacing w:after="0" w:line="300" w:lineRule="auto"/>
        <w:jc w:val="both"/>
        <w:rPr>
          <w:color w:val="auto"/>
        </w:rPr>
      </w:pPr>
      <w:r w:rsidRPr="008E1F3C">
        <w:rPr>
          <w:color w:val="auto"/>
        </w:rPr>
        <w:t>W przypadku naruszania warunków Umowy przez którąkolwiek ze Stron, druga Strona wezwie do zaprzestania naruszania warunków Umowy, określając odpowiedni termin, nie krótszy niż 14 dni.</w:t>
      </w:r>
    </w:p>
    <w:p w14:paraId="7707F22B" w14:textId="33225408" w:rsidR="0028382E" w:rsidRPr="008E1F3C" w:rsidRDefault="00000000" w:rsidP="00B76F15">
      <w:pPr>
        <w:pStyle w:val="Tekstpodstawowy"/>
        <w:numPr>
          <w:ilvl w:val="0"/>
          <w:numId w:val="93"/>
        </w:numPr>
        <w:spacing w:after="0" w:line="300" w:lineRule="auto"/>
        <w:jc w:val="both"/>
        <w:rPr>
          <w:color w:val="auto"/>
        </w:rPr>
      </w:pPr>
      <w:r w:rsidRPr="008E1F3C">
        <w:rPr>
          <w:color w:val="auto"/>
        </w:rPr>
        <w:t>Po bezskutecznym upływie tego terminu Strona dotknięta naruszeniem może odstąpić od Umowy w całości lub w części w ciągu 60 dni od bezskutecznego upływu ww. terminu.</w:t>
      </w:r>
    </w:p>
    <w:p w14:paraId="06E241E7" w14:textId="2E5D0890" w:rsidR="0028382E" w:rsidRPr="008E1F3C" w:rsidRDefault="00000000" w:rsidP="00B76F15">
      <w:pPr>
        <w:pStyle w:val="Tekstpodstawowy"/>
        <w:numPr>
          <w:ilvl w:val="0"/>
          <w:numId w:val="93"/>
        </w:numPr>
        <w:spacing w:after="0" w:line="300" w:lineRule="auto"/>
        <w:jc w:val="both"/>
        <w:rPr>
          <w:color w:val="auto"/>
        </w:rPr>
      </w:pPr>
      <w:r w:rsidRPr="008E1F3C">
        <w:rPr>
          <w:color w:val="auto"/>
        </w:rPr>
        <w:t xml:space="preserve">Zamawiający może odstąpić w całości lub w części od Umowy w przypadkach przewidzianych przepisami Kodeksu cywilnego, w tym art. 635 k.c., oraz </w:t>
      </w:r>
      <w:r w:rsidRPr="008E1F3C">
        <w:rPr>
          <w:color w:val="auto"/>
        </w:rPr>
        <w:lastRenderedPageBreak/>
        <w:t>postanowieniami niniejszej Umowy, a także gdy Wykonawca narusza w sposób istotny jej postanowienia.</w:t>
      </w:r>
    </w:p>
    <w:p w14:paraId="3106EC26" w14:textId="1C5E1B93" w:rsidR="0028382E" w:rsidRPr="008E1F3C" w:rsidRDefault="00000000" w:rsidP="00B76F15">
      <w:pPr>
        <w:pStyle w:val="Tekstpodstawowy"/>
        <w:numPr>
          <w:ilvl w:val="0"/>
          <w:numId w:val="93"/>
        </w:numPr>
        <w:spacing w:after="0" w:line="300" w:lineRule="auto"/>
        <w:jc w:val="both"/>
        <w:rPr>
          <w:color w:val="auto"/>
        </w:rPr>
      </w:pPr>
      <w:r w:rsidRPr="008E1F3C">
        <w:rPr>
          <w:color w:val="auto"/>
        </w:rPr>
        <w:t>Istotne naruszenia postanowień Umowy mają miejsce w szczególności, gdy:</w:t>
      </w:r>
    </w:p>
    <w:p w14:paraId="719E2E3E" w14:textId="6154883A" w:rsidR="0028382E" w:rsidRPr="008E1F3C" w:rsidRDefault="00000000" w:rsidP="00B76F15">
      <w:pPr>
        <w:pStyle w:val="Tekstpodstawowy"/>
        <w:numPr>
          <w:ilvl w:val="0"/>
          <w:numId w:val="95"/>
        </w:numPr>
        <w:spacing w:after="0" w:line="300" w:lineRule="auto"/>
        <w:jc w:val="both"/>
        <w:rPr>
          <w:color w:val="auto"/>
        </w:rPr>
      </w:pPr>
      <w:r w:rsidRPr="008E1F3C">
        <w:rPr>
          <w:color w:val="auto"/>
        </w:rPr>
        <w:t>Wykonawca nie rozpocznie wykonywania Przedmiotu Umowy w umówionym terminie bez uzasadnionych przyczyn i nie rozpoczyna go pomimo wezwania Zamawiającego;</w:t>
      </w:r>
    </w:p>
    <w:p w14:paraId="5C60E274" w14:textId="02FB1142" w:rsidR="0028382E" w:rsidRPr="008E1F3C" w:rsidRDefault="00000000" w:rsidP="00B76F15">
      <w:pPr>
        <w:pStyle w:val="Tekstpodstawowy"/>
        <w:numPr>
          <w:ilvl w:val="0"/>
          <w:numId w:val="95"/>
        </w:numPr>
        <w:spacing w:after="0" w:line="300" w:lineRule="auto"/>
        <w:jc w:val="both"/>
        <w:rPr>
          <w:color w:val="auto"/>
        </w:rPr>
      </w:pPr>
      <w:r w:rsidRPr="008E1F3C">
        <w:rPr>
          <w:color w:val="auto"/>
        </w:rPr>
        <w:t xml:space="preserve">dokonano zmiany Umowy z naruszeniem art. 454 i art. 455 ustawy </w:t>
      </w:r>
      <w:proofErr w:type="spellStart"/>
      <w:r w:rsidRPr="008E1F3C">
        <w:rPr>
          <w:color w:val="auto"/>
        </w:rPr>
        <w:t>Pzp</w:t>
      </w:r>
      <w:proofErr w:type="spellEnd"/>
      <w:r w:rsidRPr="008E1F3C">
        <w:rPr>
          <w:color w:val="auto"/>
        </w:rPr>
        <w:t>;</w:t>
      </w:r>
    </w:p>
    <w:p w14:paraId="213134F5" w14:textId="306FD08A" w:rsidR="0028382E" w:rsidRPr="008E1F3C" w:rsidRDefault="00000000" w:rsidP="00B76F15">
      <w:pPr>
        <w:pStyle w:val="Tekstpodstawowy"/>
        <w:numPr>
          <w:ilvl w:val="0"/>
          <w:numId w:val="95"/>
        </w:numPr>
        <w:spacing w:after="0" w:line="300" w:lineRule="auto"/>
        <w:jc w:val="both"/>
        <w:rPr>
          <w:color w:val="auto"/>
        </w:rPr>
      </w:pPr>
      <w:r w:rsidRPr="008E1F3C">
        <w:rPr>
          <w:color w:val="auto"/>
        </w:rPr>
        <w:t>wszczęte zostanie postępowanie zmierzające do likwidacji Wykonawcy;</w:t>
      </w:r>
    </w:p>
    <w:p w14:paraId="77C96734" w14:textId="4C9FFB59" w:rsidR="0028382E" w:rsidRPr="008E1F3C" w:rsidRDefault="00000000" w:rsidP="00B76F15">
      <w:pPr>
        <w:pStyle w:val="Tekstpodstawowy"/>
        <w:numPr>
          <w:ilvl w:val="0"/>
          <w:numId w:val="95"/>
        </w:numPr>
        <w:spacing w:after="0" w:line="300" w:lineRule="auto"/>
        <w:jc w:val="both"/>
        <w:rPr>
          <w:color w:val="auto"/>
        </w:rPr>
      </w:pPr>
      <w:r w:rsidRPr="008E1F3C">
        <w:rPr>
          <w:color w:val="auto"/>
        </w:rPr>
        <w:t>zostanie dokonane zajęcie całości lub części majątku Wykonawcy uniemożliwiające wykonanie Przedmiotu Umowy;</w:t>
      </w:r>
    </w:p>
    <w:p w14:paraId="04892BAF" w14:textId="307A6E88" w:rsidR="0028382E" w:rsidRPr="008E1F3C" w:rsidRDefault="00000000" w:rsidP="00B76F15">
      <w:pPr>
        <w:pStyle w:val="Tekstpodstawowy"/>
        <w:numPr>
          <w:ilvl w:val="0"/>
          <w:numId w:val="95"/>
        </w:numPr>
        <w:spacing w:after="0" w:line="300" w:lineRule="auto"/>
        <w:jc w:val="both"/>
        <w:rPr>
          <w:color w:val="auto"/>
        </w:rPr>
      </w:pPr>
      <w:r w:rsidRPr="008E1F3C">
        <w:rPr>
          <w:color w:val="auto"/>
        </w:rPr>
        <w:t>Wykonawca zaniecha realizacji prac przez okres kolejnych 7 dni;</w:t>
      </w:r>
    </w:p>
    <w:p w14:paraId="1D5D7A5F" w14:textId="63EF3224" w:rsidR="0028382E" w:rsidRPr="008E1F3C" w:rsidRDefault="00000000" w:rsidP="00B76F15">
      <w:pPr>
        <w:pStyle w:val="Tekstpodstawowy"/>
        <w:numPr>
          <w:ilvl w:val="0"/>
          <w:numId w:val="95"/>
        </w:numPr>
        <w:spacing w:after="0" w:line="300" w:lineRule="auto"/>
        <w:jc w:val="both"/>
        <w:rPr>
          <w:color w:val="auto"/>
        </w:rPr>
      </w:pPr>
      <w:r w:rsidRPr="008E1F3C">
        <w:rPr>
          <w:color w:val="auto"/>
        </w:rPr>
        <w:t>Wykonawca wykonuje Przedmiot Umowy wadliwie lub niezgodnie z postanowieniami Umowy i nie wykonuje poleceń Zamawiającego;</w:t>
      </w:r>
    </w:p>
    <w:p w14:paraId="0A767DE3" w14:textId="3C9CBFA0" w:rsidR="0028382E" w:rsidRPr="008E1F3C" w:rsidRDefault="00000000" w:rsidP="00A37EB7">
      <w:pPr>
        <w:pStyle w:val="Tekstpodstawowy"/>
        <w:numPr>
          <w:ilvl w:val="0"/>
          <w:numId w:val="95"/>
        </w:numPr>
        <w:spacing w:after="0" w:line="300" w:lineRule="auto"/>
        <w:jc w:val="both"/>
        <w:rPr>
          <w:color w:val="auto"/>
        </w:rPr>
      </w:pPr>
      <w:r w:rsidRPr="008E1F3C">
        <w:rPr>
          <w:color w:val="auto"/>
        </w:rPr>
        <w:t>na skutek uchylenia się od zapłaty wynagrodzenia podwykonawcy Zamawiający dokonał co najmniej dwukrotnie bezpośredniej zapłaty lub gdy dokonał bezpośrednich zapłat na sumę większą niż 5% Ceny Umowy;</w:t>
      </w:r>
    </w:p>
    <w:p w14:paraId="7EC82FFF" w14:textId="18038365" w:rsidR="0028382E" w:rsidRPr="008E1F3C" w:rsidRDefault="00000000" w:rsidP="00B76F15">
      <w:pPr>
        <w:pStyle w:val="Tekstpodstawowy"/>
        <w:numPr>
          <w:ilvl w:val="0"/>
          <w:numId w:val="95"/>
        </w:numPr>
        <w:spacing w:after="0" w:line="300" w:lineRule="auto"/>
        <w:jc w:val="both"/>
        <w:rPr>
          <w:color w:val="auto"/>
        </w:rPr>
      </w:pPr>
      <w:r w:rsidRPr="008E1F3C">
        <w:rPr>
          <w:color w:val="auto"/>
        </w:rPr>
        <w:t xml:space="preserve">w przypadku określonym w § </w:t>
      </w:r>
      <w:r w:rsidR="00D15F10" w:rsidRPr="008E1F3C">
        <w:rPr>
          <w:color w:val="auto"/>
        </w:rPr>
        <w:t>6</w:t>
      </w:r>
      <w:r w:rsidRPr="008E1F3C">
        <w:rPr>
          <w:color w:val="auto"/>
        </w:rPr>
        <w:t xml:space="preserve"> ust. </w:t>
      </w:r>
      <w:r w:rsidR="00D15F10" w:rsidRPr="008E1F3C">
        <w:rPr>
          <w:color w:val="auto"/>
        </w:rPr>
        <w:t>1</w:t>
      </w:r>
      <w:r w:rsidR="00EC7638" w:rsidRPr="008E1F3C">
        <w:rPr>
          <w:color w:val="auto"/>
        </w:rPr>
        <w:t>2</w:t>
      </w:r>
      <w:r w:rsidRPr="008E1F3C">
        <w:rPr>
          <w:color w:val="auto"/>
        </w:rPr>
        <w:t xml:space="preserve"> pkt 3 lit. b Umowy.</w:t>
      </w:r>
    </w:p>
    <w:p w14:paraId="60E6553A" w14:textId="4801FE8C" w:rsidR="0028382E" w:rsidRPr="008E1F3C" w:rsidRDefault="00000000" w:rsidP="00B76F15">
      <w:pPr>
        <w:pStyle w:val="Tekstpodstawowy"/>
        <w:numPr>
          <w:ilvl w:val="0"/>
          <w:numId w:val="93"/>
        </w:numPr>
        <w:spacing w:after="0" w:line="300" w:lineRule="auto"/>
        <w:jc w:val="both"/>
        <w:rPr>
          <w:color w:val="auto"/>
        </w:rPr>
      </w:pPr>
      <w:r w:rsidRPr="008E1F3C">
        <w:rPr>
          <w:color w:val="auto"/>
        </w:rPr>
        <w:t xml:space="preserve">W przypadku odstąpienia od Umowy przez Zamawiającego z powodu okoliczności, o których mowa w art. 456 ust. 1 ustawy </w:t>
      </w:r>
      <w:proofErr w:type="spellStart"/>
      <w:r w:rsidRPr="008E1F3C">
        <w:rPr>
          <w:color w:val="auto"/>
        </w:rPr>
        <w:t>Pzp</w:t>
      </w:r>
      <w:proofErr w:type="spellEnd"/>
      <w:r w:rsidRPr="008E1F3C">
        <w:rPr>
          <w:color w:val="auto"/>
        </w:rPr>
        <w:t>, Wykonawca może żądać jedynie wynagrodzenia należnego mu z tytułu wykonania części Umowy.</w:t>
      </w:r>
    </w:p>
    <w:p w14:paraId="7F607B31" w14:textId="019E0415" w:rsidR="0028382E" w:rsidRPr="008E1F3C" w:rsidRDefault="00000000" w:rsidP="00B76F15">
      <w:pPr>
        <w:pStyle w:val="Tekstpodstawowy"/>
        <w:numPr>
          <w:ilvl w:val="0"/>
          <w:numId w:val="93"/>
        </w:numPr>
        <w:spacing w:after="0" w:line="300" w:lineRule="auto"/>
        <w:jc w:val="both"/>
        <w:rPr>
          <w:color w:val="auto"/>
        </w:rPr>
      </w:pPr>
      <w:r w:rsidRPr="008E1F3C">
        <w:rPr>
          <w:color w:val="auto"/>
        </w:rPr>
        <w:t>Odstąpienie od Umowy powinno nastąpić w formie pisemnej lub elektronicznej pod rygorem nieważności i powinno zawierać uzasadnienie. Oświadczenie o odstąpieniu musi być złożone w terminie 60 dni od powzięcia informacji o przesłance uprawniającej do odstąpienia.</w:t>
      </w:r>
      <w:r w:rsidR="00465057" w:rsidRPr="008E1F3C">
        <w:rPr>
          <w:color w:val="auto"/>
        </w:rPr>
        <w:t xml:space="preserve"> Termin uważa się za dochowany w przypadku nadania oświadczenia na wskazany przez Wykonawcę adres do korespondencji w formie pisemnej lub elektronicznej przed upływem terminu.</w:t>
      </w:r>
    </w:p>
    <w:p w14:paraId="336300EF" w14:textId="314AB64C" w:rsidR="0028382E" w:rsidRPr="008E1F3C" w:rsidRDefault="00000000" w:rsidP="00B76F15">
      <w:pPr>
        <w:pStyle w:val="Tekstpodstawowy"/>
        <w:numPr>
          <w:ilvl w:val="0"/>
          <w:numId w:val="93"/>
        </w:numPr>
        <w:spacing w:after="0" w:line="300" w:lineRule="auto"/>
        <w:jc w:val="both"/>
        <w:rPr>
          <w:color w:val="auto"/>
        </w:rPr>
      </w:pPr>
      <w:r w:rsidRPr="008E1F3C">
        <w:rPr>
          <w:color w:val="auto"/>
        </w:rPr>
        <w:t>W przypadku odstąpienia od Umowy po wykonaniu przez Wykonawcę części Umowy w sposób prawidłowy, odstąpienie ma skutek ex nunc i następuje w stosunku do pozostałej części Przedmiotu Umowy. Za prawidłowo wykonane prace Zamawiający zapłaci wynagrodzenie proporcjonalnie umniejszone do prawidłowo wykonanej części Przedmiotu Umowy.</w:t>
      </w:r>
    </w:p>
    <w:p w14:paraId="7827ADA8" w14:textId="305BFF66" w:rsidR="0028382E" w:rsidRPr="008E1F3C" w:rsidRDefault="00000000" w:rsidP="00B76F15">
      <w:pPr>
        <w:pStyle w:val="Tekstpodstawowy"/>
        <w:numPr>
          <w:ilvl w:val="0"/>
          <w:numId w:val="93"/>
        </w:numPr>
        <w:spacing w:after="0" w:line="300" w:lineRule="auto"/>
        <w:jc w:val="both"/>
        <w:rPr>
          <w:color w:val="auto"/>
        </w:rPr>
      </w:pPr>
      <w:r w:rsidRPr="008E1F3C">
        <w:rPr>
          <w:color w:val="auto"/>
        </w:rPr>
        <w:t>W wypadku odstąpienia od Umowy Wykonawcę oraz Zamawiającego obciążają następujące obowiązki:</w:t>
      </w:r>
    </w:p>
    <w:p w14:paraId="253E0842" w14:textId="5461A82F" w:rsidR="0028382E" w:rsidRPr="008E1F3C" w:rsidRDefault="00000000" w:rsidP="00B76F15">
      <w:pPr>
        <w:pStyle w:val="Tekstpodstawowy"/>
        <w:numPr>
          <w:ilvl w:val="0"/>
          <w:numId w:val="96"/>
        </w:numPr>
        <w:spacing w:after="0" w:line="300" w:lineRule="auto"/>
        <w:jc w:val="both"/>
        <w:rPr>
          <w:color w:val="auto"/>
        </w:rPr>
      </w:pPr>
      <w:r w:rsidRPr="008E1F3C">
        <w:rPr>
          <w:color w:val="auto"/>
        </w:rPr>
        <w:t>Wykonawca zabezpieczy przerwane prace na koszt tej Strony, z której winy nastąpiło odstąpienie;</w:t>
      </w:r>
    </w:p>
    <w:p w14:paraId="57CF9A20" w14:textId="417DF724" w:rsidR="0028382E" w:rsidRPr="008E1F3C" w:rsidRDefault="00000000" w:rsidP="00B76F15">
      <w:pPr>
        <w:pStyle w:val="Tekstpodstawowy"/>
        <w:numPr>
          <w:ilvl w:val="0"/>
          <w:numId w:val="96"/>
        </w:numPr>
        <w:spacing w:after="0" w:line="300" w:lineRule="auto"/>
        <w:jc w:val="both"/>
        <w:rPr>
          <w:color w:val="auto"/>
        </w:rPr>
      </w:pPr>
      <w:r w:rsidRPr="008E1F3C">
        <w:rPr>
          <w:color w:val="auto"/>
        </w:rPr>
        <w:lastRenderedPageBreak/>
        <w:t>Wykonawca zgłosi do odbioru prace przerwane;</w:t>
      </w:r>
    </w:p>
    <w:p w14:paraId="5258A8C6" w14:textId="187EFCFE" w:rsidR="0028382E" w:rsidRPr="008E1F3C" w:rsidRDefault="00000000" w:rsidP="00B76F15">
      <w:pPr>
        <w:pStyle w:val="Tekstpodstawowy"/>
        <w:numPr>
          <w:ilvl w:val="0"/>
          <w:numId w:val="96"/>
        </w:numPr>
        <w:spacing w:after="0" w:line="300" w:lineRule="auto"/>
        <w:jc w:val="both"/>
        <w:rPr>
          <w:color w:val="auto"/>
        </w:rPr>
      </w:pPr>
      <w:r w:rsidRPr="008E1F3C">
        <w:rPr>
          <w:color w:val="auto"/>
        </w:rPr>
        <w:t>Wykonawca sporządzi zestawienie zawierające wykaz i stopień zaawansowania wykonanych prac wraz z zestawieniem ich wartości;</w:t>
      </w:r>
    </w:p>
    <w:p w14:paraId="2E4F8408" w14:textId="5ABC58BD" w:rsidR="0028382E" w:rsidRPr="008E1F3C" w:rsidRDefault="00000000" w:rsidP="00B76F15">
      <w:pPr>
        <w:pStyle w:val="Tekstpodstawowy"/>
        <w:numPr>
          <w:ilvl w:val="0"/>
          <w:numId w:val="96"/>
        </w:numPr>
        <w:spacing w:after="0" w:line="300" w:lineRule="auto"/>
        <w:jc w:val="both"/>
        <w:rPr>
          <w:color w:val="auto"/>
        </w:rPr>
      </w:pPr>
      <w:r w:rsidRPr="008E1F3C">
        <w:rPr>
          <w:color w:val="auto"/>
        </w:rPr>
        <w:t>w terminie 7 dni od daty przedłożenia zestawienia Zamawiający przy udziale Wykonawcy sporządzi protokół inwentaryzacji wraz z oszacowaniem należnego wynagrodzenia;</w:t>
      </w:r>
    </w:p>
    <w:p w14:paraId="3B88E10D" w14:textId="06A53AE8" w:rsidR="0028382E" w:rsidRPr="008E1F3C" w:rsidRDefault="00000000" w:rsidP="00B76F15">
      <w:pPr>
        <w:pStyle w:val="Tekstpodstawowy"/>
        <w:numPr>
          <w:ilvl w:val="0"/>
          <w:numId w:val="96"/>
        </w:numPr>
        <w:spacing w:after="0" w:line="300" w:lineRule="auto"/>
        <w:jc w:val="both"/>
        <w:rPr>
          <w:color w:val="auto"/>
        </w:rPr>
      </w:pPr>
      <w:r w:rsidRPr="008E1F3C">
        <w:rPr>
          <w:color w:val="auto"/>
        </w:rPr>
        <w:t>Wykonawca usunie na swój koszt z terenu prac niezainstalowane urządzenia, niezwłocznie, najpóźniej w terminie 14 dni od przerwania prac;</w:t>
      </w:r>
    </w:p>
    <w:p w14:paraId="0D2E87C4" w14:textId="0BD18D82" w:rsidR="0028382E" w:rsidRPr="008E1F3C" w:rsidRDefault="00000000" w:rsidP="00B76F15">
      <w:pPr>
        <w:pStyle w:val="Tekstpodstawowy"/>
        <w:numPr>
          <w:ilvl w:val="0"/>
          <w:numId w:val="96"/>
        </w:numPr>
        <w:spacing w:after="0" w:line="300" w:lineRule="auto"/>
        <w:jc w:val="both"/>
        <w:rPr>
          <w:color w:val="auto"/>
        </w:rPr>
      </w:pPr>
      <w:r w:rsidRPr="008E1F3C">
        <w:rPr>
          <w:color w:val="auto"/>
        </w:rPr>
        <w:t>Zamawiający dokona odbioru prac przerwanych w terminie 14 dni od daty przerwania prac oraz dokona zapłaty wynagrodzenia za prace wykonane do dnia odstąpienia.</w:t>
      </w:r>
    </w:p>
    <w:p w14:paraId="4D49F885" w14:textId="7316CFFE" w:rsidR="00AC6F36" w:rsidRPr="008E1F3C" w:rsidRDefault="00AC6F36" w:rsidP="00AC6F36">
      <w:pPr>
        <w:pStyle w:val="Tekstpodstawowy"/>
        <w:numPr>
          <w:ilvl w:val="0"/>
          <w:numId w:val="93"/>
        </w:numPr>
        <w:spacing w:after="0" w:line="300" w:lineRule="auto"/>
        <w:jc w:val="both"/>
        <w:rPr>
          <w:color w:val="auto"/>
        </w:rPr>
      </w:pPr>
      <w:r w:rsidRPr="008E1F3C">
        <w:rPr>
          <w:color w:val="auto"/>
        </w:rPr>
        <w:t xml:space="preserve">W przypadku wystąpienia </w:t>
      </w:r>
      <w:r w:rsidR="006B48CF" w:rsidRPr="008E1F3C">
        <w:rPr>
          <w:color w:val="auto"/>
        </w:rPr>
        <w:t>okoliczności,</w:t>
      </w:r>
      <w:r w:rsidRPr="008E1F3C">
        <w:rPr>
          <w:color w:val="auto"/>
        </w:rPr>
        <w:t xml:space="preserve"> o których mowa w art. 7 ustawy o szczególnych rozwiązaniach w zakresie przeciwdziałania wspieraniu agresji na Ukrainę oraz służących ochronie bezpieczeństwa narodowego Zamawiający może odstąpić od umowy. Odstąpienie od umowy w tym przypadku może nastąpić w terminie 7 dni od powzięcia wiadomości o powyższych okolicznościach.</w:t>
      </w:r>
      <w:r w:rsidR="006B48CF">
        <w:rPr>
          <w:color w:val="auto"/>
        </w:rPr>
        <w:t xml:space="preserve"> </w:t>
      </w:r>
      <w:r w:rsidR="006B48CF" w:rsidRPr="008E1F3C">
        <w:rPr>
          <w:color w:val="auto"/>
        </w:rPr>
        <w:t>Termin uważa się za dochowany w przypadku nadania oświadczenia na wskazany przez Wykonawcę adres do korespondencji w formie pisemnej lub elektronicznej przed upływem terminu.</w:t>
      </w:r>
    </w:p>
    <w:p w14:paraId="3C84880A" w14:textId="77777777" w:rsidR="00AC6F36" w:rsidRPr="008E1F3C" w:rsidRDefault="00AC6F36" w:rsidP="00AC6F36">
      <w:pPr>
        <w:pStyle w:val="Tekstpodstawowy"/>
        <w:spacing w:after="0" w:line="300" w:lineRule="auto"/>
        <w:ind w:left="360"/>
        <w:jc w:val="both"/>
        <w:rPr>
          <w:color w:val="auto"/>
        </w:rPr>
      </w:pPr>
    </w:p>
    <w:p w14:paraId="3118E43A" w14:textId="4DB7CF8A" w:rsidR="002A5252" w:rsidRPr="008E1F3C" w:rsidRDefault="00000000" w:rsidP="00B76F15">
      <w:pPr>
        <w:pStyle w:val="Nagwek2"/>
        <w:spacing w:before="0" w:line="300" w:lineRule="auto"/>
        <w:jc w:val="center"/>
        <w:rPr>
          <w:color w:val="auto"/>
        </w:rPr>
      </w:pPr>
      <w:bookmarkStart w:id="14" w:name="zmiana-umowy"/>
      <w:bookmarkEnd w:id="13"/>
      <w:r w:rsidRPr="008E1F3C">
        <w:rPr>
          <w:color w:val="auto"/>
        </w:rPr>
        <w:t>§ 1</w:t>
      </w:r>
      <w:r w:rsidR="0021403E" w:rsidRPr="008E1F3C">
        <w:rPr>
          <w:color w:val="auto"/>
        </w:rPr>
        <w:t>4</w:t>
      </w:r>
      <w:r w:rsidRPr="008E1F3C">
        <w:rPr>
          <w:color w:val="auto"/>
        </w:rPr>
        <w:t>.</w:t>
      </w:r>
    </w:p>
    <w:p w14:paraId="4D1B2E16" w14:textId="0724FD5F" w:rsidR="0028382E" w:rsidRPr="008E1F3C" w:rsidRDefault="00000000" w:rsidP="00B76F15">
      <w:pPr>
        <w:pStyle w:val="Nagwek2"/>
        <w:spacing w:before="0" w:line="300" w:lineRule="auto"/>
        <w:jc w:val="center"/>
        <w:rPr>
          <w:color w:val="auto"/>
        </w:rPr>
      </w:pPr>
      <w:r w:rsidRPr="008E1F3C">
        <w:rPr>
          <w:color w:val="auto"/>
        </w:rPr>
        <w:t xml:space="preserve"> ZMIANA UMOWY</w:t>
      </w:r>
    </w:p>
    <w:p w14:paraId="26C3F190" w14:textId="6B8C9EBA" w:rsidR="0028382E" w:rsidRPr="008E1F3C" w:rsidRDefault="00000000" w:rsidP="00B76F15">
      <w:pPr>
        <w:pStyle w:val="Akapitzlist"/>
        <w:numPr>
          <w:ilvl w:val="0"/>
          <w:numId w:val="97"/>
        </w:numPr>
        <w:spacing w:after="0" w:line="300" w:lineRule="auto"/>
        <w:jc w:val="both"/>
        <w:rPr>
          <w:color w:val="auto"/>
        </w:rPr>
      </w:pPr>
      <w:r w:rsidRPr="008E1F3C">
        <w:rPr>
          <w:color w:val="auto"/>
        </w:rPr>
        <w:t>Zamawiający przewiduje możliwość dokonania zmian postanowień Umowy w celu jej prawidłowej realizacji w poniżej opisanym zakresie:</w:t>
      </w:r>
    </w:p>
    <w:p w14:paraId="4616E68C" w14:textId="297CF012" w:rsidR="0028382E" w:rsidRPr="008E1F3C" w:rsidRDefault="00164DB9" w:rsidP="00B76F15">
      <w:pPr>
        <w:pStyle w:val="Tekstpodstawowy"/>
        <w:numPr>
          <w:ilvl w:val="0"/>
          <w:numId w:val="98"/>
        </w:numPr>
        <w:spacing w:after="0" w:line="300" w:lineRule="auto"/>
        <w:jc w:val="both"/>
        <w:rPr>
          <w:color w:val="auto"/>
        </w:rPr>
      </w:pPr>
      <w:r w:rsidRPr="008E1F3C">
        <w:rPr>
          <w:color w:val="auto"/>
        </w:rPr>
        <w:t>zmiana terminu realizacji Umowy</w:t>
      </w:r>
      <w:r w:rsidR="00256526" w:rsidRPr="008E1F3C">
        <w:rPr>
          <w:color w:val="auto"/>
        </w:rPr>
        <w:t xml:space="preserve"> może nastąpić w przypadku</w:t>
      </w:r>
      <w:r w:rsidRPr="008E1F3C">
        <w:rPr>
          <w:color w:val="auto"/>
        </w:rPr>
        <w:t>:</w:t>
      </w:r>
    </w:p>
    <w:p w14:paraId="42A94E31" w14:textId="77777777" w:rsidR="00256526" w:rsidRPr="008E1F3C" w:rsidRDefault="00256526" w:rsidP="00B76F15">
      <w:pPr>
        <w:pStyle w:val="Tekstpodstawowy"/>
        <w:numPr>
          <w:ilvl w:val="0"/>
          <w:numId w:val="100"/>
        </w:numPr>
        <w:spacing w:after="0" w:line="300" w:lineRule="auto"/>
        <w:jc w:val="both"/>
        <w:rPr>
          <w:color w:val="auto"/>
        </w:rPr>
      </w:pPr>
      <w:r w:rsidRPr="008E1F3C">
        <w:rPr>
          <w:color w:val="auto"/>
        </w:rPr>
        <w:t>wystąpienia przyczyn zewnętrznych, których nie można było przewidzieć w chwili zawarcia umowy, a które skutkują niemożliwością terminowego wykonania przedmiotu umowy, o którym mowa w § 1 pomimo zachowania należytej staranności o czas niezbędny do usunięcia lub ustania przyczyny zewnętrznej,</w:t>
      </w:r>
    </w:p>
    <w:p w14:paraId="74298BD5" w14:textId="12E3F009" w:rsidR="00256526" w:rsidRPr="008E1F3C" w:rsidRDefault="007C2817" w:rsidP="00B76F15">
      <w:pPr>
        <w:pStyle w:val="Tekstpodstawowy"/>
        <w:numPr>
          <w:ilvl w:val="0"/>
          <w:numId w:val="100"/>
        </w:numPr>
        <w:spacing w:after="0" w:line="300" w:lineRule="auto"/>
        <w:jc w:val="both"/>
        <w:rPr>
          <w:color w:val="auto"/>
        </w:rPr>
      </w:pPr>
      <w:r w:rsidRPr="008E1F3C">
        <w:rPr>
          <w:color w:val="auto"/>
        </w:rPr>
        <w:t>nieprzekazania</w:t>
      </w:r>
      <w:r w:rsidR="00256526" w:rsidRPr="008E1F3C">
        <w:rPr>
          <w:color w:val="auto"/>
        </w:rPr>
        <w:t xml:space="preserve"> Wykonawcy przez Zamawiającego dokumentów budowy, do których </w:t>
      </w:r>
      <w:r w:rsidRPr="008E1F3C">
        <w:rPr>
          <w:color w:val="auto"/>
        </w:rPr>
        <w:t>przekazania Zamawiający</w:t>
      </w:r>
      <w:r w:rsidR="00256526" w:rsidRPr="008E1F3C">
        <w:rPr>
          <w:color w:val="auto"/>
        </w:rPr>
        <w:t xml:space="preserve"> był zobowiązany,</w:t>
      </w:r>
    </w:p>
    <w:p w14:paraId="78E66901" w14:textId="77777777" w:rsidR="00256526" w:rsidRPr="008E1F3C" w:rsidRDefault="00256526" w:rsidP="00B76F15">
      <w:pPr>
        <w:pStyle w:val="Tekstpodstawowy"/>
        <w:numPr>
          <w:ilvl w:val="0"/>
          <w:numId w:val="100"/>
        </w:numPr>
        <w:spacing w:after="0" w:line="300" w:lineRule="auto"/>
        <w:jc w:val="both"/>
        <w:rPr>
          <w:color w:val="auto"/>
        </w:rPr>
      </w:pPr>
      <w:r w:rsidRPr="008E1F3C">
        <w:rPr>
          <w:color w:val="auto"/>
        </w:rPr>
        <w:t>wstrzymania przez Zamawiającego wykonania robót nie wynikających z okoliczności leżących po stronie Wykonawcy (nie dotyczy okoliczności wstrzymania robót przez inspektora nadzoru Zamawiającego w przypadku stwierdzenia nieprawidłowości zawinionych przez Wykonawcę),</w:t>
      </w:r>
    </w:p>
    <w:p w14:paraId="3A574AAB" w14:textId="77777777" w:rsidR="00256526" w:rsidRPr="008E1F3C" w:rsidRDefault="00256526" w:rsidP="00B76F15">
      <w:pPr>
        <w:pStyle w:val="Tekstpodstawowy"/>
        <w:numPr>
          <w:ilvl w:val="0"/>
          <w:numId w:val="100"/>
        </w:numPr>
        <w:spacing w:after="0" w:line="300" w:lineRule="auto"/>
        <w:jc w:val="both"/>
        <w:rPr>
          <w:color w:val="auto"/>
        </w:rPr>
      </w:pPr>
      <w:r w:rsidRPr="008E1F3C">
        <w:rPr>
          <w:color w:val="auto"/>
        </w:rPr>
        <w:lastRenderedPageBreak/>
        <w:t>wystąpienia innych okoliczności, np.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protesty mieszkańców, niewybuchy, wykopaliska, konieczność przeprowadzenia dodatkowych badań lub ekspertyz warunkujących prawidłowe wykonanie robót) oraz działań osób trzecich uniemożliwiających wykonanie prac, które to działania nie są konsekwencją winy którejkolwiek ze stron umowy,</w:t>
      </w:r>
    </w:p>
    <w:p w14:paraId="220DD7E8" w14:textId="3912B303" w:rsidR="00256526" w:rsidRPr="008E1F3C" w:rsidRDefault="00256526" w:rsidP="00B76F15">
      <w:pPr>
        <w:pStyle w:val="Tekstpodstawowy"/>
        <w:numPr>
          <w:ilvl w:val="0"/>
          <w:numId w:val="100"/>
        </w:numPr>
        <w:spacing w:after="0" w:line="300" w:lineRule="auto"/>
        <w:jc w:val="both"/>
        <w:rPr>
          <w:color w:val="auto"/>
        </w:rPr>
      </w:pPr>
      <w:r w:rsidRPr="008E1F3C">
        <w:rPr>
          <w:color w:val="auto"/>
        </w:rPr>
        <w:t>zaistnienia zdarzeń niezależnych od stron, które uniemożliwiłyby wykonanie zobowiązań na warunkach i z zachowaniem terminów określonych w umowie. Mogą być one w szczególności spowodowane wystąpieniem klęsk żywiołowych, działań wojennych, rebelii, terroryzmu, rewolucji, powstania, inwazji, buntu, zamieszek, strajków spowodowanych przez inne osoby nie związane z realizacją inwestycji, zdarzenia losowego lub być wywołane przez warunki atmosferyczne bądź inne czynniki zewnętrzne, których nie można było przewidzieć ani im zapobiec lub przezwyciężyć poprzez działanie z zachowaniem należytej staranności. W takim przypadku strony zobowiązują się do wspólnego określenia nowych warunków oraz nowego terminu realizacji umowy poprzez zmianę terminu określonego w § 3</w:t>
      </w:r>
      <w:r w:rsidR="0085502E" w:rsidRPr="008E1F3C">
        <w:rPr>
          <w:color w:val="auto"/>
        </w:rPr>
        <w:t>;</w:t>
      </w:r>
    </w:p>
    <w:p w14:paraId="67628ED9" w14:textId="77777777" w:rsidR="00256526" w:rsidRPr="008E1F3C" w:rsidRDefault="00256526" w:rsidP="00B76F15">
      <w:pPr>
        <w:pStyle w:val="Tekstpodstawowy"/>
        <w:numPr>
          <w:ilvl w:val="0"/>
          <w:numId w:val="100"/>
        </w:numPr>
        <w:spacing w:after="0" w:line="300" w:lineRule="auto"/>
        <w:jc w:val="both"/>
        <w:rPr>
          <w:color w:val="auto"/>
        </w:rPr>
      </w:pPr>
      <w:r w:rsidRPr="008E1F3C">
        <w:rPr>
          <w:color w:val="auto"/>
        </w:rPr>
        <w:t>inne przyczyny zewnętrzne niezależne od Zamawiającego oraz Wykonawcy, skutkujące niemożliwością prowadzenia działań w celu wykonania umowy.</w:t>
      </w:r>
    </w:p>
    <w:p w14:paraId="7C457961" w14:textId="310E0A40" w:rsidR="00256526" w:rsidRPr="008E1F3C" w:rsidRDefault="00256526" w:rsidP="00B76F15">
      <w:pPr>
        <w:pStyle w:val="Tekstpodstawowy"/>
        <w:spacing w:after="0" w:line="300" w:lineRule="auto"/>
        <w:ind w:left="360"/>
        <w:jc w:val="both"/>
        <w:rPr>
          <w:color w:val="auto"/>
        </w:rPr>
      </w:pPr>
      <w:r w:rsidRPr="008E1F3C">
        <w:rPr>
          <w:color w:val="auto"/>
        </w:rPr>
        <w:t xml:space="preserve">W przypadkach zmiany terminu realizacji przedmiotu umowy </w:t>
      </w:r>
      <w:proofErr w:type="spellStart"/>
      <w:r w:rsidRPr="008E1F3C">
        <w:rPr>
          <w:color w:val="auto"/>
        </w:rPr>
        <w:t>j.w</w:t>
      </w:r>
      <w:proofErr w:type="spellEnd"/>
      <w:r w:rsidRPr="008E1F3C">
        <w:rPr>
          <w:color w:val="auto"/>
        </w:rPr>
        <w:t xml:space="preserve">., termin ten może ulec przedłużeniu nie dłużej </w:t>
      </w:r>
      <w:r w:rsidR="007C2817" w:rsidRPr="008E1F3C">
        <w:rPr>
          <w:color w:val="auto"/>
        </w:rPr>
        <w:t>jednak</w:t>
      </w:r>
      <w:r w:rsidRPr="008E1F3C">
        <w:rPr>
          <w:color w:val="auto"/>
        </w:rPr>
        <w:t xml:space="preserve"> niż o czas trwania tych okoliczności. Zaistnienie przeszkód w wykonywaniu robót powinno być potwierdzone wpisem do dziennika budowy, a także poparte wydrukami, zdjęciami, opiniami, prognozami itp. dokumentami. </w:t>
      </w:r>
      <w:r w:rsidRPr="008E1F3C">
        <w:rPr>
          <w:bCs/>
          <w:color w:val="auto"/>
        </w:rPr>
        <w:t>Z</w:t>
      </w:r>
      <w:r w:rsidRPr="008E1F3C">
        <w:rPr>
          <w:color w:val="auto"/>
        </w:rPr>
        <w:t>miana musi być uzasadniona przez Wykonawcę na piśmie i zaakceptowana na piśmie przez Inspektora nadzoru i Zamawiającego. Strony zobowiązują się do wspólnego określenia nowych warunków oraz nowego terminu realizacji umowy określonego w § 3. W sytuacji zmiany terminu wykonania przedmiotu umowy na Wykonawcy spoczywa obowiązek przedłużenia okresu obowiązywania zabezpieczenia należytego wykonania przedmiotu umowy i następuje to wyłącznie na jego koszt</w:t>
      </w:r>
      <w:r w:rsidRPr="008E1F3C">
        <w:rPr>
          <w:bCs/>
          <w:color w:val="auto"/>
        </w:rPr>
        <w:t>,</w:t>
      </w:r>
    </w:p>
    <w:p w14:paraId="19C26FCF" w14:textId="139B5DB4" w:rsidR="0028382E" w:rsidRPr="008E1F3C" w:rsidRDefault="00000000" w:rsidP="00B76F15">
      <w:pPr>
        <w:pStyle w:val="Akapitzlist"/>
        <w:numPr>
          <w:ilvl w:val="0"/>
          <w:numId w:val="98"/>
        </w:numPr>
        <w:spacing w:after="0" w:line="300" w:lineRule="auto"/>
        <w:jc w:val="both"/>
        <w:rPr>
          <w:color w:val="auto"/>
        </w:rPr>
      </w:pPr>
      <w:r w:rsidRPr="008E1F3C">
        <w:rPr>
          <w:color w:val="auto"/>
        </w:rPr>
        <w:t>Zmiana Przedmiotu Umowy poprzez zmianę zakresu prac lub sposobu spełnienia świadczenia:</w:t>
      </w:r>
    </w:p>
    <w:p w14:paraId="534810C5" w14:textId="77777777" w:rsidR="0028382E" w:rsidRPr="008E1F3C" w:rsidRDefault="00000000" w:rsidP="00B76F15">
      <w:pPr>
        <w:numPr>
          <w:ilvl w:val="0"/>
          <w:numId w:val="16"/>
        </w:numPr>
        <w:spacing w:after="0" w:line="300" w:lineRule="auto"/>
        <w:jc w:val="both"/>
        <w:rPr>
          <w:color w:val="auto"/>
        </w:rPr>
      </w:pPr>
      <w:r w:rsidRPr="008E1F3C">
        <w:rPr>
          <w:color w:val="auto"/>
        </w:rPr>
        <w:lastRenderedPageBreak/>
        <w:t>zmiany technologiczne spowodowane niedostępnością na rynku materiałów lub pojawieniem się nowszych rozwiązań pozwalających na zaoszczędzenie kosztów, lub uzyskanie lepszej jakości prac;</w:t>
      </w:r>
    </w:p>
    <w:p w14:paraId="0EB834BB" w14:textId="053A8262" w:rsidR="0028382E" w:rsidRPr="008E1F3C" w:rsidRDefault="00000000" w:rsidP="00B76F15">
      <w:pPr>
        <w:numPr>
          <w:ilvl w:val="0"/>
          <w:numId w:val="16"/>
        </w:numPr>
        <w:spacing w:after="0" w:line="300" w:lineRule="auto"/>
        <w:jc w:val="both"/>
        <w:rPr>
          <w:color w:val="auto"/>
        </w:rPr>
      </w:pPr>
      <w:r w:rsidRPr="008E1F3C">
        <w:rPr>
          <w:color w:val="auto"/>
        </w:rPr>
        <w:t>zmiana sposobu wykonania, zakresu prac spowodowana koniecznością zastosowania innych rozwiązań technicznych ze względu na zmiany obowiązującego prawa.</w:t>
      </w:r>
    </w:p>
    <w:p w14:paraId="3295A409" w14:textId="5A81F7C3" w:rsidR="009251B4" w:rsidRPr="008E1F3C" w:rsidRDefault="00000000" w:rsidP="00B76F15">
      <w:pPr>
        <w:pStyle w:val="Akapitzlist"/>
        <w:numPr>
          <w:ilvl w:val="0"/>
          <w:numId w:val="97"/>
        </w:numPr>
        <w:spacing w:after="0" w:line="300" w:lineRule="auto"/>
        <w:jc w:val="both"/>
        <w:rPr>
          <w:color w:val="auto"/>
        </w:rPr>
      </w:pPr>
      <w:r w:rsidRPr="008E1F3C">
        <w:rPr>
          <w:color w:val="auto"/>
        </w:rPr>
        <w:t>W przypadku wystąpienia robót</w:t>
      </w:r>
      <w:r w:rsidR="003D4023" w:rsidRPr="008E1F3C">
        <w:rPr>
          <w:color w:val="auto"/>
        </w:rPr>
        <w:t xml:space="preserve"> zaniechanych,</w:t>
      </w:r>
      <w:r w:rsidRPr="008E1F3C">
        <w:rPr>
          <w:color w:val="auto"/>
        </w:rPr>
        <w:t xml:space="preserve"> zamiennych</w:t>
      </w:r>
      <w:r w:rsidR="003D4023" w:rsidRPr="008E1F3C">
        <w:rPr>
          <w:color w:val="auto"/>
        </w:rPr>
        <w:t xml:space="preserve"> lub dodatkowych</w:t>
      </w:r>
      <w:r w:rsidRPr="008E1F3C">
        <w:rPr>
          <w:color w:val="auto"/>
        </w:rPr>
        <w:t xml:space="preserve"> Strony sporządzą Protokół Zmiany Umowy. </w:t>
      </w:r>
      <w:r w:rsidR="003D4023" w:rsidRPr="008E1F3C">
        <w:rPr>
          <w:color w:val="auto"/>
        </w:rPr>
        <w:t xml:space="preserve">Wynagrodzenie </w:t>
      </w:r>
      <w:r w:rsidRPr="008E1F3C">
        <w:rPr>
          <w:color w:val="auto"/>
        </w:rPr>
        <w:t>Wykonawc</w:t>
      </w:r>
      <w:r w:rsidR="003D4023" w:rsidRPr="008E1F3C">
        <w:rPr>
          <w:color w:val="auto"/>
        </w:rPr>
        <w:t>y zostanie obliczone na podstawie szczegółowej kalkulacji własnej</w:t>
      </w:r>
      <w:r w:rsidR="009251B4" w:rsidRPr="008E1F3C">
        <w:rPr>
          <w:color w:val="auto"/>
        </w:rPr>
        <w:t xml:space="preserve"> Wykonawcy. Do kalkulacji własnej Wykonawca zastosuje wartości robocizny, materiałów i sprzętu z narzutami przyjęte do obliczenia ceny oferty Wykonawcy z uwzględnieniem zysku nie wyższego niż 5%. Dla materiałów, sprzętu</w:t>
      </w:r>
      <w:r w:rsidR="008815FF" w:rsidRPr="008E1F3C">
        <w:rPr>
          <w:color w:val="auto"/>
        </w:rPr>
        <w:t>,</w:t>
      </w:r>
      <w:r w:rsidR="009251B4" w:rsidRPr="008E1F3C">
        <w:rPr>
          <w:color w:val="auto"/>
        </w:rPr>
        <w:t xml:space="preserve"> które nie są opublikowane w Zeszytach „</w:t>
      </w:r>
      <w:proofErr w:type="spellStart"/>
      <w:r w:rsidR="009251B4" w:rsidRPr="008E1F3C">
        <w:rPr>
          <w:color w:val="auto"/>
        </w:rPr>
        <w:t>Sekocenbud</w:t>
      </w:r>
      <w:proofErr w:type="spellEnd"/>
      <w:r w:rsidR="009251B4" w:rsidRPr="008E1F3C">
        <w:rPr>
          <w:color w:val="auto"/>
        </w:rPr>
        <w:t xml:space="preserve">” na </w:t>
      </w:r>
      <w:r w:rsidR="00C83354" w:rsidRPr="008E1F3C">
        <w:rPr>
          <w:color w:val="auto"/>
        </w:rPr>
        <w:t>dzień sporządzenia kalkulacji, Strony ustalają ich cenę rynkową; za cenę rynkową zostanie uznana cena nie większa niż cena obliczona na podstawie średniej arytmetycznej z co najmniej 3 ofert cenowych pozyskanych z rynku. Kalkulacja wymaga przedłożenia i zatwierdzeni</w:t>
      </w:r>
      <w:r w:rsidR="00B67ADA" w:rsidRPr="008E1F3C">
        <w:rPr>
          <w:color w:val="auto"/>
        </w:rPr>
        <w:t>a</w:t>
      </w:r>
      <w:r w:rsidR="00C83354" w:rsidRPr="008E1F3C">
        <w:rPr>
          <w:color w:val="auto"/>
        </w:rPr>
        <w:t xml:space="preserve"> przez Zamawiającego.</w:t>
      </w:r>
    </w:p>
    <w:p w14:paraId="75BCC6A4" w14:textId="08F96A6A" w:rsidR="0028382E" w:rsidRPr="008E1F3C" w:rsidRDefault="00000000" w:rsidP="00B76F15">
      <w:pPr>
        <w:pStyle w:val="Tekstpodstawowy"/>
        <w:numPr>
          <w:ilvl w:val="0"/>
          <w:numId w:val="97"/>
        </w:numPr>
        <w:spacing w:after="0" w:line="300" w:lineRule="auto"/>
        <w:jc w:val="both"/>
        <w:rPr>
          <w:color w:val="auto"/>
        </w:rPr>
      </w:pPr>
      <w:r w:rsidRPr="008E1F3C">
        <w:rPr>
          <w:color w:val="auto"/>
        </w:rPr>
        <w:t xml:space="preserve">Po zaakceptowaniu </w:t>
      </w:r>
      <w:r w:rsidR="00C15BFE" w:rsidRPr="008E1F3C">
        <w:rPr>
          <w:color w:val="auto"/>
        </w:rPr>
        <w:t>kalkulacji</w:t>
      </w:r>
      <w:r w:rsidRPr="008E1F3C">
        <w:rPr>
          <w:color w:val="auto"/>
        </w:rPr>
        <w:t xml:space="preserve"> przez Zamawiającego Strony podpiszą Protokół Zmiany oraz zawrą aneks do Umowy.</w:t>
      </w:r>
    </w:p>
    <w:p w14:paraId="1308FE6D" w14:textId="7921E0B2" w:rsidR="0028382E" w:rsidRPr="008E1F3C" w:rsidRDefault="00000000" w:rsidP="00B76F15">
      <w:pPr>
        <w:pStyle w:val="Tekstpodstawowy"/>
        <w:numPr>
          <w:ilvl w:val="0"/>
          <w:numId w:val="97"/>
        </w:numPr>
        <w:spacing w:after="0" w:line="300" w:lineRule="auto"/>
        <w:jc w:val="both"/>
        <w:rPr>
          <w:color w:val="auto"/>
        </w:rPr>
      </w:pPr>
      <w:r w:rsidRPr="008E1F3C">
        <w:rPr>
          <w:color w:val="auto"/>
        </w:rPr>
        <w:t>Każda ze Stron Umowy może zawnioskować o jej zmianę w terminie 21 dni od dnia zaistnienia okoliczności będących podstawą zmiany.</w:t>
      </w:r>
    </w:p>
    <w:p w14:paraId="5CAB4D0B" w14:textId="1AA82BEE" w:rsidR="008815FF" w:rsidRPr="008E1F3C" w:rsidRDefault="00000000" w:rsidP="008815FF">
      <w:pPr>
        <w:pStyle w:val="Tekstpodstawowy"/>
        <w:numPr>
          <w:ilvl w:val="0"/>
          <w:numId w:val="97"/>
        </w:numPr>
        <w:spacing w:after="0" w:line="300" w:lineRule="auto"/>
        <w:jc w:val="both"/>
        <w:rPr>
          <w:color w:val="auto"/>
        </w:rPr>
      </w:pPr>
      <w:r w:rsidRPr="008E1F3C">
        <w:rPr>
          <w:color w:val="auto"/>
        </w:rPr>
        <w:t>Każdy wniosek o zmianę Umowy wymaga sporządzenia Protokołu Zmiany zawierającego co najmniej:</w:t>
      </w:r>
    </w:p>
    <w:p w14:paraId="1AECC940" w14:textId="40AA1B95" w:rsidR="008815FF" w:rsidRPr="008E1F3C" w:rsidRDefault="008815FF" w:rsidP="00B76F15">
      <w:pPr>
        <w:pStyle w:val="Tekstpodstawowy"/>
        <w:numPr>
          <w:ilvl w:val="0"/>
          <w:numId w:val="103"/>
        </w:numPr>
        <w:spacing w:after="0" w:line="300" w:lineRule="auto"/>
        <w:jc w:val="both"/>
        <w:rPr>
          <w:color w:val="auto"/>
        </w:rPr>
      </w:pPr>
      <w:r w:rsidRPr="008E1F3C">
        <w:rPr>
          <w:color w:val="auto"/>
        </w:rPr>
        <w:t>zakres proponowanej zmiany;</w:t>
      </w:r>
    </w:p>
    <w:p w14:paraId="08F149BC" w14:textId="58F0FFF7" w:rsidR="008815FF" w:rsidRPr="008E1F3C" w:rsidRDefault="008815FF" w:rsidP="00B76F15">
      <w:pPr>
        <w:pStyle w:val="Tekstpodstawowy"/>
        <w:numPr>
          <w:ilvl w:val="0"/>
          <w:numId w:val="103"/>
        </w:numPr>
        <w:spacing w:after="0" w:line="300" w:lineRule="auto"/>
        <w:jc w:val="both"/>
        <w:rPr>
          <w:color w:val="auto"/>
        </w:rPr>
      </w:pPr>
      <w:r w:rsidRPr="008E1F3C">
        <w:rPr>
          <w:color w:val="auto"/>
        </w:rPr>
        <w:t>opis okoliczności faktycznych uprawniających do dokonania zmiany;</w:t>
      </w:r>
    </w:p>
    <w:p w14:paraId="2BA66E97" w14:textId="30988298" w:rsidR="008815FF" w:rsidRPr="008E1F3C" w:rsidRDefault="008815FF" w:rsidP="00B76F15">
      <w:pPr>
        <w:pStyle w:val="Tekstpodstawowy"/>
        <w:numPr>
          <w:ilvl w:val="0"/>
          <w:numId w:val="103"/>
        </w:numPr>
        <w:spacing w:after="0" w:line="300" w:lineRule="auto"/>
        <w:jc w:val="both"/>
        <w:rPr>
          <w:color w:val="auto"/>
        </w:rPr>
      </w:pPr>
      <w:r w:rsidRPr="008E1F3C">
        <w:rPr>
          <w:color w:val="auto"/>
        </w:rPr>
        <w:t>podstawę prawną dokonania zmiany;</w:t>
      </w:r>
    </w:p>
    <w:p w14:paraId="3486012E" w14:textId="65D6CF38" w:rsidR="008815FF" w:rsidRPr="008E1F3C" w:rsidRDefault="008815FF" w:rsidP="00B76F15">
      <w:pPr>
        <w:pStyle w:val="Tekstpodstawowy"/>
        <w:numPr>
          <w:ilvl w:val="0"/>
          <w:numId w:val="103"/>
        </w:numPr>
        <w:spacing w:after="0" w:line="300" w:lineRule="auto"/>
        <w:jc w:val="both"/>
        <w:rPr>
          <w:color w:val="auto"/>
        </w:rPr>
      </w:pPr>
      <w:r w:rsidRPr="008E1F3C">
        <w:rPr>
          <w:color w:val="auto"/>
        </w:rPr>
        <w:t>informacje i dowody potwierdzające spełnienie okoliczności uzasadniających zmianę.</w:t>
      </w:r>
    </w:p>
    <w:p w14:paraId="0B970EA8" w14:textId="3DC11D18" w:rsidR="0028382E" w:rsidRPr="008E1F3C" w:rsidRDefault="00000000" w:rsidP="008815FF">
      <w:pPr>
        <w:pStyle w:val="Tekstpodstawowy"/>
        <w:numPr>
          <w:ilvl w:val="0"/>
          <w:numId w:val="97"/>
        </w:numPr>
        <w:spacing w:after="0" w:line="300" w:lineRule="auto"/>
        <w:jc w:val="both"/>
        <w:rPr>
          <w:color w:val="auto"/>
        </w:rPr>
      </w:pPr>
      <w:r w:rsidRPr="008E1F3C">
        <w:rPr>
          <w:color w:val="auto"/>
        </w:rPr>
        <w:t>Druga Strona jest zobowiązana w terminie do 14 dni od dnia otrzymania wniosku do ustosunkowania się do niego, w szczególności przez: akceptację wniosku, wezwanie do uzupełnienia, podjęcie negocjacji lub odrzucenie z uzasadnieniem.</w:t>
      </w:r>
    </w:p>
    <w:p w14:paraId="3D1A081E" w14:textId="16FC43EE" w:rsidR="0028382E" w:rsidRPr="008E1F3C" w:rsidRDefault="00000000" w:rsidP="00B76F15">
      <w:pPr>
        <w:pStyle w:val="Tekstpodstawowy"/>
        <w:numPr>
          <w:ilvl w:val="0"/>
          <w:numId w:val="97"/>
        </w:numPr>
        <w:spacing w:after="0" w:line="300" w:lineRule="auto"/>
        <w:jc w:val="both"/>
        <w:rPr>
          <w:color w:val="auto"/>
        </w:rPr>
      </w:pPr>
      <w:r w:rsidRPr="008E1F3C">
        <w:rPr>
          <w:color w:val="auto"/>
        </w:rPr>
        <w:t>Dopuszczalna jest zmiana Umowy poprzez zmiany w składzie wykonawców wspólnie realizujących Umowę spowodowana nabyciem przez osobę trzecią przedsiębiorstwa lub jego zorganizowanej części, o ile skład Wykonawcy spełnia warunki udziału.</w:t>
      </w:r>
    </w:p>
    <w:p w14:paraId="1C783BCB" w14:textId="70FE2283" w:rsidR="0028382E" w:rsidRPr="008E1F3C" w:rsidRDefault="00C15BFE" w:rsidP="00B76F15">
      <w:pPr>
        <w:pStyle w:val="Tekstpodstawowy"/>
        <w:numPr>
          <w:ilvl w:val="0"/>
          <w:numId w:val="97"/>
        </w:numPr>
        <w:spacing w:after="0" w:line="300" w:lineRule="auto"/>
        <w:jc w:val="both"/>
        <w:rPr>
          <w:color w:val="auto"/>
        </w:rPr>
      </w:pPr>
      <w:r w:rsidRPr="008E1F3C">
        <w:rPr>
          <w:color w:val="auto"/>
        </w:rPr>
        <w:t>Wszelkie zmiany w treści Umowy wymagają formy pisemnej w postaci aneksu, pod rygorem nieważności, za wyjątkiem sytuacji opisanych w Umowie.</w:t>
      </w:r>
    </w:p>
    <w:p w14:paraId="4B9A908B" w14:textId="698D0999" w:rsidR="0028382E" w:rsidRPr="008E1F3C" w:rsidRDefault="00000000" w:rsidP="00B76F15">
      <w:pPr>
        <w:pStyle w:val="Tekstpodstawowy"/>
        <w:numPr>
          <w:ilvl w:val="0"/>
          <w:numId w:val="97"/>
        </w:numPr>
        <w:spacing w:after="0" w:line="300" w:lineRule="auto"/>
        <w:jc w:val="both"/>
        <w:rPr>
          <w:color w:val="auto"/>
        </w:rPr>
      </w:pPr>
      <w:r w:rsidRPr="008E1F3C">
        <w:rPr>
          <w:color w:val="auto"/>
        </w:rPr>
        <w:lastRenderedPageBreak/>
        <w:t>Aneksowanie Umowy nie jest wymagane w przypadku zmian o charakterze informacyjnym lub instrukcyjnym, w szczególności: zmian osób upoważnionych do komunikacji, zmian numerów rachunków bankowych, zmian adresu siedziby, zmian osób odpowiedzialnych za realizację Umowy.</w:t>
      </w:r>
    </w:p>
    <w:p w14:paraId="3189EEC2" w14:textId="18A8E9FD" w:rsidR="008E0F97" w:rsidRPr="008E1F3C" w:rsidRDefault="00000000" w:rsidP="00B76F15">
      <w:pPr>
        <w:pStyle w:val="Nagwek2"/>
        <w:spacing w:before="0" w:line="300" w:lineRule="auto"/>
        <w:jc w:val="center"/>
        <w:rPr>
          <w:color w:val="auto"/>
        </w:rPr>
      </w:pPr>
      <w:bookmarkStart w:id="15" w:name="siła-wyższa"/>
      <w:bookmarkEnd w:id="14"/>
      <w:r w:rsidRPr="008E1F3C">
        <w:rPr>
          <w:color w:val="auto"/>
        </w:rPr>
        <w:t>§ 1</w:t>
      </w:r>
      <w:r w:rsidR="0021403E" w:rsidRPr="008E1F3C">
        <w:rPr>
          <w:color w:val="auto"/>
        </w:rPr>
        <w:t>5</w:t>
      </w:r>
      <w:r w:rsidRPr="008E1F3C">
        <w:rPr>
          <w:color w:val="auto"/>
        </w:rPr>
        <w:t xml:space="preserve">. </w:t>
      </w:r>
    </w:p>
    <w:p w14:paraId="03A80E60" w14:textId="4323052A" w:rsidR="0028382E" w:rsidRPr="008E1F3C" w:rsidRDefault="00000000" w:rsidP="00B76F15">
      <w:pPr>
        <w:pStyle w:val="Nagwek2"/>
        <w:spacing w:before="0" w:line="300" w:lineRule="auto"/>
        <w:jc w:val="center"/>
        <w:rPr>
          <w:color w:val="auto"/>
        </w:rPr>
      </w:pPr>
      <w:r w:rsidRPr="008E1F3C">
        <w:rPr>
          <w:color w:val="auto"/>
        </w:rPr>
        <w:t>SIŁA WYŻSZA</w:t>
      </w:r>
    </w:p>
    <w:p w14:paraId="613C1F3D" w14:textId="7D99F64F" w:rsidR="0028382E" w:rsidRPr="008E1F3C" w:rsidRDefault="00000000" w:rsidP="00B76F15">
      <w:pPr>
        <w:pStyle w:val="Akapitzlist"/>
        <w:numPr>
          <w:ilvl w:val="0"/>
          <w:numId w:val="105"/>
        </w:numPr>
        <w:spacing w:after="0" w:line="300" w:lineRule="auto"/>
        <w:jc w:val="both"/>
        <w:rPr>
          <w:color w:val="auto"/>
        </w:rPr>
      </w:pPr>
      <w:r w:rsidRPr="008E1F3C">
        <w:rPr>
          <w:color w:val="auto"/>
        </w:rPr>
        <w:t>Strony nie odpowiadają za niewykonanie lub nienależyte wykonanie Umowy spowodowane Siłą Wyższą. Dla potrzeb Umowy Siła Wyższa oznacza zdarzenie nadzwyczajne, niezależne od Stron, zewnętrzne, niemożliwe do przewidzenia i do zapobieżenia, które wystąpiło po dniu wejścia w życie Umowy (np. huragan, trzęsienie ziemi, powódź, wojna, zamieszki, skażenie radioaktywne, zagrożenie epidemiczne).</w:t>
      </w:r>
    </w:p>
    <w:p w14:paraId="5A8740FF" w14:textId="72A7D40C" w:rsidR="0028382E" w:rsidRPr="008E1F3C" w:rsidRDefault="00000000" w:rsidP="00B76F15">
      <w:pPr>
        <w:pStyle w:val="Tekstpodstawowy"/>
        <w:numPr>
          <w:ilvl w:val="0"/>
          <w:numId w:val="105"/>
        </w:numPr>
        <w:spacing w:after="0" w:line="300" w:lineRule="auto"/>
        <w:jc w:val="both"/>
        <w:rPr>
          <w:color w:val="auto"/>
        </w:rPr>
      </w:pPr>
      <w:r w:rsidRPr="008E1F3C">
        <w:rPr>
          <w:color w:val="auto"/>
        </w:rPr>
        <w:t>Pojęcie Siły Wyższej nie obejmuje żadnych zdarzeń wynikających z niedołożenia przez Strony należytej staranności w rozumieniu art. 355 § 2 Kodeksu Cywilnego.</w:t>
      </w:r>
    </w:p>
    <w:p w14:paraId="11D56EAD" w14:textId="3ACC195E" w:rsidR="0028382E" w:rsidRPr="008E1F3C" w:rsidRDefault="00000000" w:rsidP="00B76F15">
      <w:pPr>
        <w:pStyle w:val="Tekstpodstawowy"/>
        <w:numPr>
          <w:ilvl w:val="0"/>
          <w:numId w:val="105"/>
        </w:numPr>
        <w:spacing w:after="0" w:line="300" w:lineRule="auto"/>
        <w:jc w:val="both"/>
        <w:rPr>
          <w:color w:val="auto"/>
        </w:rPr>
      </w:pPr>
      <w:r w:rsidRPr="008E1F3C">
        <w:rPr>
          <w:color w:val="auto"/>
        </w:rPr>
        <w:t>Strona podlegająca działaniu Siły Wyższej niezwłocznie zawiadomi na piśmie drugą Stronę o jej wystąpieniu i przewidywanych skutkach dla realizacji Umowy.</w:t>
      </w:r>
    </w:p>
    <w:p w14:paraId="440395E0" w14:textId="7360CD1F" w:rsidR="0028382E" w:rsidRPr="008E1F3C" w:rsidRDefault="00000000" w:rsidP="00B76F15">
      <w:pPr>
        <w:pStyle w:val="Tekstpodstawowy"/>
        <w:numPr>
          <w:ilvl w:val="0"/>
          <w:numId w:val="105"/>
        </w:numPr>
        <w:spacing w:after="0" w:line="300" w:lineRule="auto"/>
        <w:jc w:val="both"/>
        <w:rPr>
          <w:color w:val="auto"/>
        </w:rPr>
      </w:pPr>
      <w:r w:rsidRPr="008E1F3C">
        <w:rPr>
          <w:color w:val="auto"/>
        </w:rPr>
        <w:t>W przypadku gdy Siła Wyższa działała nie dłużej niż 30 dni, Strony zobowiązane są do podjęcia negocjacji w celu zmiany terminów realizacji Umowy, zakresu świadczeń lub Ceny Umowy.</w:t>
      </w:r>
    </w:p>
    <w:p w14:paraId="58998099" w14:textId="1011F066" w:rsidR="0028382E" w:rsidRPr="008E1F3C" w:rsidRDefault="00000000" w:rsidP="00B76F15">
      <w:pPr>
        <w:pStyle w:val="Tekstpodstawowy"/>
        <w:numPr>
          <w:ilvl w:val="0"/>
          <w:numId w:val="105"/>
        </w:numPr>
        <w:spacing w:after="0" w:line="300" w:lineRule="auto"/>
        <w:jc w:val="both"/>
        <w:rPr>
          <w:color w:val="auto"/>
        </w:rPr>
      </w:pPr>
      <w:r w:rsidRPr="008E1F3C">
        <w:rPr>
          <w:color w:val="auto"/>
        </w:rPr>
        <w:t>W przypadku gdy Siła Wyższa działała dłużej niż 30 dni, każda ze Stron może odstąpić od Umowy w terminie 60 dni od dnia zawiadomienia, chyba że Strony wspólnie postanowią o rozwiązaniu Umowy za porozumieniem lub podejmą negocjacje.</w:t>
      </w:r>
    </w:p>
    <w:p w14:paraId="2B43FD07" w14:textId="07555674" w:rsidR="008E0F97" w:rsidRPr="008E1F3C" w:rsidRDefault="00000000" w:rsidP="00B76F15">
      <w:pPr>
        <w:pStyle w:val="Tekstpodstawowy"/>
        <w:numPr>
          <w:ilvl w:val="0"/>
          <w:numId w:val="105"/>
        </w:numPr>
        <w:spacing w:after="0" w:line="300" w:lineRule="auto"/>
        <w:jc w:val="both"/>
        <w:rPr>
          <w:color w:val="auto"/>
        </w:rPr>
      </w:pPr>
      <w:r w:rsidRPr="008E1F3C">
        <w:rPr>
          <w:color w:val="auto"/>
        </w:rPr>
        <w:t>W przypadku wystąpienia Siły Wyższej mającej wpływ na wykonanie zobowiązania umownego, żadna ze Stron nie może domagać się odszkodowania ani kar umownych.</w:t>
      </w:r>
      <w:bookmarkStart w:id="16" w:name="ochrona-danych-osobowych"/>
      <w:bookmarkEnd w:id="15"/>
    </w:p>
    <w:p w14:paraId="6C8AD35E" w14:textId="68427832" w:rsidR="008E0F97" w:rsidRPr="008E1F3C" w:rsidRDefault="00000000" w:rsidP="00B76F15">
      <w:pPr>
        <w:pStyle w:val="Nagwek2"/>
        <w:spacing w:before="0" w:line="300" w:lineRule="auto"/>
        <w:jc w:val="center"/>
        <w:rPr>
          <w:color w:val="auto"/>
        </w:rPr>
      </w:pPr>
      <w:r w:rsidRPr="008E1F3C">
        <w:rPr>
          <w:color w:val="auto"/>
        </w:rPr>
        <w:t>§ 1</w:t>
      </w:r>
      <w:r w:rsidR="0021403E" w:rsidRPr="008E1F3C">
        <w:rPr>
          <w:color w:val="auto"/>
        </w:rPr>
        <w:t>6</w:t>
      </w:r>
      <w:r w:rsidRPr="008E1F3C">
        <w:rPr>
          <w:color w:val="auto"/>
        </w:rPr>
        <w:t xml:space="preserve">. </w:t>
      </w:r>
    </w:p>
    <w:p w14:paraId="2F7F3E6D" w14:textId="6A4ECFE7" w:rsidR="0028382E" w:rsidRPr="008E1F3C" w:rsidRDefault="00000000" w:rsidP="00B76F15">
      <w:pPr>
        <w:pStyle w:val="Nagwek2"/>
        <w:spacing w:before="0" w:line="300" w:lineRule="auto"/>
        <w:jc w:val="center"/>
        <w:rPr>
          <w:color w:val="auto"/>
        </w:rPr>
      </w:pPr>
      <w:r w:rsidRPr="008E1F3C">
        <w:rPr>
          <w:color w:val="auto"/>
        </w:rPr>
        <w:t>OCHRONA DANYCH OSOBOWYCH</w:t>
      </w:r>
    </w:p>
    <w:p w14:paraId="0EE0C0CF" w14:textId="59527EB3" w:rsidR="002D7CD3" w:rsidRPr="008E1F3C" w:rsidRDefault="002D7CD3" w:rsidP="00B76F15">
      <w:pPr>
        <w:pStyle w:val="Akapitzlist"/>
        <w:numPr>
          <w:ilvl w:val="0"/>
          <w:numId w:val="106"/>
        </w:numPr>
        <w:spacing w:after="0" w:line="300" w:lineRule="auto"/>
        <w:jc w:val="both"/>
        <w:rPr>
          <w:color w:val="auto"/>
        </w:rPr>
      </w:pPr>
      <w:bookmarkStart w:id="17" w:name="postanowienia-końcowe"/>
      <w:bookmarkEnd w:id="16"/>
      <w:r w:rsidRPr="008E1F3C">
        <w:rPr>
          <w:color w:val="auto"/>
        </w:rPr>
        <w:t xml:space="preserve">Strony umowy przetwarzają nawzajem dane osobowe w celu spełnienia wymogów kontraktowych, tj. konieczności dysponowania danymi osobowymi na potrzeby wykonania zawartej umowy lub podjęcia działań przed jej zawarciem – na podstawie art. 6 ust. 1 lit b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zwanego dalej: RODO). </w:t>
      </w:r>
    </w:p>
    <w:p w14:paraId="6010C7C9" w14:textId="0039B0AC" w:rsidR="002D7CD3" w:rsidRPr="008E1F3C" w:rsidRDefault="002D7CD3" w:rsidP="00B76F15">
      <w:pPr>
        <w:pStyle w:val="Akapitzlist"/>
        <w:numPr>
          <w:ilvl w:val="0"/>
          <w:numId w:val="106"/>
        </w:numPr>
        <w:spacing w:after="0" w:line="300" w:lineRule="auto"/>
        <w:jc w:val="both"/>
        <w:rPr>
          <w:color w:val="auto"/>
        </w:rPr>
      </w:pPr>
      <w:r w:rsidRPr="008E1F3C">
        <w:rPr>
          <w:color w:val="auto"/>
        </w:rPr>
        <w:lastRenderedPageBreak/>
        <w:t>Strony umowy przetwarzać będą również dane osobowe wskazane w § 2</w:t>
      </w:r>
      <w:r w:rsidR="004E3710" w:rsidRPr="008E1F3C">
        <w:rPr>
          <w:color w:val="auto"/>
        </w:rPr>
        <w:t xml:space="preserve">, </w:t>
      </w:r>
      <w:r w:rsidR="004E3710" w:rsidRPr="008E1F3C">
        <w:rPr>
          <w:rFonts w:cs="Calibri"/>
          <w:color w:val="auto"/>
        </w:rPr>
        <w:t>§</w:t>
      </w:r>
      <w:r w:rsidR="004E3710" w:rsidRPr="008E1F3C">
        <w:rPr>
          <w:color w:val="auto"/>
        </w:rPr>
        <w:t>11 ust. 4 oraz</w:t>
      </w:r>
      <w:r w:rsidRPr="008E1F3C">
        <w:rPr>
          <w:color w:val="auto"/>
        </w:rPr>
        <w:t xml:space="preserve"> § </w:t>
      </w:r>
      <w:r w:rsidR="00B67ADA" w:rsidRPr="008E1F3C">
        <w:rPr>
          <w:color w:val="auto"/>
        </w:rPr>
        <w:t>12</w:t>
      </w:r>
      <w:r w:rsidRPr="008E1F3C">
        <w:rPr>
          <w:color w:val="auto"/>
        </w:rPr>
        <w:t xml:space="preserve"> ust. </w:t>
      </w:r>
      <w:r w:rsidR="00B67ADA" w:rsidRPr="008E1F3C">
        <w:rPr>
          <w:color w:val="auto"/>
        </w:rPr>
        <w:t>4</w:t>
      </w:r>
      <w:r w:rsidR="004E3710" w:rsidRPr="008E1F3C">
        <w:rPr>
          <w:color w:val="auto"/>
        </w:rPr>
        <w:t xml:space="preserve"> </w:t>
      </w:r>
      <w:r w:rsidRPr="008E1F3C">
        <w:rPr>
          <w:color w:val="auto"/>
        </w:rPr>
        <w:t xml:space="preserve">w celu wypełnienia obowiązków prawnych wynikających z przepisów prawa – na podstawie art. 6 ust. 1 lit. c RODO. </w:t>
      </w:r>
    </w:p>
    <w:p w14:paraId="7ECD59E2" w14:textId="6627091D" w:rsidR="002D7CD3" w:rsidRPr="008E1F3C" w:rsidRDefault="002D7CD3" w:rsidP="00B76F15">
      <w:pPr>
        <w:pStyle w:val="Akapitzlist"/>
        <w:numPr>
          <w:ilvl w:val="0"/>
          <w:numId w:val="106"/>
        </w:numPr>
        <w:spacing w:after="0" w:line="300" w:lineRule="auto"/>
        <w:jc w:val="both"/>
        <w:rPr>
          <w:color w:val="auto"/>
        </w:rPr>
      </w:pPr>
      <w:r w:rsidRPr="008E1F3C">
        <w:rPr>
          <w:color w:val="auto"/>
        </w:rPr>
        <w:t xml:space="preserve">Przed udostępnieniem Zamawiającemu danych osobowych pracowników, o których mowa w § 2 i § </w:t>
      </w:r>
      <w:r w:rsidR="00B67ADA" w:rsidRPr="008E1F3C">
        <w:rPr>
          <w:color w:val="auto"/>
        </w:rPr>
        <w:t>12</w:t>
      </w:r>
      <w:r w:rsidRPr="008E1F3C">
        <w:rPr>
          <w:color w:val="auto"/>
        </w:rPr>
        <w:t xml:space="preserve"> ust. </w:t>
      </w:r>
      <w:r w:rsidR="00B67ADA" w:rsidRPr="008E1F3C">
        <w:rPr>
          <w:color w:val="auto"/>
        </w:rPr>
        <w:t>4</w:t>
      </w:r>
      <w:r w:rsidRPr="008E1F3C">
        <w:rPr>
          <w:color w:val="auto"/>
        </w:rPr>
        <w:t xml:space="preserve"> lub innych osób, którymi Wykonawca będzie się posługiwał przy wykonywaniu umowy, Wykonawca przekaże każdej z tych osób w imieniu Zamawiającego, informacje wymagane przepisami dotyczącymi ochrony danych osobowych (art. 13 lub art. 14 RODO). W celu wykonania powyższego zobowiązania, Wykonawca poinformuje każdą z tych osób o tym, że: </w:t>
      </w:r>
    </w:p>
    <w:p w14:paraId="26FE3A93" w14:textId="0295829E"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z chwilą udostępnienia Zamawiającemu jej danych osobowych, administratorem tych danych staje się Zamawiający; </w:t>
      </w:r>
    </w:p>
    <w:p w14:paraId="0219DC78" w14:textId="3CC09C26"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Zamawiający zapewnia kontakt z Inspektorem Ochrony Danych Zamawiającego za pośrednictwem adresu poczty elektronicznej: </w:t>
      </w:r>
      <w:hyperlink r:id="rId8" w:history="1">
        <w:r w:rsidRPr="008E1F3C">
          <w:rPr>
            <w:rStyle w:val="Hipercze"/>
            <w:color w:val="auto"/>
          </w:rPr>
          <w:t>iod@powiatminski.pl</w:t>
        </w:r>
      </w:hyperlink>
      <w:r w:rsidRPr="008E1F3C">
        <w:rPr>
          <w:color w:val="auto"/>
        </w:rPr>
        <w:t xml:space="preserve"> tel. 25 759 87 38 lub pisemnie: Starostwo Powiatowe w Mińsku Mazowieckim, ul. Kościuszki 3, 05-300 Mińsk Mazowiecki; </w:t>
      </w:r>
    </w:p>
    <w:p w14:paraId="352B8A83" w14:textId="443332DA"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dane osobowe przetwarzane będą przez Zamawiającego na podstawie art. 6 ust. 1 lit. c RODO w celu realizacji umowy; </w:t>
      </w:r>
    </w:p>
    <w:p w14:paraId="626D8FCB" w14:textId="7B32A5E4"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odbiorcami danych osobowych będą osoby lub podmioty uprawnione na podstawie obowiązujących przepisów prawa oraz podmioty, które przetwarzają je na podstawie umów powierzenia przetwarzania danych osobowych, tzw. podmioty przetwarzające; </w:t>
      </w:r>
    </w:p>
    <w:p w14:paraId="2032452D" w14:textId="61130DB8"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dane osobowe będą przechowywane przez czas trwania umowy oraz w celach archiwalnych przez okres wynikający z ustawy z dnia 14 lipca 1983 r. o narodowym zasobie archiwalnym i archiwach oraz aktów wykonawczych do tej ustawy; </w:t>
      </w:r>
    </w:p>
    <w:p w14:paraId="43948E70" w14:textId="33022948"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obowiązek podania danych osobowych przez osobę, której dane bezpośrednio dotyczą jest wymogiem ustawowym określonym w przepisach ustawy </w:t>
      </w:r>
      <w:proofErr w:type="spellStart"/>
      <w:r w:rsidRPr="008E1F3C">
        <w:rPr>
          <w:color w:val="auto"/>
        </w:rPr>
        <w:t>Pzp</w:t>
      </w:r>
      <w:proofErr w:type="spellEnd"/>
      <w:r w:rsidRPr="008E1F3C">
        <w:rPr>
          <w:color w:val="auto"/>
        </w:rPr>
        <w:t xml:space="preserve">, związanym z udziałem w postępowaniu o udzielenie zamówienia publicznego; konsekwencje niepodania określonych danych wynikają z ustawy </w:t>
      </w:r>
      <w:proofErr w:type="spellStart"/>
      <w:r w:rsidRPr="008E1F3C">
        <w:rPr>
          <w:color w:val="auto"/>
        </w:rPr>
        <w:t>Pzp</w:t>
      </w:r>
      <w:proofErr w:type="spellEnd"/>
      <w:r w:rsidRPr="008E1F3C">
        <w:rPr>
          <w:color w:val="auto"/>
        </w:rPr>
        <w:t xml:space="preserve">; </w:t>
      </w:r>
    </w:p>
    <w:p w14:paraId="35293648" w14:textId="74F67609" w:rsidR="002D7CD3" w:rsidRPr="008E1F3C" w:rsidRDefault="002D7CD3" w:rsidP="00B76F15">
      <w:pPr>
        <w:pStyle w:val="Akapitzlist"/>
        <w:numPr>
          <w:ilvl w:val="0"/>
          <w:numId w:val="107"/>
        </w:numPr>
        <w:spacing w:after="0" w:line="300" w:lineRule="auto"/>
        <w:jc w:val="both"/>
        <w:rPr>
          <w:color w:val="auto"/>
        </w:rPr>
      </w:pPr>
      <w:r w:rsidRPr="008E1F3C">
        <w:rPr>
          <w:color w:val="auto"/>
        </w:rPr>
        <w:t xml:space="preserve">w odniesieniu do danych osobowych decyzje nie będą podejmowane w sposób zautomatyzowany, stosowanie do art. 22 RODO; </w:t>
      </w:r>
    </w:p>
    <w:p w14:paraId="07982094" w14:textId="2E1B3108" w:rsidR="00A418DC" w:rsidRPr="008E1F3C" w:rsidRDefault="002D7CD3" w:rsidP="00A418DC">
      <w:pPr>
        <w:pStyle w:val="Akapitzlist"/>
        <w:numPr>
          <w:ilvl w:val="0"/>
          <w:numId w:val="107"/>
        </w:numPr>
        <w:spacing w:after="0" w:line="300" w:lineRule="auto"/>
        <w:jc w:val="both"/>
        <w:rPr>
          <w:color w:val="auto"/>
        </w:rPr>
      </w:pPr>
      <w:r w:rsidRPr="008E1F3C">
        <w:rPr>
          <w:color w:val="auto"/>
        </w:rPr>
        <w:t xml:space="preserve">osobie, której dane osobowe dotyczą, przysługuje: </w:t>
      </w:r>
    </w:p>
    <w:p w14:paraId="1B819FE1" w14:textId="2D089907" w:rsidR="00A418DC" w:rsidRPr="008E1F3C" w:rsidRDefault="00A418DC" w:rsidP="00A418DC">
      <w:pPr>
        <w:pStyle w:val="Akapitzlist"/>
        <w:numPr>
          <w:ilvl w:val="1"/>
          <w:numId w:val="109"/>
        </w:numPr>
        <w:spacing w:after="0" w:line="300" w:lineRule="auto"/>
        <w:jc w:val="both"/>
        <w:rPr>
          <w:color w:val="auto"/>
        </w:rPr>
      </w:pPr>
      <w:r w:rsidRPr="008E1F3C">
        <w:rPr>
          <w:color w:val="auto"/>
        </w:rPr>
        <w:t xml:space="preserve">na podstawie art. 15 RODO prawo dostępu do danych osobowych jej dotyczących; </w:t>
      </w:r>
    </w:p>
    <w:p w14:paraId="56DF31F6" w14:textId="420A7265" w:rsidR="00A418DC" w:rsidRPr="008E1F3C" w:rsidRDefault="00A418DC" w:rsidP="00A418DC">
      <w:pPr>
        <w:pStyle w:val="Akapitzlist"/>
        <w:numPr>
          <w:ilvl w:val="1"/>
          <w:numId w:val="109"/>
        </w:numPr>
        <w:spacing w:after="0" w:line="300" w:lineRule="auto"/>
        <w:jc w:val="both"/>
        <w:rPr>
          <w:color w:val="auto"/>
        </w:rPr>
      </w:pPr>
      <w:r w:rsidRPr="008E1F3C">
        <w:rPr>
          <w:color w:val="auto"/>
        </w:rPr>
        <w:t xml:space="preserve">na podstawie art. 16 RODO prawo do sprostowania danych osobowych jej dotyczących; </w:t>
      </w:r>
    </w:p>
    <w:p w14:paraId="4B8C7F30" w14:textId="3A561AEF" w:rsidR="00A418DC" w:rsidRPr="008E1F3C" w:rsidRDefault="00A418DC" w:rsidP="00A418DC">
      <w:pPr>
        <w:pStyle w:val="Akapitzlist"/>
        <w:numPr>
          <w:ilvl w:val="1"/>
          <w:numId w:val="109"/>
        </w:numPr>
        <w:spacing w:after="0" w:line="300" w:lineRule="auto"/>
        <w:jc w:val="both"/>
        <w:rPr>
          <w:color w:val="auto"/>
        </w:rPr>
      </w:pPr>
      <w:r w:rsidRPr="008E1F3C">
        <w:rPr>
          <w:color w:val="auto"/>
        </w:rPr>
        <w:lastRenderedPageBreak/>
        <w:t xml:space="preserve">na podstawie art. 18 RODO prawo żądania od administratora ograniczenia przetwarzania danych osobowych z zastrzeżeniem przypadków, o których mowa w art. 18 ust. 2 RODO; </w:t>
      </w:r>
    </w:p>
    <w:p w14:paraId="6F56ED5F" w14:textId="09EC17DE" w:rsidR="00A418DC" w:rsidRPr="008E1F3C" w:rsidRDefault="00A418DC" w:rsidP="00A418DC">
      <w:pPr>
        <w:pStyle w:val="Akapitzlist"/>
        <w:numPr>
          <w:ilvl w:val="1"/>
          <w:numId w:val="109"/>
        </w:numPr>
        <w:spacing w:after="0" w:line="300" w:lineRule="auto"/>
        <w:jc w:val="both"/>
        <w:rPr>
          <w:color w:val="auto"/>
        </w:rPr>
      </w:pPr>
      <w:r w:rsidRPr="008E1F3C">
        <w:rPr>
          <w:color w:val="auto"/>
        </w:rPr>
        <w:t>prawo do wniesienia skargi do Prezesa Urzędu Ochrony Danych Osobowych, gdy osoba, której dane dotyczą uzna, że przetwarzanie danych osobowych narusza przepisy RODO;</w:t>
      </w:r>
    </w:p>
    <w:p w14:paraId="0D9DBDA5" w14:textId="77777777" w:rsidR="00A418DC" w:rsidRPr="008E1F3C" w:rsidRDefault="002D7CD3" w:rsidP="00A418DC">
      <w:pPr>
        <w:pStyle w:val="Akapitzlist"/>
        <w:numPr>
          <w:ilvl w:val="0"/>
          <w:numId w:val="107"/>
        </w:numPr>
        <w:spacing w:after="0" w:line="300" w:lineRule="auto"/>
        <w:jc w:val="both"/>
        <w:rPr>
          <w:color w:val="auto"/>
        </w:rPr>
      </w:pPr>
      <w:r w:rsidRPr="008E1F3C">
        <w:rPr>
          <w:color w:val="auto"/>
        </w:rPr>
        <w:t xml:space="preserve">osobie, której dane osobowe dotyczą, nie przysługuje: </w:t>
      </w:r>
    </w:p>
    <w:p w14:paraId="5BDAD313" w14:textId="123C672B" w:rsidR="00A418DC" w:rsidRPr="008E1F3C" w:rsidRDefault="00A418DC" w:rsidP="00A418DC">
      <w:pPr>
        <w:pStyle w:val="Akapitzlist"/>
        <w:numPr>
          <w:ilvl w:val="0"/>
          <w:numId w:val="110"/>
        </w:numPr>
        <w:spacing w:after="0" w:line="300" w:lineRule="auto"/>
        <w:jc w:val="both"/>
        <w:rPr>
          <w:color w:val="auto"/>
        </w:rPr>
      </w:pPr>
      <w:r w:rsidRPr="008E1F3C">
        <w:rPr>
          <w:color w:val="auto"/>
        </w:rPr>
        <w:t xml:space="preserve">w związku z art. 17 ust. 3 lit. b, d lub e RODO prawo do usunięcia danych osobowych; </w:t>
      </w:r>
    </w:p>
    <w:p w14:paraId="74E062E1" w14:textId="324E896E" w:rsidR="00A418DC" w:rsidRPr="008E1F3C" w:rsidRDefault="00A418DC" w:rsidP="00A418DC">
      <w:pPr>
        <w:pStyle w:val="Akapitzlist"/>
        <w:numPr>
          <w:ilvl w:val="0"/>
          <w:numId w:val="110"/>
        </w:numPr>
        <w:spacing w:after="0" w:line="300" w:lineRule="auto"/>
        <w:jc w:val="both"/>
        <w:rPr>
          <w:color w:val="auto"/>
        </w:rPr>
      </w:pPr>
      <w:r w:rsidRPr="008E1F3C">
        <w:rPr>
          <w:color w:val="auto"/>
        </w:rPr>
        <w:t xml:space="preserve">prawo do przenoszenia danych osobowych, o którym mowa w art. 20 RODO; </w:t>
      </w:r>
    </w:p>
    <w:p w14:paraId="05E13EFE" w14:textId="09FB0C44" w:rsidR="00A418DC" w:rsidRPr="008E1F3C" w:rsidRDefault="00A418DC" w:rsidP="00A418DC">
      <w:pPr>
        <w:pStyle w:val="Akapitzlist"/>
        <w:numPr>
          <w:ilvl w:val="0"/>
          <w:numId w:val="110"/>
        </w:numPr>
        <w:spacing w:after="0" w:line="300" w:lineRule="auto"/>
        <w:jc w:val="both"/>
        <w:rPr>
          <w:color w:val="auto"/>
        </w:rPr>
      </w:pPr>
      <w:r w:rsidRPr="008E1F3C">
        <w:rPr>
          <w:color w:val="auto"/>
        </w:rPr>
        <w:t>na podstawie art. 21 RODO prawo sprzeciwu, wobec przetwarzania danych osobowych, gdyż podstawą prawną przetwarzania danych osobowych osoby, której dane dotyczą, jest art. 6 ust. 1 lit. c RODO;</w:t>
      </w:r>
    </w:p>
    <w:p w14:paraId="44573106" w14:textId="5EB94D8F" w:rsidR="002D7CD3" w:rsidRPr="008E1F3C" w:rsidRDefault="002D7CD3" w:rsidP="00A418DC">
      <w:pPr>
        <w:pStyle w:val="Akapitzlist"/>
        <w:numPr>
          <w:ilvl w:val="0"/>
          <w:numId w:val="107"/>
        </w:numPr>
        <w:spacing w:after="0" w:line="300" w:lineRule="auto"/>
        <w:jc w:val="both"/>
        <w:rPr>
          <w:color w:val="auto"/>
        </w:rPr>
      </w:pPr>
      <w:r w:rsidRPr="008E1F3C">
        <w:rPr>
          <w:color w:val="auto"/>
        </w:rPr>
        <w:t xml:space="preserve">źródłem pozyskania danych osobowych jest Wykonawca. </w:t>
      </w:r>
    </w:p>
    <w:p w14:paraId="60008C58" w14:textId="6434B9D3" w:rsidR="002D7CD3" w:rsidRPr="008E1F3C" w:rsidRDefault="002D7CD3" w:rsidP="00B76F15">
      <w:pPr>
        <w:pStyle w:val="Akapitzlist"/>
        <w:numPr>
          <w:ilvl w:val="0"/>
          <w:numId w:val="106"/>
        </w:numPr>
        <w:spacing w:after="0" w:line="300" w:lineRule="auto"/>
        <w:jc w:val="both"/>
        <w:rPr>
          <w:color w:val="auto"/>
        </w:rPr>
      </w:pPr>
      <w:r w:rsidRPr="008E1F3C">
        <w:rPr>
          <w:color w:val="auto"/>
        </w:rPr>
        <w:t xml:space="preserve">W odniesieniu do osób reprezentujących Wykonawcę, w tym do osób, o których mowa w § </w:t>
      </w:r>
      <w:r w:rsidR="00B67ADA" w:rsidRPr="008E1F3C">
        <w:rPr>
          <w:color w:val="auto"/>
        </w:rPr>
        <w:t>12</w:t>
      </w:r>
      <w:r w:rsidRPr="008E1F3C">
        <w:rPr>
          <w:color w:val="auto"/>
        </w:rPr>
        <w:t xml:space="preserve"> ust. </w:t>
      </w:r>
      <w:r w:rsidR="00B67ADA" w:rsidRPr="008E1F3C">
        <w:rPr>
          <w:color w:val="auto"/>
        </w:rPr>
        <w:t>4</w:t>
      </w:r>
      <w:r w:rsidRPr="008E1F3C">
        <w:rPr>
          <w:color w:val="auto"/>
        </w:rPr>
        <w:t xml:space="preserve"> oraz do osób, które w imieniu Wykonawcy będą realizować Umowę i współdziałać przy wykonywaniu Umowy z Zamawiającym: </w:t>
      </w:r>
    </w:p>
    <w:p w14:paraId="1014EBA8" w14:textId="55C9BD26" w:rsidR="002D7CD3" w:rsidRPr="008E1F3C" w:rsidRDefault="002D7CD3" w:rsidP="00B76F15">
      <w:pPr>
        <w:pStyle w:val="Akapitzlist"/>
        <w:numPr>
          <w:ilvl w:val="0"/>
          <w:numId w:val="112"/>
        </w:numPr>
        <w:spacing w:after="0" w:line="300" w:lineRule="auto"/>
        <w:jc w:val="both"/>
        <w:rPr>
          <w:color w:val="auto"/>
        </w:rPr>
      </w:pPr>
      <w:r w:rsidRPr="008E1F3C">
        <w:rPr>
          <w:color w:val="auto"/>
        </w:rPr>
        <w:t xml:space="preserve">Wykonawca oświadcza, że przed zawarciem umowy poinformował każdą osobę, której dane osobowe zostały wpisane w jej treści jako dane osoby reprezentującej Wykonawcę lub jako dane osoby działającej lub współdziałającej w imieniu Wykonawcy przy wykonywaniu umowy; </w:t>
      </w:r>
    </w:p>
    <w:p w14:paraId="0DA13DC9" w14:textId="04C23DF5" w:rsidR="002D7CD3" w:rsidRPr="008E1F3C" w:rsidRDefault="002D7CD3" w:rsidP="00B76F15">
      <w:pPr>
        <w:pStyle w:val="Akapitzlist"/>
        <w:numPr>
          <w:ilvl w:val="0"/>
          <w:numId w:val="112"/>
        </w:numPr>
        <w:spacing w:after="0" w:line="300" w:lineRule="auto"/>
        <w:jc w:val="both"/>
        <w:rPr>
          <w:color w:val="auto"/>
        </w:rPr>
      </w:pPr>
      <w:r w:rsidRPr="008E1F3C">
        <w:rPr>
          <w:color w:val="auto"/>
        </w:rPr>
        <w:t>Wykonawca zobowiązuje się, że w przypadku wyznaczenia lub wskazania do działania lub współdziałania, w jakiejkolwiek formie lub zakresie, przy wykonywaniu umowy osób innych niż wymienione w jej treści, najpóźniej wraz z przekazaniem Zamawiającemu danych osobowych tych osób, poinformuje każdą z nich</w:t>
      </w:r>
      <w:r w:rsidR="00CE5F76" w:rsidRPr="008E1F3C">
        <w:rPr>
          <w:color w:val="auto"/>
        </w:rPr>
        <w:t>.</w:t>
      </w:r>
    </w:p>
    <w:p w14:paraId="7DCC12DF" w14:textId="2ACF8971" w:rsidR="002D7CD3" w:rsidRPr="008E1F3C" w:rsidRDefault="002D7CD3" w:rsidP="00B76F15">
      <w:pPr>
        <w:pStyle w:val="Akapitzlist"/>
        <w:numPr>
          <w:ilvl w:val="0"/>
          <w:numId w:val="106"/>
        </w:numPr>
        <w:spacing w:after="0" w:line="300" w:lineRule="auto"/>
        <w:jc w:val="both"/>
        <w:rPr>
          <w:color w:val="auto"/>
        </w:rPr>
      </w:pPr>
      <w:r w:rsidRPr="008E1F3C">
        <w:rPr>
          <w:color w:val="auto"/>
        </w:rPr>
        <w:t xml:space="preserve">W odniesieniu do osób reprezentujących Zamawiającego, w tym do osób, o których mowa w § 2 umowy oraz do osób, które w imieniu Zamawiającego będą realizować umowę lub będą współdziałać z Wykonawcą przy jej realizacji Zamawiający, spełni obowiązek informacyjny wobec każdej osoby, której dane osobowe zostały wpisane w treści umowy jako dane osoby reprezentującej Zamawiającego lub jako dane osoby działającej lub współdziałającej w imieniu Zamawiającego przy wykonywaniu umowy. </w:t>
      </w:r>
    </w:p>
    <w:p w14:paraId="7BAA37A9" w14:textId="6E20BE55" w:rsidR="008E0F97" w:rsidRPr="008E1F3C" w:rsidRDefault="00000000" w:rsidP="00B76F15">
      <w:pPr>
        <w:spacing w:after="0" w:line="300" w:lineRule="auto"/>
        <w:jc w:val="center"/>
        <w:rPr>
          <w:b/>
          <w:bCs/>
          <w:color w:val="auto"/>
          <w:sz w:val="28"/>
          <w:szCs w:val="28"/>
        </w:rPr>
      </w:pPr>
      <w:r w:rsidRPr="008E1F3C">
        <w:rPr>
          <w:b/>
          <w:bCs/>
          <w:color w:val="auto"/>
          <w:sz w:val="28"/>
          <w:szCs w:val="28"/>
        </w:rPr>
        <w:t>§ 1</w:t>
      </w:r>
      <w:r w:rsidR="0021403E" w:rsidRPr="008E1F3C">
        <w:rPr>
          <w:b/>
          <w:bCs/>
          <w:color w:val="auto"/>
          <w:sz w:val="28"/>
          <w:szCs w:val="28"/>
        </w:rPr>
        <w:t>7</w:t>
      </w:r>
      <w:r w:rsidRPr="008E1F3C">
        <w:rPr>
          <w:b/>
          <w:bCs/>
          <w:color w:val="auto"/>
          <w:sz w:val="28"/>
          <w:szCs w:val="28"/>
        </w:rPr>
        <w:t>.</w:t>
      </w:r>
    </w:p>
    <w:p w14:paraId="4A96CEAE" w14:textId="02C28663" w:rsidR="0028382E" w:rsidRPr="008E1F3C" w:rsidRDefault="00000000" w:rsidP="00B76F15">
      <w:pPr>
        <w:pStyle w:val="Nagwek2"/>
        <w:spacing w:before="0" w:line="300" w:lineRule="auto"/>
        <w:jc w:val="center"/>
        <w:rPr>
          <w:color w:val="auto"/>
        </w:rPr>
      </w:pPr>
      <w:r w:rsidRPr="008E1F3C">
        <w:rPr>
          <w:color w:val="auto"/>
        </w:rPr>
        <w:t>POSTANOWIENIA KOŃCOWE</w:t>
      </w:r>
    </w:p>
    <w:p w14:paraId="1683D6E9" w14:textId="7A748584" w:rsidR="0028382E" w:rsidRPr="008E1F3C" w:rsidRDefault="00000000" w:rsidP="00B76F15">
      <w:pPr>
        <w:pStyle w:val="Akapitzlist"/>
        <w:numPr>
          <w:ilvl w:val="0"/>
          <w:numId w:val="113"/>
        </w:numPr>
        <w:spacing w:after="0" w:line="300" w:lineRule="auto"/>
        <w:jc w:val="both"/>
        <w:rPr>
          <w:color w:val="auto"/>
        </w:rPr>
      </w:pPr>
      <w:r w:rsidRPr="008E1F3C">
        <w:rPr>
          <w:color w:val="auto"/>
        </w:rPr>
        <w:t xml:space="preserve">Umowa wchodzi w życie w dniu jej podpisania przez obie Strony, a w </w:t>
      </w:r>
      <w:r w:rsidR="00D45D80" w:rsidRPr="008E1F3C">
        <w:rPr>
          <w:color w:val="auto"/>
        </w:rPr>
        <w:t>przypadku,</w:t>
      </w:r>
      <w:r w:rsidRPr="008E1F3C">
        <w:rPr>
          <w:color w:val="auto"/>
        </w:rPr>
        <w:t xml:space="preserve"> gdy podpisy składane są w różnych terminach, z dniem złożenia ostatniego podpisu.</w:t>
      </w:r>
    </w:p>
    <w:p w14:paraId="5AD8591F" w14:textId="54D4578A" w:rsidR="0028382E" w:rsidRPr="008E1F3C" w:rsidRDefault="00000000" w:rsidP="00B76F15">
      <w:pPr>
        <w:pStyle w:val="Tekstpodstawowy"/>
        <w:numPr>
          <w:ilvl w:val="0"/>
          <w:numId w:val="113"/>
        </w:numPr>
        <w:spacing w:after="0" w:line="300" w:lineRule="auto"/>
        <w:jc w:val="both"/>
        <w:rPr>
          <w:color w:val="auto"/>
        </w:rPr>
      </w:pPr>
      <w:r w:rsidRPr="008E1F3C">
        <w:rPr>
          <w:color w:val="auto"/>
        </w:rPr>
        <w:lastRenderedPageBreak/>
        <w:t>Jeżeli poszczególne postanowienia Umowy okażą się nieważne lub niewykonalne, nie narusza to ważności pozostałych postanowień. Nieważne lub niewykonalne postanowienia należy zastąpić postanowieniami prawnie dopuszczalnymi, jak najbardziej zbliżonymi do woli Stron wyrażonej w Umowie.</w:t>
      </w:r>
    </w:p>
    <w:p w14:paraId="38DFE81B" w14:textId="3B48DA81" w:rsidR="0028382E" w:rsidRPr="008E1F3C" w:rsidRDefault="00000000" w:rsidP="00B76F15">
      <w:pPr>
        <w:pStyle w:val="Tekstpodstawowy"/>
        <w:numPr>
          <w:ilvl w:val="0"/>
          <w:numId w:val="113"/>
        </w:numPr>
        <w:spacing w:after="0" w:line="300" w:lineRule="auto"/>
        <w:jc w:val="both"/>
        <w:rPr>
          <w:color w:val="auto"/>
        </w:rPr>
      </w:pPr>
      <w:r w:rsidRPr="008E1F3C">
        <w:rPr>
          <w:color w:val="auto"/>
        </w:rPr>
        <w:t>Bez uprzedniej zgody Zamawiającego wyrażonej pisemnie Wykonawca nie może dokonać cesji ani innych czynności rozporządzających lub zobowiązujących, których przedmiotem są prawa lub zobowiązania z niniejszej Umowy, w tym zawrzeć umowy faktoringu.</w:t>
      </w:r>
    </w:p>
    <w:p w14:paraId="01FFB819" w14:textId="382DA6ED" w:rsidR="0028382E" w:rsidRPr="008E1F3C" w:rsidRDefault="005D1922" w:rsidP="00B76F15">
      <w:pPr>
        <w:pStyle w:val="Tekstpodstawowy"/>
        <w:numPr>
          <w:ilvl w:val="0"/>
          <w:numId w:val="113"/>
        </w:numPr>
        <w:spacing w:after="0" w:line="300" w:lineRule="auto"/>
        <w:jc w:val="both"/>
        <w:rPr>
          <w:color w:val="auto"/>
        </w:rPr>
      </w:pPr>
      <w:r w:rsidRPr="008E1F3C">
        <w:rPr>
          <w:color w:val="auto"/>
        </w:rPr>
        <w:t>W sprawach nieuregulowanych Umową zastosowanie mają przepisy prawa polskiego.</w:t>
      </w:r>
    </w:p>
    <w:p w14:paraId="4A46563F" w14:textId="50668558" w:rsidR="0028382E" w:rsidRPr="008E1F3C" w:rsidRDefault="005D1922" w:rsidP="00B76F15">
      <w:pPr>
        <w:pStyle w:val="Tekstpodstawowy"/>
        <w:numPr>
          <w:ilvl w:val="0"/>
          <w:numId w:val="113"/>
        </w:numPr>
        <w:spacing w:after="0" w:line="300" w:lineRule="auto"/>
        <w:jc w:val="both"/>
        <w:rPr>
          <w:color w:val="auto"/>
        </w:rPr>
      </w:pPr>
      <w:r w:rsidRPr="008E1F3C">
        <w:rPr>
          <w:color w:val="auto"/>
        </w:rPr>
        <w:t>Spory wynikające z realizacji Umowy będą kierowane w pierwszej kolejności do mediacji przed wyznaczonym mediatorem sądowym, a spory nierozstrzygnięte ugodą będą rozstrzygane przez sąd właściwy miejscowo dla siedziby Zamawiającego.</w:t>
      </w:r>
    </w:p>
    <w:p w14:paraId="076798F3" w14:textId="5F69A90E" w:rsidR="0028382E" w:rsidRPr="008E1F3C" w:rsidRDefault="005D1922" w:rsidP="00B76F15">
      <w:pPr>
        <w:pStyle w:val="Tekstpodstawowy"/>
        <w:numPr>
          <w:ilvl w:val="0"/>
          <w:numId w:val="113"/>
        </w:numPr>
        <w:spacing w:after="0" w:line="300" w:lineRule="auto"/>
        <w:jc w:val="both"/>
        <w:rPr>
          <w:color w:val="auto"/>
        </w:rPr>
      </w:pPr>
      <w:r w:rsidRPr="008E1F3C">
        <w:rPr>
          <w:color w:val="auto"/>
        </w:rPr>
        <w:t xml:space="preserve">Załączniki wymienione w ust. </w:t>
      </w:r>
      <w:r w:rsidR="004C34B6" w:rsidRPr="008E1F3C">
        <w:rPr>
          <w:color w:val="auto"/>
        </w:rPr>
        <w:t>10</w:t>
      </w:r>
      <w:r w:rsidRPr="008E1F3C">
        <w:rPr>
          <w:color w:val="auto"/>
        </w:rPr>
        <w:t xml:space="preserve"> poniżej stanowią integralną część Umowy.</w:t>
      </w:r>
    </w:p>
    <w:p w14:paraId="1A81E0EC" w14:textId="2D80CB86" w:rsidR="004C34B6" w:rsidRPr="008E1F3C" w:rsidRDefault="004C34B6" w:rsidP="00B76F15">
      <w:pPr>
        <w:pStyle w:val="Tekstpodstawowy"/>
        <w:numPr>
          <w:ilvl w:val="0"/>
          <w:numId w:val="113"/>
        </w:numPr>
        <w:spacing w:after="0" w:line="300" w:lineRule="auto"/>
        <w:jc w:val="both"/>
        <w:rPr>
          <w:color w:val="auto"/>
        </w:rPr>
      </w:pPr>
      <w:r w:rsidRPr="008E1F3C">
        <w:rPr>
          <w:color w:val="auto"/>
        </w:rPr>
        <w:t>Wykonawca został poinformowany, iż w Starostwie Powiatowym w Mińsku Mazowieckim obowiązuje procedura zgłoszeń:</w:t>
      </w:r>
    </w:p>
    <w:p w14:paraId="039E8765" w14:textId="1EBA155F" w:rsidR="004C34B6" w:rsidRPr="008E1F3C" w:rsidRDefault="004C34B6" w:rsidP="00B76F15">
      <w:pPr>
        <w:pStyle w:val="Tekstpodstawowy"/>
        <w:numPr>
          <w:ilvl w:val="0"/>
          <w:numId w:val="114"/>
        </w:numPr>
        <w:spacing w:after="0" w:line="300" w:lineRule="auto"/>
        <w:jc w:val="both"/>
        <w:rPr>
          <w:color w:val="auto"/>
        </w:rPr>
      </w:pPr>
      <w:r w:rsidRPr="008E1F3C">
        <w:rPr>
          <w:color w:val="auto"/>
        </w:rPr>
        <w:t>wewnętrznych, określająca zasady zgłaszania przypadków nieprawidłowości oraz ochrony osób dokonujących zgłoszeń w Starostwie Powiatowym w Mińsku Mazowieckim ustalonej Zarządzeniem Nr 56/24 Starosty Mińskiego z dnia 18 września 2024 r. oraz zapoznał się z jej treścią.</w:t>
      </w:r>
    </w:p>
    <w:p w14:paraId="68E48EFE" w14:textId="63D2903C" w:rsidR="004C34B6" w:rsidRPr="008E1F3C" w:rsidRDefault="004C34B6" w:rsidP="00B76F15">
      <w:pPr>
        <w:pStyle w:val="Tekstpodstawowy"/>
        <w:numPr>
          <w:ilvl w:val="0"/>
          <w:numId w:val="114"/>
        </w:numPr>
        <w:spacing w:after="0" w:line="300" w:lineRule="auto"/>
        <w:jc w:val="both"/>
        <w:rPr>
          <w:color w:val="auto"/>
        </w:rPr>
      </w:pPr>
      <w:r w:rsidRPr="008E1F3C">
        <w:rPr>
          <w:color w:val="auto"/>
        </w:rPr>
        <w:t>zgłoszeń zewnętrznych, określająca zasady zgłaszania przypadków naruszenia prawa, podejmowania działań następczych oraz ochrony osób dokonujących zgłoszeń, ustalona Zarządzeniem Nr 90/24 Starosty Mińskiego z dnia 23 grudnia 2024 r. oraz zapoznał się z jej treścią.</w:t>
      </w:r>
    </w:p>
    <w:p w14:paraId="68991C42" w14:textId="7A36099C" w:rsidR="004C34B6" w:rsidRPr="008E1F3C" w:rsidRDefault="004C34B6" w:rsidP="00B76F15">
      <w:pPr>
        <w:pStyle w:val="Tekstpodstawowy"/>
        <w:numPr>
          <w:ilvl w:val="0"/>
          <w:numId w:val="113"/>
        </w:numPr>
        <w:spacing w:after="0" w:line="300" w:lineRule="auto"/>
        <w:jc w:val="both"/>
        <w:rPr>
          <w:color w:val="auto"/>
        </w:rPr>
      </w:pPr>
      <w:r w:rsidRPr="008E1F3C">
        <w:rPr>
          <w:color w:val="auto"/>
        </w:rPr>
        <w:t>W zakresie, w jakim Strony zastrzegły formę pisemną pod rygorem nieważności, rygor ten spełnia również dokonanie czynności w postaci elektronicznej opatrzonej kwalifikowanym podpisem elektronicznym.</w:t>
      </w:r>
    </w:p>
    <w:p w14:paraId="79F1BDE0" w14:textId="142DED9F" w:rsidR="0028382E" w:rsidRPr="008E1F3C" w:rsidRDefault="00E835FA" w:rsidP="00B76F15">
      <w:pPr>
        <w:pStyle w:val="Tekstpodstawowy"/>
        <w:numPr>
          <w:ilvl w:val="0"/>
          <w:numId w:val="113"/>
        </w:numPr>
        <w:spacing w:after="0" w:line="300" w:lineRule="auto"/>
        <w:jc w:val="both"/>
        <w:rPr>
          <w:color w:val="auto"/>
        </w:rPr>
      </w:pPr>
      <w:r w:rsidRPr="008E1F3C">
        <w:rPr>
          <w:color w:val="auto"/>
        </w:rPr>
        <w:t>Umowę sporządzono w czterech jednobrzmiących egzemplarzach, z czego jeden egzemplarz dla Wykonawcy, a trzy egzemplarze dla Zamawiającego. / Umowę zawarto z zachowaniem elektronicznej formy czynności prawnej i opatrzono kwalifikowanymi podpisami elektronicznymi.</w:t>
      </w:r>
      <w:r w:rsidRPr="008E1F3C">
        <w:rPr>
          <w:color w:val="auto"/>
          <w:vertAlign w:val="superscript"/>
        </w:rPr>
        <w:footnoteReference w:id="2"/>
      </w:r>
    </w:p>
    <w:p w14:paraId="5E58C44B" w14:textId="2FE0A5C0" w:rsidR="00E835FA" w:rsidRPr="008E1F3C" w:rsidRDefault="00E835FA" w:rsidP="00B76F15">
      <w:pPr>
        <w:pStyle w:val="Tekstpodstawowy"/>
        <w:numPr>
          <w:ilvl w:val="0"/>
          <w:numId w:val="113"/>
        </w:numPr>
        <w:spacing w:after="0" w:line="300" w:lineRule="auto"/>
        <w:jc w:val="both"/>
        <w:rPr>
          <w:color w:val="auto"/>
        </w:rPr>
      </w:pPr>
      <w:r w:rsidRPr="008E1F3C">
        <w:rPr>
          <w:color w:val="auto"/>
        </w:rPr>
        <w:t>Umowa wchodzi w życie z dniem zawarcia. / Umowa wchodzi w życie z chwilą złożenia ostatniego podpisu elektronicznego przez Strony</w:t>
      </w:r>
      <w:r w:rsidR="00766EBF" w:rsidRPr="008E1F3C">
        <w:rPr>
          <w:rStyle w:val="Odwoanieprzypisudolnego"/>
          <w:color w:val="auto"/>
        </w:rPr>
        <w:footnoteReference w:id="3"/>
      </w:r>
      <w:r w:rsidRPr="008E1F3C">
        <w:rPr>
          <w:color w:val="auto"/>
        </w:rPr>
        <w:t>.</w:t>
      </w:r>
    </w:p>
    <w:p w14:paraId="4A0E43A5" w14:textId="5BD3906E" w:rsidR="0028382E" w:rsidRPr="008E1F3C" w:rsidRDefault="004C34B6" w:rsidP="00B76F15">
      <w:pPr>
        <w:pStyle w:val="Tekstpodstawowy"/>
        <w:numPr>
          <w:ilvl w:val="0"/>
          <w:numId w:val="113"/>
        </w:numPr>
        <w:spacing w:after="0" w:line="300" w:lineRule="auto"/>
        <w:jc w:val="both"/>
        <w:rPr>
          <w:color w:val="auto"/>
        </w:rPr>
      </w:pPr>
      <w:r w:rsidRPr="008E1F3C">
        <w:rPr>
          <w:color w:val="auto"/>
        </w:rPr>
        <w:lastRenderedPageBreak/>
        <w:t>Do Umowy dołączono następujące Załączniki:</w:t>
      </w:r>
    </w:p>
    <w:p w14:paraId="2045E1CB" w14:textId="7DAAF5BD" w:rsidR="0028382E" w:rsidRPr="008E1F3C" w:rsidRDefault="002C265C" w:rsidP="00B76F15">
      <w:pPr>
        <w:numPr>
          <w:ilvl w:val="0"/>
          <w:numId w:val="20"/>
        </w:numPr>
        <w:spacing w:after="0" w:line="300" w:lineRule="auto"/>
        <w:ind w:hanging="482"/>
        <w:jc w:val="both"/>
        <w:rPr>
          <w:color w:val="auto"/>
        </w:rPr>
      </w:pPr>
      <w:r w:rsidRPr="008E1F3C">
        <w:rPr>
          <w:color w:val="auto"/>
        </w:rPr>
        <w:t>Dokumentację</w:t>
      </w:r>
      <w:r w:rsidR="007D3F80" w:rsidRPr="008E1F3C">
        <w:rPr>
          <w:color w:val="auto"/>
        </w:rPr>
        <w:t xml:space="preserve"> projektową wraz z </w:t>
      </w:r>
      <w:r w:rsidR="00FB1332" w:rsidRPr="008E1F3C">
        <w:rPr>
          <w:color w:val="auto"/>
        </w:rPr>
        <w:t>przedmiar</w:t>
      </w:r>
      <w:r w:rsidR="00AC6F36" w:rsidRPr="008E1F3C">
        <w:rPr>
          <w:color w:val="auto"/>
        </w:rPr>
        <w:t>em</w:t>
      </w:r>
      <w:r w:rsidR="007D3F80" w:rsidRPr="008E1F3C">
        <w:rPr>
          <w:color w:val="auto"/>
        </w:rPr>
        <w:t>, decyzja</w:t>
      </w:r>
      <w:r w:rsidR="00AC14DF" w:rsidRPr="008E1F3C">
        <w:rPr>
          <w:color w:val="auto"/>
        </w:rPr>
        <w:t xml:space="preserve"> </w:t>
      </w:r>
      <w:r w:rsidR="00AC14DF" w:rsidRPr="008E1F3C">
        <w:rPr>
          <w:bCs/>
          <w:color w:val="auto"/>
        </w:rPr>
        <w:t xml:space="preserve">1298/2025 </w:t>
      </w:r>
      <w:r w:rsidR="007D3F80" w:rsidRPr="008E1F3C">
        <w:rPr>
          <w:color w:val="auto"/>
        </w:rPr>
        <w:t xml:space="preserve">oraz </w:t>
      </w:r>
      <w:proofErr w:type="spellStart"/>
      <w:r w:rsidR="007D3F80" w:rsidRPr="008E1F3C">
        <w:rPr>
          <w:color w:val="auto"/>
        </w:rPr>
        <w:t>STWiORB</w:t>
      </w:r>
      <w:proofErr w:type="spellEnd"/>
      <w:r w:rsidRPr="008E1F3C">
        <w:rPr>
          <w:color w:val="auto"/>
        </w:rPr>
        <w:t>;</w:t>
      </w:r>
    </w:p>
    <w:p w14:paraId="33F3DBD9" w14:textId="6E5DBA7D" w:rsidR="0028382E" w:rsidRPr="008E1F3C" w:rsidRDefault="00450992" w:rsidP="00B76F15">
      <w:pPr>
        <w:numPr>
          <w:ilvl w:val="0"/>
          <w:numId w:val="20"/>
        </w:numPr>
        <w:spacing w:after="0" w:line="300" w:lineRule="auto"/>
        <w:ind w:hanging="482"/>
        <w:jc w:val="both"/>
        <w:rPr>
          <w:color w:val="auto"/>
        </w:rPr>
      </w:pPr>
      <w:r w:rsidRPr="008E1F3C">
        <w:rPr>
          <w:color w:val="auto"/>
        </w:rPr>
        <w:t>Wzór harmonogramu;</w:t>
      </w:r>
    </w:p>
    <w:p w14:paraId="6E09792C" w14:textId="4FF2A18F" w:rsidR="0028382E" w:rsidRPr="008E1F3C" w:rsidRDefault="00450992" w:rsidP="00B76F15">
      <w:pPr>
        <w:numPr>
          <w:ilvl w:val="0"/>
          <w:numId w:val="20"/>
        </w:numPr>
        <w:spacing w:after="0" w:line="300" w:lineRule="auto"/>
        <w:ind w:hanging="482"/>
        <w:jc w:val="both"/>
        <w:rPr>
          <w:color w:val="auto"/>
        </w:rPr>
      </w:pPr>
      <w:r w:rsidRPr="008E1F3C">
        <w:rPr>
          <w:color w:val="auto"/>
        </w:rPr>
        <w:t>Oświadczeni</w:t>
      </w:r>
      <w:r w:rsidR="007606CB" w:rsidRPr="008E1F3C">
        <w:rPr>
          <w:color w:val="auto"/>
        </w:rPr>
        <w:t>e</w:t>
      </w:r>
      <w:r w:rsidRPr="008E1F3C">
        <w:rPr>
          <w:color w:val="auto"/>
        </w:rPr>
        <w:t xml:space="preserve"> podwykonawców i dalszych podwykonawców, że otrzymali należne im wynagrodzenie</w:t>
      </w:r>
      <w:r w:rsidR="009C621A" w:rsidRPr="008E1F3C">
        <w:rPr>
          <w:color w:val="auto"/>
        </w:rPr>
        <w:t xml:space="preserve"> </w:t>
      </w:r>
      <w:r w:rsidR="00CE474D" w:rsidRPr="008E1F3C">
        <w:rPr>
          <w:color w:val="auto"/>
        </w:rPr>
        <w:t>- wzór</w:t>
      </w:r>
      <w:r w:rsidRPr="008E1F3C">
        <w:rPr>
          <w:color w:val="auto"/>
        </w:rPr>
        <w:t>;</w:t>
      </w:r>
    </w:p>
    <w:p w14:paraId="7C7A7FB2" w14:textId="2A2CBAD3" w:rsidR="0028382E" w:rsidRPr="008E1F3C" w:rsidRDefault="005D1922" w:rsidP="00B76F15">
      <w:pPr>
        <w:numPr>
          <w:ilvl w:val="0"/>
          <w:numId w:val="20"/>
        </w:numPr>
        <w:spacing w:after="0" w:line="300" w:lineRule="auto"/>
        <w:ind w:hanging="482"/>
        <w:jc w:val="both"/>
        <w:rPr>
          <w:color w:val="auto"/>
        </w:rPr>
      </w:pPr>
      <w:r w:rsidRPr="008E1F3C">
        <w:rPr>
          <w:color w:val="auto"/>
        </w:rPr>
        <w:t>Oświadczenie dotyczące zatrudnienia</w:t>
      </w:r>
      <w:r w:rsidR="009C621A" w:rsidRPr="008E1F3C">
        <w:rPr>
          <w:color w:val="auto"/>
        </w:rPr>
        <w:t xml:space="preserve"> </w:t>
      </w:r>
      <w:r w:rsidR="00CE474D" w:rsidRPr="008E1F3C">
        <w:rPr>
          <w:color w:val="auto"/>
        </w:rPr>
        <w:t>- wzór</w:t>
      </w:r>
      <w:r w:rsidRPr="008E1F3C">
        <w:rPr>
          <w:color w:val="auto"/>
        </w:rPr>
        <w:t>;</w:t>
      </w:r>
    </w:p>
    <w:p w14:paraId="4869F34D" w14:textId="6B658E80" w:rsidR="008C50C7" w:rsidRPr="008E1F3C" w:rsidRDefault="005D1922" w:rsidP="00B76F15">
      <w:pPr>
        <w:numPr>
          <w:ilvl w:val="0"/>
          <w:numId w:val="20"/>
        </w:numPr>
        <w:spacing w:after="0" w:line="300" w:lineRule="auto"/>
        <w:ind w:hanging="482"/>
        <w:jc w:val="both"/>
        <w:rPr>
          <w:color w:val="auto"/>
        </w:rPr>
      </w:pPr>
      <w:r w:rsidRPr="008E1F3C">
        <w:rPr>
          <w:color w:val="auto"/>
        </w:rPr>
        <w:t>Kart</w:t>
      </w:r>
      <w:r w:rsidR="00CE474D" w:rsidRPr="008E1F3C">
        <w:rPr>
          <w:color w:val="auto"/>
        </w:rPr>
        <w:t>ę</w:t>
      </w:r>
      <w:r w:rsidRPr="008E1F3C">
        <w:rPr>
          <w:color w:val="auto"/>
        </w:rPr>
        <w:t xml:space="preserve"> gwarancyjn</w:t>
      </w:r>
      <w:r w:rsidR="00CE474D" w:rsidRPr="008E1F3C">
        <w:rPr>
          <w:color w:val="auto"/>
        </w:rPr>
        <w:t>ą - wzór</w:t>
      </w:r>
    </w:p>
    <w:p w14:paraId="638B2EB3" w14:textId="0AB07A10" w:rsidR="00DE4101" w:rsidRPr="008E1F3C" w:rsidRDefault="00DE4101">
      <w:pPr>
        <w:numPr>
          <w:ilvl w:val="0"/>
          <w:numId w:val="20"/>
        </w:numPr>
        <w:spacing w:after="0" w:line="300" w:lineRule="auto"/>
        <w:ind w:hanging="482"/>
        <w:jc w:val="both"/>
        <w:rPr>
          <w:color w:val="auto"/>
        </w:rPr>
      </w:pPr>
      <w:r w:rsidRPr="008E1F3C">
        <w:rPr>
          <w:color w:val="auto"/>
        </w:rPr>
        <w:t>Ofert</w:t>
      </w:r>
      <w:r w:rsidR="00CE474D" w:rsidRPr="008E1F3C">
        <w:rPr>
          <w:color w:val="auto"/>
        </w:rPr>
        <w:t>ę</w:t>
      </w:r>
      <w:r w:rsidRPr="008E1F3C">
        <w:rPr>
          <w:color w:val="auto"/>
        </w:rPr>
        <w:t xml:space="preserve"> Wykonawcy</w:t>
      </w:r>
    </w:p>
    <w:p w14:paraId="2E5847E4" w14:textId="77777777" w:rsidR="00CE5F76" w:rsidRPr="008E1F3C" w:rsidRDefault="00CE5F76" w:rsidP="00B76F15">
      <w:pPr>
        <w:spacing w:after="0" w:line="300" w:lineRule="auto"/>
        <w:jc w:val="both"/>
        <w:rPr>
          <w:color w:val="auto"/>
        </w:rPr>
      </w:pPr>
    </w:p>
    <w:p w14:paraId="6D497198" w14:textId="6BF8F2DE" w:rsidR="002A5252" w:rsidRPr="008E1F3C" w:rsidRDefault="0068416F" w:rsidP="00B76F15">
      <w:pPr>
        <w:spacing w:after="0" w:line="300" w:lineRule="auto"/>
        <w:jc w:val="both"/>
        <w:rPr>
          <w:color w:val="auto"/>
        </w:rPr>
      </w:pPr>
      <w:r w:rsidRPr="008E1F3C">
        <w:rPr>
          <w:color w:val="auto"/>
        </w:rPr>
        <w:t xml:space="preserve">   WYKONAWCA:                                                                               ZAMAWIAJĄCY: </w:t>
      </w:r>
    </w:p>
    <w:p w14:paraId="40F0C261" w14:textId="77777777" w:rsidR="00CE5F76" w:rsidRPr="008E1F3C" w:rsidRDefault="00CE5F76">
      <w:pPr>
        <w:pStyle w:val="Tekstpodstawowy"/>
        <w:spacing w:after="0" w:line="300" w:lineRule="auto"/>
        <w:jc w:val="right"/>
        <w:rPr>
          <w:i/>
          <w:color w:val="auto"/>
        </w:rPr>
      </w:pPr>
    </w:p>
    <w:p w14:paraId="4A9990C6" w14:textId="77777777" w:rsidR="00CE5F76" w:rsidRPr="008E1F3C" w:rsidRDefault="00CE5F76">
      <w:pPr>
        <w:pStyle w:val="Tekstpodstawowy"/>
        <w:spacing w:after="0" w:line="300" w:lineRule="auto"/>
        <w:jc w:val="right"/>
        <w:rPr>
          <w:i/>
          <w:color w:val="auto"/>
        </w:rPr>
      </w:pPr>
    </w:p>
    <w:p w14:paraId="2BA153B7" w14:textId="77777777" w:rsidR="00CE5F76" w:rsidRPr="008E1F3C" w:rsidRDefault="00CE5F76">
      <w:pPr>
        <w:pStyle w:val="Tekstpodstawowy"/>
        <w:spacing w:after="0" w:line="300" w:lineRule="auto"/>
        <w:jc w:val="right"/>
        <w:rPr>
          <w:i/>
          <w:color w:val="auto"/>
        </w:rPr>
      </w:pPr>
    </w:p>
    <w:p w14:paraId="37A055EF" w14:textId="77777777" w:rsidR="00CE5F76" w:rsidRPr="008E1F3C" w:rsidRDefault="00CE5F76">
      <w:pPr>
        <w:pStyle w:val="Tekstpodstawowy"/>
        <w:spacing w:after="0" w:line="300" w:lineRule="auto"/>
        <w:jc w:val="right"/>
        <w:rPr>
          <w:i/>
          <w:color w:val="auto"/>
        </w:rPr>
      </w:pPr>
    </w:p>
    <w:p w14:paraId="27A6191E" w14:textId="77777777" w:rsidR="00CE5F76" w:rsidRPr="008E1F3C" w:rsidRDefault="00CE5F76">
      <w:pPr>
        <w:pStyle w:val="Tekstpodstawowy"/>
        <w:spacing w:after="0" w:line="300" w:lineRule="auto"/>
        <w:jc w:val="right"/>
        <w:rPr>
          <w:i/>
          <w:color w:val="auto"/>
        </w:rPr>
      </w:pPr>
    </w:p>
    <w:p w14:paraId="6B0EACB8" w14:textId="77777777" w:rsidR="00CE5F76" w:rsidRPr="008E1F3C" w:rsidRDefault="00CE5F76">
      <w:pPr>
        <w:pStyle w:val="Tekstpodstawowy"/>
        <w:spacing w:after="0" w:line="300" w:lineRule="auto"/>
        <w:jc w:val="right"/>
        <w:rPr>
          <w:i/>
          <w:color w:val="auto"/>
        </w:rPr>
      </w:pPr>
    </w:p>
    <w:p w14:paraId="34CEC050" w14:textId="77777777" w:rsidR="00CE5F76" w:rsidRPr="008E1F3C" w:rsidRDefault="00CE5F76">
      <w:pPr>
        <w:pStyle w:val="Tekstpodstawowy"/>
        <w:spacing w:after="0" w:line="300" w:lineRule="auto"/>
        <w:jc w:val="right"/>
        <w:rPr>
          <w:i/>
          <w:color w:val="auto"/>
        </w:rPr>
      </w:pPr>
    </w:p>
    <w:p w14:paraId="7C9812E4" w14:textId="77777777" w:rsidR="00CE5F76" w:rsidRPr="008E1F3C" w:rsidRDefault="00CE5F76">
      <w:pPr>
        <w:pStyle w:val="Tekstpodstawowy"/>
        <w:spacing w:after="0" w:line="300" w:lineRule="auto"/>
        <w:jc w:val="right"/>
        <w:rPr>
          <w:i/>
          <w:color w:val="auto"/>
        </w:rPr>
      </w:pPr>
    </w:p>
    <w:p w14:paraId="7EC7ADBE" w14:textId="77777777" w:rsidR="00CE5F76" w:rsidRPr="008E1F3C" w:rsidRDefault="00CE5F76">
      <w:pPr>
        <w:pStyle w:val="Tekstpodstawowy"/>
        <w:spacing w:after="0" w:line="300" w:lineRule="auto"/>
        <w:jc w:val="right"/>
        <w:rPr>
          <w:i/>
          <w:color w:val="auto"/>
        </w:rPr>
      </w:pPr>
    </w:p>
    <w:p w14:paraId="26942FBD" w14:textId="77777777" w:rsidR="00CE5F76" w:rsidRPr="008E1F3C" w:rsidRDefault="00CE5F76">
      <w:pPr>
        <w:pStyle w:val="Tekstpodstawowy"/>
        <w:spacing w:after="0" w:line="300" w:lineRule="auto"/>
        <w:jc w:val="right"/>
        <w:rPr>
          <w:i/>
          <w:color w:val="auto"/>
        </w:rPr>
      </w:pPr>
    </w:p>
    <w:p w14:paraId="52E8F9E0" w14:textId="77777777" w:rsidR="00CE5F76" w:rsidRPr="008E1F3C" w:rsidRDefault="00CE5F76">
      <w:pPr>
        <w:pStyle w:val="Tekstpodstawowy"/>
        <w:spacing w:after="0" w:line="300" w:lineRule="auto"/>
        <w:jc w:val="right"/>
        <w:rPr>
          <w:i/>
          <w:color w:val="auto"/>
        </w:rPr>
      </w:pPr>
    </w:p>
    <w:p w14:paraId="4109F355" w14:textId="77777777" w:rsidR="00CE5F76" w:rsidRPr="008E1F3C" w:rsidRDefault="00CE5F76">
      <w:pPr>
        <w:pStyle w:val="Tekstpodstawowy"/>
        <w:spacing w:after="0" w:line="300" w:lineRule="auto"/>
        <w:jc w:val="right"/>
        <w:rPr>
          <w:i/>
          <w:color w:val="auto"/>
        </w:rPr>
      </w:pPr>
    </w:p>
    <w:p w14:paraId="72D83114" w14:textId="77777777" w:rsidR="00CE5F76" w:rsidRPr="008E1F3C" w:rsidRDefault="00CE5F76">
      <w:pPr>
        <w:pStyle w:val="Tekstpodstawowy"/>
        <w:spacing w:after="0" w:line="300" w:lineRule="auto"/>
        <w:jc w:val="right"/>
        <w:rPr>
          <w:i/>
          <w:color w:val="auto"/>
        </w:rPr>
      </w:pPr>
    </w:p>
    <w:p w14:paraId="23FF2896" w14:textId="77777777" w:rsidR="00CE5F76" w:rsidRPr="008E1F3C" w:rsidRDefault="00CE5F76">
      <w:pPr>
        <w:pStyle w:val="Tekstpodstawowy"/>
        <w:spacing w:after="0" w:line="300" w:lineRule="auto"/>
        <w:jc w:val="right"/>
        <w:rPr>
          <w:i/>
          <w:color w:val="auto"/>
        </w:rPr>
      </w:pPr>
    </w:p>
    <w:p w14:paraId="2CEA2CBB" w14:textId="77777777" w:rsidR="00CE5F76" w:rsidRPr="008E1F3C" w:rsidRDefault="00CE5F76">
      <w:pPr>
        <w:pStyle w:val="Tekstpodstawowy"/>
        <w:spacing w:after="0" w:line="300" w:lineRule="auto"/>
        <w:jc w:val="right"/>
        <w:rPr>
          <w:i/>
          <w:color w:val="auto"/>
        </w:rPr>
      </w:pPr>
    </w:p>
    <w:p w14:paraId="028D6297" w14:textId="77777777" w:rsidR="00CE5F76" w:rsidRPr="008E1F3C" w:rsidRDefault="00CE5F76">
      <w:pPr>
        <w:pStyle w:val="Tekstpodstawowy"/>
        <w:spacing w:after="0" w:line="300" w:lineRule="auto"/>
        <w:jc w:val="right"/>
        <w:rPr>
          <w:i/>
          <w:color w:val="auto"/>
        </w:rPr>
      </w:pPr>
    </w:p>
    <w:p w14:paraId="3732F400" w14:textId="77777777" w:rsidR="00CE5F76" w:rsidRPr="008E1F3C" w:rsidRDefault="00CE5F76">
      <w:pPr>
        <w:pStyle w:val="Tekstpodstawowy"/>
        <w:spacing w:after="0" w:line="300" w:lineRule="auto"/>
        <w:jc w:val="right"/>
        <w:rPr>
          <w:i/>
          <w:color w:val="auto"/>
        </w:rPr>
      </w:pPr>
    </w:p>
    <w:p w14:paraId="78D12E5C" w14:textId="77777777" w:rsidR="00EC59F9" w:rsidRPr="008E1F3C" w:rsidRDefault="00EC59F9">
      <w:pPr>
        <w:pStyle w:val="Tekstpodstawowy"/>
        <w:spacing w:after="0" w:line="300" w:lineRule="auto"/>
        <w:jc w:val="right"/>
        <w:rPr>
          <w:i/>
          <w:color w:val="auto"/>
        </w:rPr>
      </w:pPr>
    </w:p>
    <w:p w14:paraId="0725FA20" w14:textId="77777777" w:rsidR="00EC59F9" w:rsidRPr="008E1F3C" w:rsidRDefault="00EC59F9">
      <w:pPr>
        <w:pStyle w:val="Tekstpodstawowy"/>
        <w:spacing w:after="0" w:line="300" w:lineRule="auto"/>
        <w:jc w:val="right"/>
        <w:rPr>
          <w:i/>
          <w:color w:val="auto"/>
        </w:rPr>
      </w:pPr>
    </w:p>
    <w:p w14:paraId="3583C5CD" w14:textId="77777777" w:rsidR="00EC59F9" w:rsidRPr="008E1F3C" w:rsidRDefault="00EC59F9">
      <w:pPr>
        <w:pStyle w:val="Tekstpodstawowy"/>
        <w:spacing w:after="0" w:line="300" w:lineRule="auto"/>
        <w:jc w:val="right"/>
        <w:rPr>
          <w:i/>
          <w:color w:val="auto"/>
        </w:rPr>
      </w:pPr>
    </w:p>
    <w:p w14:paraId="35F60E79" w14:textId="77777777" w:rsidR="00EC59F9" w:rsidRPr="008E1F3C" w:rsidRDefault="00EC59F9">
      <w:pPr>
        <w:pStyle w:val="Tekstpodstawowy"/>
        <w:spacing w:after="0" w:line="300" w:lineRule="auto"/>
        <w:jc w:val="right"/>
        <w:rPr>
          <w:i/>
          <w:color w:val="auto"/>
        </w:rPr>
      </w:pPr>
    </w:p>
    <w:p w14:paraId="0635BC4C" w14:textId="77777777" w:rsidR="00EC59F9" w:rsidRPr="008E1F3C" w:rsidRDefault="00EC59F9">
      <w:pPr>
        <w:pStyle w:val="Tekstpodstawowy"/>
        <w:spacing w:after="0" w:line="300" w:lineRule="auto"/>
        <w:jc w:val="right"/>
        <w:rPr>
          <w:i/>
          <w:color w:val="auto"/>
        </w:rPr>
      </w:pPr>
    </w:p>
    <w:p w14:paraId="539F128A" w14:textId="77777777" w:rsidR="00EC59F9" w:rsidRPr="008E1F3C" w:rsidRDefault="00EC59F9">
      <w:pPr>
        <w:pStyle w:val="Tekstpodstawowy"/>
        <w:spacing w:after="0" w:line="300" w:lineRule="auto"/>
        <w:jc w:val="right"/>
        <w:rPr>
          <w:i/>
          <w:color w:val="auto"/>
        </w:rPr>
      </w:pPr>
    </w:p>
    <w:p w14:paraId="7576FC30" w14:textId="77777777" w:rsidR="00EC59F9" w:rsidRDefault="00EC59F9">
      <w:pPr>
        <w:pStyle w:val="Tekstpodstawowy"/>
        <w:spacing w:after="0" w:line="300" w:lineRule="auto"/>
        <w:jc w:val="right"/>
        <w:rPr>
          <w:i/>
          <w:color w:val="auto"/>
        </w:rPr>
      </w:pPr>
    </w:p>
    <w:p w14:paraId="42D3DF1B" w14:textId="77777777" w:rsidR="008E1F3C" w:rsidRDefault="008E1F3C">
      <w:pPr>
        <w:pStyle w:val="Tekstpodstawowy"/>
        <w:spacing w:after="0" w:line="300" w:lineRule="auto"/>
        <w:jc w:val="right"/>
        <w:rPr>
          <w:i/>
          <w:color w:val="auto"/>
        </w:rPr>
      </w:pPr>
    </w:p>
    <w:p w14:paraId="397480C2" w14:textId="77777777" w:rsidR="008E1F3C" w:rsidRPr="008E1F3C" w:rsidRDefault="008E1F3C">
      <w:pPr>
        <w:pStyle w:val="Tekstpodstawowy"/>
        <w:spacing w:after="0" w:line="300" w:lineRule="auto"/>
        <w:jc w:val="right"/>
        <w:rPr>
          <w:i/>
          <w:color w:val="auto"/>
        </w:rPr>
      </w:pPr>
    </w:p>
    <w:p w14:paraId="57448180" w14:textId="77777777" w:rsidR="00CE5F76" w:rsidRPr="008E1F3C" w:rsidRDefault="00CE5F76">
      <w:pPr>
        <w:pStyle w:val="Tekstpodstawowy"/>
        <w:spacing w:after="0" w:line="300" w:lineRule="auto"/>
        <w:jc w:val="right"/>
        <w:rPr>
          <w:i/>
          <w:color w:val="auto"/>
        </w:rPr>
      </w:pPr>
    </w:p>
    <w:p w14:paraId="0915936E" w14:textId="78365A83" w:rsidR="0094060C" w:rsidRPr="008E1F3C" w:rsidRDefault="0094060C" w:rsidP="00B76F15">
      <w:pPr>
        <w:pStyle w:val="Tekstpodstawowy"/>
        <w:spacing w:after="0" w:line="300" w:lineRule="auto"/>
        <w:jc w:val="right"/>
        <w:rPr>
          <w:i/>
          <w:color w:val="auto"/>
        </w:rPr>
      </w:pPr>
      <w:r w:rsidRPr="008E1F3C">
        <w:rPr>
          <w:i/>
          <w:color w:val="auto"/>
        </w:rPr>
        <w:t>Załącznik nr  2  do Umowy nr ZP.273. … 2026 z dnia ………2026 r.</w:t>
      </w:r>
    </w:p>
    <w:p w14:paraId="1BC59B9C" w14:textId="77777777" w:rsidR="0094060C" w:rsidRPr="008E1F3C" w:rsidRDefault="0094060C" w:rsidP="00B76F15">
      <w:pPr>
        <w:pStyle w:val="Tekstpodstawowy"/>
        <w:spacing w:after="0" w:line="300" w:lineRule="auto"/>
        <w:jc w:val="both"/>
        <w:rPr>
          <w:b/>
          <w:bCs/>
          <w:color w:val="auto"/>
        </w:rPr>
      </w:pPr>
    </w:p>
    <w:p w14:paraId="06EF6F71" w14:textId="77777777" w:rsidR="0094060C" w:rsidRPr="008E1F3C" w:rsidRDefault="0094060C" w:rsidP="00B76F15">
      <w:pPr>
        <w:pStyle w:val="Tekstpodstawowy"/>
        <w:spacing w:after="0" w:line="300" w:lineRule="auto"/>
        <w:jc w:val="center"/>
        <w:rPr>
          <w:color w:val="auto"/>
        </w:rPr>
      </w:pPr>
      <w:r w:rsidRPr="008E1F3C">
        <w:rPr>
          <w:b/>
          <w:bCs/>
          <w:color w:val="auto"/>
        </w:rPr>
        <w:t xml:space="preserve">WZÓR HARMONOGRAMU RZECZOWO – FINANOWEGO                                                                                              </w:t>
      </w:r>
      <w:r w:rsidRPr="008E1F3C">
        <w:rPr>
          <w:color w:val="auto"/>
        </w:rPr>
        <w:t xml:space="preserve">                            </w:t>
      </w:r>
      <w:r w:rsidRPr="008E1F3C">
        <w:rPr>
          <w:b/>
          <w:bCs/>
          <w:color w:val="auto"/>
        </w:rPr>
        <w:t>do Umowy nr ZP.273……..2026 z dnia ……………….2026 r.</w:t>
      </w:r>
    </w:p>
    <w:p w14:paraId="1D276020" w14:textId="77777777" w:rsidR="002A5252" w:rsidRPr="008E1F3C" w:rsidRDefault="002A5252" w:rsidP="00B76F15">
      <w:pPr>
        <w:pStyle w:val="Tekstpodstawowy"/>
        <w:spacing w:after="0" w:line="300" w:lineRule="auto"/>
        <w:jc w:val="both"/>
        <w:rPr>
          <w:color w:val="auto"/>
        </w:rPr>
      </w:pPr>
    </w:p>
    <w:bookmarkEnd w:id="17"/>
    <w:p w14:paraId="024B1166" w14:textId="7A48003A" w:rsidR="0094060C" w:rsidRPr="008E1F3C" w:rsidRDefault="0094060C" w:rsidP="00B76F15">
      <w:pPr>
        <w:pStyle w:val="Tekstpodstawowy"/>
        <w:spacing w:after="0" w:line="300" w:lineRule="auto"/>
        <w:jc w:val="both"/>
        <w:rPr>
          <w:b/>
          <w:bCs/>
          <w:i/>
          <w:iCs/>
          <w:color w:val="auto"/>
        </w:rPr>
      </w:pPr>
      <w:r w:rsidRPr="008E1F3C">
        <w:rPr>
          <w:b/>
          <w:bCs/>
          <w:i/>
          <w:iCs/>
          <w:color w:val="auto"/>
        </w:rPr>
        <w:t>Dostosowanie do wymogów przeciwpożarowych Budynku Zespołu Szkół Ekonomicznych</w:t>
      </w:r>
    </w:p>
    <w:p w14:paraId="007C5741" w14:textId="77777777" w:rsidR="0094060C" w:rsidRPr="008E1F3C" w:rsidRDefault="0094060C" w:rsidP="00B76F15">
      <w:pPr>
        <w:pStyle w:val="Tekstpodstawowy"/>
        <w:spacing w:after="0" w:line="300" w:lineRule="auto"/>
        <w:jc w:val="both"/>
        <w:rPr>
          <w:color w:val="auto"/>
        </w:rPr>
      </w:pPr>
    </w:p>
    <w:tbl>
      <w:tblPr>
        <w:tblW w:w="10387" w:type="dxa"/>
        <w:tblInd w:w="-1054" w:type="dxa"/>
        <w:tblCellMar>
          <w:left w:w="70" w:type="dxa"/>
          <w:right w:w="70" w:type="dxa"/>
        </w:tblCellMar>
        <w:tblLook w:val="04A0" w:firstRow="1" w:lastRow="0" w:firstColumn="1" w:lastColumn="0" w:noHBand="0" w:noVBand="1"/>
      </w:tblPr>
      <w:tblGrid>
        <w:gridCol w:w="607"/>
        <w:gridCol w:w="5380"/>
        <w:gridCol w:w="1900"/>
        <w:gridCol w:w="2500"/>
      </w:tblGrid>
      <w:tr w:rsidR="008E1F3C" w:rsidRPr="008E1F3C" w14:paraId="2CA2787B" w14:textId="77777777" w:rsidTr="0094060C">
        <w:trPr>
          <w:trHeight w:val="600"/>
        </w:trPr>
        <w:tc>
          <w:tcPr>
            <w:tcW w:w="607" w:type="dxa"/>
            <w:tcBorders>
              <w:top w:val="single" w:sz="4" w:space="0" w:color="auto"/>
              <w:left w:val="single" w:sz="4" w:space="0" w:color="auto"/>
              <w:bottom w:val="single" w:sz="4" w:space="0" w:color="auto"/>
              <w:right w:val="single" w:sz="4" w:space="0" w:color="auto"/>
            </w:tcBorders>
            <w:noWrap/>
            <w:vAlign w:val="center"/>
            <w:hideMark/>
          </w:tcPr>
          <w:p w14:paraId="0042471B" w14:textId="77777777" w:rsidR="0094060C" w:rsidRPr="008E1F3C" w:rsidRDefault="0094060C" w:rsidP="00B76F15">
            <w:pPr>
              <w:spacing w:after="0" w:line="300" w:lineRule="auto"/>
              <w:rPr>
                <w:rFonts w:eastAsia="Times New Roman" w:cs="Calibri"/>
                <w:b/>
                <w:bCs/>
                <w:color w:val="auto"/>
                <w:sz w:val="22"/>
                <w:lang w:eastAsia="pl-PL"/>
              </w:rPr>
            </w:pPr>
            <w:r w:rsidRPr="008E1F3C">
              <w:rPr>
                <w:rFonts w:eastAsia="Times New Roman" w:cs="Calibri"/>
                <w:b/>
                <w:bCs/>
                <w:color w:val="auto"/>
                <w:sz w:val="22"/>
                <w:lang w:eastAsia="pl-PL"/>
              </w:rPr>
              <w:t>ETAP</w:t>
            </w:r>
          </w:p>
        </w:tc>
        <w:tc>
          <w:tcPr>
            <w:tcW w:w="5380" w:type="dxa"/>
            <w:tcBorders>
              <w:top w:val="single" w:sz="4" w:space="0" w:color="auto"/>
              <w:left w:val="nil"/>
              <w:bottom w:val="single" w:sz="4" w:space="0" w:color="auto"/>
              <w:right w:val="single" w:sz="4" w:space="0" w:color="auto"/>
            </w:tcBorders>
            <w:noWrap/>
            <w:vAlign w:val="center"/>
            <w:hideMark/>
          </w:tcPr>
          <w:p w14:paraId="09AE86B1"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ZAKRES PRAC/ETAP</w:t>
            </w:r>
          </w:p>
        </w:tc>
        <w:tc>
          <w:tcPr>
            <w:tcW w:w="1900" w:type="dxa"/>
            <w:tcBorders>
              <w:top w:val="single" w:sz="4" w:space="0" w:color="auto"/>
              <w:left w:val="nil"/>
              <w:bottom w:val="single" w:sz="4" w:space="0" w:color="auto"/>
              <w:right w:val="single" w:sz="4" w:space="0" w:color="auto"/>
            </w:tcBorders>
            <w:noWrap/>
            <w:vAlign w:val="center"/>
            <w:hideMark/>
          </w:tcPr>
          <w:p w14:paraId="0771EA67"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CZAS REALIZACJI</w:t>
            </w:r>
          </w:p>
        </w:tc>
        <w:tc>
          <w:tcPr>
            <w:tcW w:w="2500" w:type="dxa"/>
            <w:tcBorders>
              <w:top w:val="single" w:sz="4" w:space="0" w:color="auto"/>
              <w:left w:val="nil"/>
              <w:bottom w:val="single" w:sz="4" w:space="0" w:color="auto"/>
              <w:right w:val="single" w:sz="4" w:space="0" w:color="auto"/>
            </w:tcBorders>
            <w:vAlign w:val="center"/>
            <w:hideMark/>
          </w:tcPr>
          <w:p w14:paraId="383A38D1"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 xml:space="preserve">WARTOŚĆ BRUTTO  </w:t>
            </w:r>
            <w:r w:rsidRPr="008E1F3C">
              <w:rPr>
                <w:rFonts w:eastAsia="Times New Roman" w:cs="Calibri"/>
                <w:b/>
                <w:bCs/>
                <w:color w:val="auto"/>
                <w:sz w:val="22"/>
                <w:lang w:eastAsia="pl-PL"/>
              </w:rPr>
              <w:br/>
              <w:t>(w zł)</w:t>
            </w:r>
          </w:p>
        </w:tc>
      </w:tr>
      <w:tr w:rsidR="008E1F3C" w:rsidRPr="008E1F3C" w14:paraId="03D90B34" w14:textId="77777777" w:rsidTr="0094060C">
        <w:trPr>
          <w:trHeight w:val="300"/>
        </w:trPr>
        <w:tc>
          <w:tcPr>
            <w:tcW w:w="607" w:type="dxa"/>
            <w:vMerge w:val="restart"/>
            <w:tcBorders>
              <w:top w:val="nil"/>
              <w:left w:val="single" w:sz="4" w:space="0" w:color="auto"/>
              <w:bottom w:val="nil"/>
              <w:right w:val="single" w:sz="4" w:space="0" w:color="auto"/>
            </w:tcBorders>
            <w:noWrap/>
            <w:vAlign w:val="center"/>
            <w:hideMark/>
          </w:tcPr>
          <w:p w14:paraId="6FF4CF5D"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I</w:t>
            </w:r>
          </w:p>
        </w:tc>
        <w:tc>
          <w:tcPr>
            <w:tcW w:w="9780"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1DC403F8"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 xml:space="preserve">ROBOTY  BUDOWLANE i DOSTOSOWAWCZE KLATKA I </w:t>
            </w:r>
          </w:p>
        </w:tc>
      </w:tr>
      <w:tr w:rsidR="008E1F3C" w:rsidRPr="008E1F3C" w14:paraId="76B645A7" w14:textId="77777777" w:rsidTr="0094060C">
        <w:trPr>
          <w:trHeight w:val="300"/>
        </w:trPr>
        <w:tc>
          <w:tcPr>
            <w:tcW w:w="607" w:type="dxa"/>
            <w:vMerge/>
            <w:tcBorders>
              <w:top w:val="nil"/>
              <w:left w:val="single" w:sz="4" w:space="0" w:color="auto"/>
              <w:bottom w:val="nil"/>
              <w:right w:val="single" w:sz="4" w:space="0" w:color="auto"/>
            </w:tcBorders>
            <w:vAlign w:val="center"/>
            <w:hideMark/>
          </w:tcPr>
          <w:p w14:paraId="388F6FA8"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auto"/>
            </w:tcBorders>
            <w:noWrap/>
            <w:vAlign w:val="bottom"/>
            <w:hideMark/>
          </w:tcPr>
          <w:p w14:paraId="71BB487C"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1.  ROBOTY   ROZBIÓRKOWE</w:t>
            </w:r>
          </w:p>
        </w:tc>
        <w:tc>
          <w:tcPr>
            <w:tcW w:w="1900" w:type="dxa"/>
            <w:vMerge w:val="restart"/>
            <w:tcBorders>
              <w:top w:val="single" w:sz="4" w:space="0" w:color="auto"/>
              <w:left w:val="single" w:sz="4" w:space="0" w:color="auto"/>
              <w:bottom w:val="nil"/>
              <w:right w:val="single" w:sz="4" w:space="0" w:color="000000"/>
            </w:tcBorders>
            <w:noWrap/>
            <w:vAlign w:val="center"/>
            <w:hideMark/>
          </w:tcPr>
          <w:p w14:paraId="38D8AFB0" w14:textId="77777777" w:rsidR="0094060C" w:rsidRPr="008E1F3C" w:rsidRDefault="0094060C" w:rsidP="00B76F15">
            <w:pPr>
              <w:spacing w:after="0" w:line="300" w:lineRule="auto"/>
              <w:jc w:val="center"/>
              <w:rPr>
                <w:rFonts w:eastAsia="Times New Roman" w:cs="Calibri"/>
                <w:color w:val="auto"/>
                <w:sz w:val="22"/>
                <w:lang w:eastAsia="pl-PL"/>
              </w:rPr>
            </w:pPr>
            <w:r w:rsidRPr="008E1F3C">
              <w:rPr>
                <w:rFonts w:eastAsia="Times New Roman" w:cs="Calibri"/>
                <w:color w:val="auto"/>
                <w:sz w:val="22"/>
                <w:lang w:eastAsia="pl-PL"/>
              </w:rPr>
              <w:t>2 m-ce</w:t>
            </w:r>
          </w:p>
        </w:tc>
        <w:tc>
          <w:tcPr>
            <w:tcW w:w="2500" w:type="dxa"/>
            <w:vMerge w:val="restart"/>
            <w:tcBorders>
              <w:top w:val="nil"/>
              <w:left w:val="single" w:sz="4" w:space="0" w:color="auto"/>
              <w:bottom w:val="nil"/>
              <w:right w:val="single" w:sz="4" w:space="0" w:color="auto"/>
            </w:tcBorders>
            <w:noWrap/>
            <w:vAlign w:val="center"/>
            <w:hideMark/>
          </w:tcPr>
          <w:p w14:paraId="6BD8C97A" w14:textId="77777777" w:rsidR="0094060C" w:rsidRPr="008E1F3C" w:rsidRDefault="0094060C" w:rsidP="00B76F15">
            <w:pPr>
              <w:spacing w:after="0" w:line="300" w:lineRule="auto"/>
              <w:jc w:val="center"/>
              <w:rPr>
                <w:rFonts w:eastAsia="Times New Roman" w:cs="Calibri"/>
                <w:color w:val="auto"/>
                <w:sz w:val="22"/>
                <w:lang w:eastAsia="pl-PL"/>
              </w:rPr>
            </w:pPr>
            <w:r w:rsidRPr="008E1F3C">
              <w:rPr>
                <w:rFonts w:eastAsia="Times New Roman" w:cs="Calibri"/>
                <w:color w:val="auto"/>
                <w:sz w:val="22"/>
                <w:lang w:eastAsia="pl-PL"/>
              </w:rPr>
              <w:t>faktura częściowa</w:t>
            </w:r>
          </w:p>
        </w:tc>
      </w:tr>
      <w:tr w:rsidR="008E1F3C" w:rsidRPr="008E1F3C" w14:paraId="3AC0AFD3" w14:textId="77777777" w:rsidTr="0094060C">
        <w:trPr>
          <w:trHeight w:val="300"/>
        </w:trPr>
        <w:tc>
          <w:tcPr>
            <w:tcW w:w="607" w:type="dxa"/>
            <w:vMerge/>
            <w:tcBorders>
              <w:top w:val="nil"/>
              <w:left w:val="single" w:sz="4" w:space="0" w:color="auto"/>
              <w:bottom w:val="nil"/>
              <w:right w:val="single" w:sz="4" w:space="0" w:color="auto"/>
            </w:tcBorders>
            <w:vAlign w:val="center"/>
            <w:hideMark/>
          </w:tcPr>
          <w:p w14:paraId="499B0D15"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noWrap/>
            <w:vAlign w:val="bottom"/>
            <w:hideMark/>
          </w:tcPr>
          <w:p w14:paraId="5C51AA61"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2.  ROBOTY OGÓLNOBUDOWLANE</w:t>
            </w:r>
          </w:p>
        </w:tc>
        <w:tc>
          <w:tcPr>
            <w:tcW w:w="1900" w:type="dxa"/>
            <w:vMerge/>
            <w:tcBorders>
              <w:top w:val="single" w:sz="4" w:space="0" w:color="auto"/>
              <w:left w:val="single" w:sz="4" w:space="0" w:color="auto"/>
              <w:bottom w:val="nil"/>
              <w:right w:val="single" w:sz="4" w:space="0" w:color="000000"/>
            </w:tcBorders>
            <w:vAlign w:val="center"/>
            <w:hideMark/>
          </w:tcPr>
          <w:p w14:paraId="44023D94"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nil"/>
              <w:right w:val="single" w:sz="4" w:space="0" w:color="auto"/>
            </w:tcBorders>
            <w:vAlign w:val="center"/>
            <w:hideMark/>
          </w:tcPr>
          <w:p w14:paraId="250137A6"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369445E7" w14:textId="77777777" w:rsidTr="0094060C">
        <w:trPr>
          <w:trHeight w:val="570"/>
        </w:trPr>
        <w:tc>
          <w:tcPr>
            <w:tcW w:w="607" w:type="dxa"/>
            <w:vMerge/>
            <w:tcBorders>
              <w:top w:val="nil"/>
              <w:left w:val="single" w:sz="4" w:space="0" w:color="auto"/>
              <w:bottom w:val="nil"/>
              <w:right w:val="single" w:sz="4" w:space="0" w:color="auto"/>
            </w:tcBorders>
            <w:vAlign w:val="center"/>
            <w:hideMark/>
          </w:tcPr>
          <w:p w14:paraId="0D26074C"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vAlign w:val="bottom"/>
            <w:hideMark/>
          </w:tcPr>
          <w:p w14:paraId="06F2B9B1"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3.  ROBOTY TOWARZYSZĄCE MONTAŻOWI KLAP       DYMOWYCH</w:t>
            </w:r>
          </w:p>
        </w:tc>
        <w:tc>
          <w:tcPr>
            <w:tcW w:w="1900" w:type="dxa"/>
            <w:vMerge/>
            <w:tcBorders>
              <w:top w:val="single" w:sz="4" w:space="0" w:color="auto"/>
              <w:left w:val="single" w:sz="4" w:space="0" w:color="auto"/>
              <w:bottom w:val="nil"/>
              <w:right w:val="single" w:sz="4" w:space="0" w:color="000000"/>
            </w:tcBorders>
            <w:vAlign w:val="center"/>
            <w:hideMark/>
          </w:tcPr>
          <w:p w14:paraId="28CA6EEE"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nil"/>
              <w:right w:val="single" w:sz="4" w:space="0" w:color="auto"/>
            </w:tcBorders>
            <w:vAlign w:val="center"/>
            <w:hideMark/>
          </w:tcPr>
          <w:p w14:paraId="790E59B4"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6687B1B9" w14:textId="77777777" w:rsidTr="0094060C">
        <w:trPr>
          <w:trHeight w:val="600"/>
        </w:trPr>
        <w:tc>
          <w:tcPr>
            <w:tcW w:w="607" w:type="dxa"/>
            <w:vMerge/>
            <w:tcBorders>
              <w:top w:val="nil"/>
              <w:left w:val="single" w:sz="4" w:space="0" w:color="auto"/>
              <w:bottom w:val="nil"/>
              <w:right w:val="single" w:sz="4" w:space="0" w:color="auto"/>
            </w:tcBorders>
            <w:vAlign w:val="center"/>
            <w:hideMark/>
          </w:tcPr>
          <w:p w14:paraId="714A7DF7"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auto"/>
            </w:tcBorders>
            <w:vAlign w:val="bottom"/>
            <w:hideMark/>
          </w:tcPr>
          <w:p w14:paraId="51CF5EC5"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4.  ROBOTY MONTAŻOWE KLAPY  DYMOWEJ , CENTRALI i INSTALACJI SYGNALIZACJI POŻARU</w:t>
            </w:r>
          </w:p>
        </w:tc>
        <w:tc>
          <w:tcPr>
            <w:tcW w:w="1900" w:type="dxa"/>
            <w:vMerge/>
            <w:tcBorders>
              <w:top w:val="single" w:sz="4" w:space="0" w:color="auto"/>
              <w:left w:val="single" w:sz="4" w:space="0" w:color="auto"/>
              <w:bottom w:val="single" w:sz="4" w:space="0" w:color="auto"/>
              <w:right w:val="single" w:sz="4" w:space="0" w:color="000000"/>
            </w:tcBorders>
            <w:vAlign w:val="center"/>
            <w:hideMark/>
          </w:tcPr>
          <w:p w14:paraId="1B739717"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single" w:sz="4" w:space="0" w:color="auto"/>
              <w:right w:val="single" w:sz="4" w:space="0" w:color="auto"/>
            </w:tcBorders>
            <w:vAlign w:val="center"/>
            <w:hideMark/>
          </w:tcPr>
          <w:p w14:paraId="3C7819EF"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703C8447" w14:textId="77777777" w:rsidTr="0094060C">
        <w:trPr>
          <w:trHeight w:val="300"/>
        </w:trPr>
        <w:tc>
          <w:tcPr>
            <w:tcW w:w="607" w:type="dxa"/>
            <w:vMerge w:val="restart"/>
            <w:tcBorders>
              <w:top w:val="single" w:sz="4" w:space="0" w:color="auto"/>
              <w:left w:val="single" w:sz="4" w:space="0" w:color="auto"/>
              <w:bottom w:val="nil"/>
              <w:right w:val="single" w:sz="4" w:space="0" w:color="auto"/>
            </w:tcBorders>
            <w:noWrap/>
            <w:vAlign w:val="center"/>
            <w:hideMark/>
          </w:tcPr>
          <w:p w14:paraId="7EBA067B"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II</w:t>
            </w:r>
          </w:p>
        </w:tc>
        <w:tc>
          <w:tcPr>
            <w:tcW w:w="9780"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41979BB0"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 xml:space="preserve">ROBOTY  BUDOWLANE i DOSTOSOWAWCZE KLATKA II </w:t>
            </w:r>
          </w:p>
        </w:tc>
      </w:tr>
      <w:tr w:rsidR="008E1F3C" w:rsidRPr="008E1F3C" w14:paraId="46BBAB41" w14:textId="77777777" w:rsidTr="0094060C">
        <w:trPr>
          <w:trHeight w:val="300"/>
        </w:trPr>
        <w:tc>
          <w:tcPr>
            <w:tcW w:w="607" w:type="dxa"/>
            <w:vMerge/>
            <w:tcBorders>
              <w:top w:val="single" w:sz="4" w:space="0" w:color="auto"/>
              <w:left w:val="single" w:sz="4" w:space="0" w:color="auto"/>
              <w:bottom w:val="nil"/>
              <w:right w:val="single" w:sz="4" w:space="0" w:color="auto"/>
            </w:tcBorders>
            <w:vAlign w:val="center"/>
            <w:hideMark/>
          </w:tcPr>
          <w:p w14:paraId="5CAB93B9"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noWrap/>
            <w:vAlign w:val="bottom"/>
            <w:hideMark/>
          </w:tcPr>
          <w:p w14:paraId="3D4F0AD5"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1.  ROBOTY   ROZBIÓRKOWE</w:t>
            </w:r>
          </w:p>
        </w:tc>
        <w:tc>
          <w:tcPr>
            <w:tcW w:w="1900" w:type="dxa"/>
            <w:vMerge w:val="restart"/>
            <w:tcBorders>
              <w:top w:val="single" w:sz="4" w:space="0" w:color="auto"/>
              <w:left w:val="single" w:sz="4" w:space="0" w:color="auto"/>
              <w:bottom w:val="nil"/>
              <w:right w:val="single" w:sz="4" w:space="0" w:color="000000"/>
            </w:tcBorders>
            <w:noWrap/>
            <w:vAlign w:val="center"/>
            <w:hideMark/>
          </w:tcPr>
          <w:p w14:paraId="1C5F5311" w14:textId="77777777" w:rsidR="0094060C" w:rsidRPr="008E1F3C" w:rsidRDefault="0094060C" w:rsidP="00B76F15">
            <w:pPr>
              <w:spacing w:after="0" w:line="300" w:lineRule="auto"/>
              <w:jc w:val="center"/>
              <w:rPr>
                <w:rFonts w:eastAsia="Times New Roman" w:cs="Calibri"/>
                <w:color w:val="auto"/>
                <w:sz w:val="22"/>
                <w:lang w:eastAsia="pl-PL"/>
              </w:rPr>
            </w:pPr>
            <w:r w:rsidRPr="008E1F3C">
              <w:rPr>
                <w:rFonts w:eastAsia="Times New Roman" w:cs="Calibri"/>
                <w:color w:val="auto"/>
                <w:sz w:val="22"/>
                <w:lang w:eastAsia="pl-PL"/>
              </w:rPr>
              <w:t>1,5 m-ca</w:t>
            </w:r>
          </w:p>
        </w:tc>
        <w:tc>
          <w:tcPr>
            <w:tcW w:w="2500" w:type="dxa"/>
            <w:vMerge w:val="restart"/>
            <w:tcBorders>
              <w:top w:val="nil"/>
              <w:left w:val="single" w:sz="4" w:space="0" w:color="auto"/>
              <w:bottom w:val="nil"/>
              <w:right w:val="single" w:sz="4" w:space="0" w:color="auto"/>
            </w:tcBorders>
            <w:noWrap/>
            <w:vAlign w:val="center"/>
            <w:hideMark/>
          </w:tcPr>
          <w:p w14:paraId="100263CF" w14:textId="77777777" w:rsidR="0094060C" w:rsidRPr="008E1F3C" w:rsidRDefault="0094060C" w:rsidP="00B76F15">
            <w:pPr>
              <w:spacing w:after="0" w:line="300" w:lineRule="auto"/>
              <w:jc w:val="center"/>
              <w:rPr>
                <w:rFonts w:eastAsia="Times New Roman" w:cs="Calibri"/>
                <w:color w:val="auto"/>
                <w:sz w:val="22"/>
                <w:lang w:eastAsia="pl-PL"/>
              </w:rPr>
            </w:pPr>
            <w:r w:rsidRPr="008E1F3C">
              <w:rPr>
                <w:rFonts w:eastAsia="Times New Roman" w:cs="Calibri"/>
                <w:color w:val="auto"/>
                <w:sz w:val="22"/>
                <w:lang w:eastAsia="pl-PL"/>
              </w:rPr>
              <w:t>faktura częściowa</w:t>
            </w:r>
          </w:p>
        </w:tc>
      </w:tr>
      <w:tr w:rsidR="008E1F3C" w:rsidRPr="008E1F3C" w14:paraId="532818A1" w14:textId="77777777" w:rsidTr="0094060C">
        <w:trPr>
          <w:trHeight w:val="300"/>
        </w:trPr>
        <w:tc>
          <w:tcPr>
            <w:tcW w:w="607" w:type="dxa"/>
            <w:vMerge/>
            <w:tcBorders>
              <w:top w:val="single" w:sz="4" w:space="0" w:color="auto"/>
              <w:left w:val="single" w:sz="4" w:space="0" w:color="auto"/>
              <w:bottom w:val="nil"/>
              <w:right w:val="single" w:sz="4" w:space="0" w:color="auto"/>
            </w:tcBorders>
            <w:vAlign w:val="center"/>
            <w:hideMark/>
          </w:tcPr>
          <w:p w14:paraId="28A5B927"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noWrap/>
            <w:vAlign w:val="bottom"/>
            <w:hideMark/>
          </w:tcPr>
          <w:p w14:paraId="78BCCD27"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2.  ROBOTY OGÓLNOBUDOWLANE</w:t>
            </w:r>
          </w:p>
        </w:tc>
        <w:tc>
          <w:tcPr>
            <w:tcW w:w="1900" w:type="dxa"/>
            <w:vMerge/>
            <w:tcBorders>
              <w:top w:val="single" w:sz="4" w:space="0" w:color="auto"/>
              <w:left w:val="single" w:sz="4" w:space="0" w:color="auto"/>
              <w:bottom w:val="nil"/>
              <w:right w:val="single" w:sz="4" w:space="0" w:color="000000"/>
            </w:tcBorders>
            <w:vAlign w:val="center"/>
            <w:hideMark/>
          </w:tcPr>
          <w:p w14:paraId="7E175603"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nil"/>
              <w:right w:val="single" w:sz="4" w:space="0" w:color="auto"/>
            </w:tcBorders>
            <w:vAlign w:val="center"/>
            <w:hideMark/>
          </w:tcPr>
          <w:p w14:paraId="604BB33D"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3BBD0F7E" w14:textId="77777777" w:rsidTr="0094060C">
        <w:trPr>
          <w:trHeight w:val="570"/>
        </w:trPr>
        <w:tc>
          <w:tcPr>
            <w:tcW w:w="607" w:type="dxa"/>
            <w:vMerge/>
            <w:tcBorders>
              <w:top w:val="single" w:sz="4" w:space="0" w:color="auto"/>
              <w:left w:val="single" w:sz="4" w:space="0" w:color="auto"/>
              <w:bottom w:val="nil"/>
              <w:right w:val="single" w:sz="4" w:space="0" w:color="auto"/>
            </w:tcBorders>
            <w:vAlign w:val="center"/>
            <w:hideMark/>
          </w:tcPr>
          <w:p w14:paraId="4445C0CA"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vAlign w:val="bottom"/>
            <w:hideMark/>
          </w:tcPr>
          <w:p w14:paraId="4301D93A"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3.  ROBOTY TOWARZYSZĄCE MONTAŻOWI KLAP       DYMOWYCH</w:t>
            </w:r>
          </w:p>
        </w:tc>
        <w:tc>
          <w:tcPr>
            <w:tcW w:w="1900" w:type="dxa"/>
            <w:vMerge/>
            <w:tcBorders>
              <w:top w:val="single" w:sz="4" w:space="0" w:color="auto"/>
              <w:left w:val="single" w:sz="4" w:space="0" w:color="auto"/>
              <w:bottom w:val="nil"/>
              <w:right w:val="single" w:sz="4" w:space="0" w:color="000000"/>
            </w:tcBorders>
            <w:vAlign w:val="center"/>
            <w:hideMark/>
          </w:tcPr>
          <w:p w14:paraId="38F769BA"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nil"/>
              <w:right w:val="single" w:sz="4" w:space="0" w:color="auto"/>
            </w:tcBorders>
            <w:vAlign w:val="center"/>
            <w:hideMark/>
          </w:tcPr>
          <w:p w14:paraId="069FCE61"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0B596F73" w14:textId="77777777" w:rsidTr="00DE4101">
        <w:trPr>
          <w:trHeight w:val="600"/>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5F082DB6"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auto"/>
            </w:tcBorders>
            <w:vAlign w:val="bottom"/>
            <w:hideMark/>
          </w:tcPr>
          <w:p w14:paraId="57CE9042"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4.  ROBOTY MONTAŻOWE KLAPY  DYMOWEJ , CENTRALI i INSTALACJI SYGNALIZACJI POŻARU</w:t>
            </w:r>
          </w:p>
        </w:tc>
        <w:tc>
          <w:tcPr>
            <w:tcW w:w="1900" w:type="dxa"/>
            <w:vMerge/>
            <w:tcBorders>
              <w:top w:val="single" w:sz="4" w:space="0" w:color="auto"/>
              <w:left w:val="single" w:sz="4" w:space="0" w:color="auto"/>
              <w:bottom w:val="single" w:sz="4" w:space="0" w:color="auto"/>
              <w:right w:val="single" w:sz="4" w:space="0" w:color="000000"/>
            </w:tcBorders>
            <w:vAlign w:val="center"/>
            <w:hideMark/>
          </w:tcPr>
          <w:p w14:paraId="2A811875"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single" w:sz="4" w:space="0" w:color="auto"/>
              <w:right w:val="single" w:sz="4" w:space="0" w:color="auto"/>
            </w:tcBorders>
            <w:vAlign w:val="center"/>
            <w:hideMark/>
          </w:tcPr>
          <w:p w14:paraId="35940A3C"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1AC25836" w14:textId="77777777" w:rsidTr="0094060C">
        <w:trPr>
          <w:trHeight w:val="300"/>
        </w:trPr>
        <w:tc>
          <w:tcPr>
            <w:tcW w:w="607" w:type="dxa"/>
            <w:vMerge w:val="restart"/>
            <w:tcBorders>
              <w:top w:val="single" w:sz="4" w:space="0" w:color="auto"/>
              <w:left w:val="single" w:sz="4" w:space="0" w:color="auto"/>
              <w:bottom w:val="single" w:sz="4" w:space="0" w:color="auto"/>
              <w:right w:val="single" w:sz="4" w:space="0" w:color="auto"/>
            </w:tcBorders>
            <w:noWrap/>
            <w:vAlign w:val="center"/>
            <w:hideMark/>
          </w:tcPr>
          <w:p w14:paraId="0115457B"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III</w:t>
            </w:r>
          </w:p>
        </w:tc>
        <w:tc>
          <w:tcPr>
            <w:tcW w:w="9780"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281723BA" w14:textId="77777777" w:rsidR="0094060C" w:rsidRPr="008E1F3C" w:rsidRDefault="0094060C" w:rsidP="00B76F15">
            <w:pPr>
              <w:spacing w:after="0" w:line="300" w:lineRule="auto"/>
              <w:jc w:val="center"/>
              <w:rPr>
                <w:rFonts w:eastAsia="Times New Roman" w:cs="Calibri"/>
                <w:b/>
                <w:bCs/>
                <w:color w:val="auto"/>
                <w:sz w:val="22"/>
                <w:lang w:eastAsia="pl-PL"/>
              </w:rPr>
            </w:pPr>
            <w:r w:rsidRPr="008E1F3C">
              <w:rPr>
                <w:rFonts w:eastAsia="Times New Roman" w:cs="Calibri"/>
                <w:b/>
                <w:bCs/>
                <w:color w:val="auto"/>
                <w:sz w:val="22"/>
                <w:lang w:eastAsia="pl-PL"/>
              </w:rPr>
              <w:t xml:space="preserve">ROBOTY  BUDOWLANE i DOSTOSOWAWCZE KLATKA III </w:t>
            </w:r>
          </w:p>
        </w:tc>
      </w:tr>
      <w:tr w:rsidR="008E1F3C" w:rsidRPr="008E1F3C" w14:paraId="1EB3DA89" w14:textId="77777777" w:rsidTr="00DE4101">
        <w:trPr>
          <w:trHeight w:val="300"/>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2CBED317"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auto"/>
            </w:tcBorders>
            <w:noWrap/>
            <w:vAlign w:val="bottom"/>
            <w:hideMark/>
          </w:tcPr>
          <w:p w14:paraId="2FB4F5C8"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1.  ROBOTY   ROZBIÓRKOWE</w:t>
            </w:r>
          </w:p>
        </w:tc>
        <w:tc>
          <w:tcPr>
            <w:tcW w:w="1900" w:type="dxa"/>
            <w:vMerge w:val="restart"/>
            <w:tcBorders>
              <w:top w:val="single" w:sz="4" w:space="0" w:color="auto"/>
              <w:left w:val="single" w:sz="4" w:space="0" w:color="auto"/>
              <w:bottom w:val="single" w:sz="4" w:space="0" w:color="auto"/>
              <w:right w:val="single" w:sz="4" w:space="0" w:color="auto"/>
            </w:tcBorders>
            <w:noWrap/>
            <w:vAlign w:val="center"/>
            <w:hideMark/>
          </w:tcPr>
          <w:p w14:paraId="4C45C260" w14:textId="77777777" w:rsidR="0094060C" w:rsidRPr="008E1F3C" w:rsidRDefault="0094060C" w:rsidP="00B76F15">
            <w:pPr>
              <w:spacing w:after="0" w:line="300" w:lineRule="auto"/>
              <w:jc w:val="center"/>
              <w:rPr>
                <w:rFonts w:eastAsia="Times New Roman" w:cs="Calibri"/>
                <w:color w:val="auto"/>
                <w:sz w:val="22"/>
                <w:lang w:eastAsia="pl-PL"/>
              </w:rPr>
            </w:pPr>
            <w:r w:rsidRPr="008E1F3C">
              <w:rPr>
                <w:rFonts w:eastAsia="Times New Roman" w:cs="Calibri"/>
                <w:color w:val="auto"/>
                <w:sz w:val="22"/>
                <w:lang w:eastAsia="pl-PL"/>
              </w:rPr>
              <w:t>1,5 m-ca</w:t>
            </w:r>
          </w:p>
        </w:tc>
        <w:tc>
          <w:tcPr>
            <w:tcW w:w="2500" w:type="dxa"/>
            <w:vMerge w:val="restart"/>
            <w:tcBorders>
              <w:top w:val="single" w:sz="4" w:space="0" w:color="auto"/>
              <w:left w:val="single" w:sz="4" w:space="0" w:color="auto"/>
              <w:bottom w:val="single" w:sz="4" w:space="0" w:color="auto"/>
              <w:right w:val="single" w:sz="4" w:space="0" w:color="auto"/>
            </w:tcBorders>
            <w:noWrap/>
            <w:vAlign w:val="center"/>
            <w:hideMark/>
          </w:tcPr>
          <w:p w14:paraId="2B3EAE5C" w14:textId="77777777" w:rsidR="0094060C" w:rsidRPr="008E1F3C" w:rsidRDefault="0094060C" w:rsidP="00B76F15">
            <w:pPr>
              <w:spacing w:after="0" w:line="300" w:lineRule="auto"/>
              <w:jc w:val="center"/>
              <w:rPr>
                <w:rFonts w:eastAsia="Times New Roman" w:cs="Calibri"/>
                <w:color w:val="auto"/>
                <w:sz w:val="22"/>
                <w:lang w:eastAsia="pl-PL"/>
              </w:rPr>
            </w:pPr>
            <w:r w:rsidRPr="008E1F3C">
              <w:rPr>
                <w:rFonts w:eastAsia="Times New Roman" w:cs="Calibri"/>
                <w:color w:val="auto"/>
                <w:sz w:val="22"/>
                <w:lang w:eastAsia="pl-PL"/>
              </w:rPr>
              <w:t>faktura końcowa</w:t>
            </w:r>
          </w:p>
        </w:tc>
      </w:tr>
      <w:tr w:rsidR="008E1F3C" w:rsidRPr="008E1F3C" w14:paraId="374D7118" w14:textId="77777777" w:rsidTr="0094060C">
        <w:trPr>
          <w:trHeight w:val="300"/>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74D38ECF"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noWrap/>
            <w:vAlign w:val="bottom"/>
            <w:hideMark/>
          </w:tcPr>
          <w:p w14:paraId="731AA19E"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2.  ROBOTY OGÓLNOBUDOWLANE</w:t>
            </w: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FB72581"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single" w:sz="4" w:space="0" w:color="auto"/>
              <w:right w:val="single" w:sz="4" w:space="0" w:color="auto"/>
            </w:tcBorders>
            <w:vAlign w:val="center"/>
            <w:hideMark/>
          </w:tcPr>
          <w:p w14:paraId="1026B07D"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3C07036C" w14:textId="77777777" w:rsidTr="0094060C">
        <w:trPr>
          <w:trHeight w:val="615"/>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30F87CB6"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000000"/>
            </w:tcBorders>
            <w:vAlign w:val="bottom"/>
            <w:hideMark/>
          </w:tcPr>
          <w:p w14:paraId="47D52789"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3.  ROBOTY TOWARZYSZĄCE MONTAŻOWI KLAP       DYMOWYCH</w:t>
            </w: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75A8F4E"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single" w:sz="4" w:space="0" w:color="auto"/>
              <w:right w:val="single" w:sz="4" w:space="0" w:color="auto"/>
            </w:tcBorders>
            <w:vAlign w:val="center"/>
            <w:hideMark/>
          </w:tcPr>
          <w:p w14:paraId="483889B0" w14:textId="77777777" w:rsidR="0094060C" w:rsidRPr="008E1F3C" w:rsidRDefault="0094060C" w:rsidP="00B76F15">
            <w:pPr>
              <w:spacing w:after="0" w:line="300" w:lineRule="auto"/>
              <w:rPr>
                <w:rFonts w:eastAsia="Times New Roman" w:cs="Calibri"/>
                <w:color w:val="auto"/>
                <w:sz w:val="22"/>
                <w:lang w:eastAsia="pl-PL"/>
              </w:rPr>
            </w:pPr>
          </w:p>
        </w:tc>
      </w:tr>
      <w:tr w:rsidR="008E1F3C" w:rsidRPr="008E1F3C" w14:paraId="3C3C9553" w14:textId="77777777" w:rsidTr="0094060C">
        <w:trPr>
          <w:trHeight w:val="630"/>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741B21F2" w14:textId="77777777" w:rsidR="0094060C" w:rsidRPr="008E1F3C" w:rsidRDefault="0094060C" w:rsidP="00B76F15">
            <w:pPr>
              <w:spacing w:after="0" w:line="300" w:lineRule="auto"/>
              <w:rPr>
                <w:rFonts w:eastAsia="Times New Roman" w:cs="Calibri"/>
                <w:b/>
                <w:bCs/>
                <w:color w:val="auto"/>
                <w:sz w:val="22"/>
                <w:lang w:eastAsia="pl-PL"/>
              </w:rPr>
            </w:pPr>
          </w:p>
        </w:tc>
        <w:tc>
          <w:tcPr>
            <w:tcW w:w="5380" w:type="dxa"/>
            <w:tcBorders>
              <w:top w:val="single" w:sz="4" w:space="0" w:color="auto"/>
              <w:left w:val="nil"/>
              <w:bottom w:val="single" w:sz="4" w:space="0" w:color="auto"/>
              <w:right w:val="single" w:sz="4" w:space="0" w:color="auto"/>
            </w:tcBorders>
            <w:vAlign w:val="bottom"/>
            <w:hideMark/>
          </w:tcPr>
          <w:p w14:paraId="4FF22757" w14:textId="77777777" w:rsidR="0094060C" w:rsidRPr="008E1F3C" w:rsidRDefault="0094060C" w:rsidP="00B76F15">
            <w:pPr>
              <w:spacing w:after="0" w:line="300" w:lineRule="auto"/>
              <w:rPr>
                <w:rFonts w:eastAsia="Times New Roman" w:cs="Calibri"/>
                <w:color w:val="auto"/>
                <w:sz w:val="22"/>
                <w:lang w:eastAsia="pl-PL"/>
              </w:rPr>
            </w:pPr>
            <w:r w:rsidRPr="008E1F3C">
              <w:rPr>
                <w:rFonts w:eastAsia="Times New Roman" w:cs="Calibri"/>
                <w:color w:val="auto"/>
                <w:sz w:val="22"/>
                <w:lang w:eastAsia="pl-PL"/>
              </w:rPr>
              <w:t>4.  ROBOTY MONTAŻOWE KLAPY  DYMOWEJ , CENTRALI i INSTALACJI SYGNALIZACJI POŻARU</w:t>
            </w: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7DC1A23" w14:textId="77777777" w:rsidR="0094060C" w:rsidRPr="008E1F3C" w:rsidRDefault="0094060C" w:rsidP="00B76F15">
            <w:pPr>
              <w:spacing w:after="0" w:line="300" w:lineRule="auto"/>
              <w:rPr>
                <w:rFonts w:eastAsia="Times New Roman" w:cs="Calibri"/>
                <w:color w:val="auto"/>
                <w:sz w:val="22"/>
                <w:lang w:eastAsia="pl-PL"/>
              </w:rPr>
            </w:pPr>
          </w:p>
        </w:tc>
        <w:tc>
          <w:tcPr>
            <w:tcW w:w="2500" w:type="dxa"/>
            <w:vMerge/>
            <w:tcBorders>
              <w:top w:val="nil"/>
              <w:left w:val="single" w:sz="4" w:space="0" w:color="auto"/>
              <w:bottom w:val="single" w:sz="4" w:space="0" w:color="auto"/>
              <w:right w:val="single" w:sz="4" w:space="0" w:color="auto"/>
            </w:tcBorders>
            <w:vAlign w:val="center"/>
            <w:hideMark/>
          </w:tcPr>
          <w:p w14:paraId="71E368E9" w14:textId="77777777" w:rsidR="0094060C" w:rsidRPr="008E1F3C" w:rsidRDefault="0094060C" w:rsidP="00B76F15">
            <w:pPr>
              <w:spacing w:after="0" w:line="300" w:lineRule="auto"/>
              <w:rPr>
                <w:rFonts w:eastAsia="Times New Roman" w:cs="Calibri"/>
                <w:color w:val="auto"/>
                <w:sz w:val="22"/>
                <w:lang w:eastAsia="pl-PL"/>
              </w:rPr>
            </w:pPr>
          </w:p>
        </w:tc>
      </w:tr>
    </w:tbl>
    <w:p w14:paraId="5AD642B0" w14:textId="77777777" w:rsidR="0094060C" w:rsidRPr="008E1F3C" w:rsidRDefault="0094060C" w:rsidP="00B76F15">
      <w:pPr>
        <w:pStyle w:val="Tekstpodstawowy"/>
        <w:spacing w:after="0" w:line="300" w:lineRule="auto"/>
        <w:jc w:val="both"/>
        <w:rPr>
          <w:color w:val="auto"/>
        </w:rPr>
      </w:pPr>
    </w:p>
    <w:p w14:paraId="0A4445ED" w14:textId="77777777" w:rsidR="0094060C" w:rsidRPr="008E1F3C" w:rsidRDefault="0094060C" w:rsidP="00B76F15">
      <w:pPr>
        <w:pStyle w:val="Tekstpodstawowy"/>
        <w:spacing w:after="0" w:line="300" w:lineRule="auto"/>
        <w:jc w:val="both"/>
        <w:rPr>
          <w:color w:val="auto"/>
        </w:rPr>
      </w:pPr>
    </w:p>
    <w:p w14:paraId="1433EE66" w14:textId="77777777" w:rsidR="0094060C" w:rsidRPr="008E1F3C" w:rsidRDefault="0094060C" w:rsidP="00B76F15">
      <w:pPr>
        <w:pStyle w:val="Tekstpodstawowy"/>
        <w:spacing w:after="0" w:line="300" w:lineRule="auto"/>
        <w:jc w:val="both"/>
        <w:rPr>
          <w:color w:val="auto"/>
        </w:rPr>
      </w:pPr>
    </w:p>
    <w:p w14:paraId="61801975" w14:textId="77777777" w:rsidR="0094060C" w:rsidRPr="008E1F3C" w:rsidRDefault="0094060C" w:rsidP="00B76F15">
      <w:pPr>
        <w:pStyle w:val="Tekstpodstawowy"/>
        <w:spacing w:after="0" w:line="300" w:lineRule="auto"/>
        <w:jc w:val="both"/>
        <w:rPr>
          <w:color w:val="auto"/>
        </w:rPr>
      </w:pPr>
    </w:p>
    <w:p w14:paraId="3E9B7DEF" w14:textId="77777777" w:rsidR="0094060C" w:rsidRPr="008E1F3C" w:rsidRDefault="0094060C" w:rsidP="00B76F15">
      <w:pPr>
        <w:pStyle w:val="Tekstpodstawowy"/>
        <w:spacing w:after="0" w:line="300" w:lineRule="auto"/>
        <w:jc w:val="both"/>
        <w:rPr>
          <w:color w:val="auto"/>
        </w:rPr>
      </w:pPr>
    </w:p>
    <w:p w14:paraId="6BCA2E4A" w14:textId="77777777" w:rsidR="0094060C" w:rsidRPr="008E1F3C" w:rsidRDefault="0094060C" w:rsidP="00B76F15">
      <w:pPr>
        <w:pStyle w:val="Tekstpodstawowy"/>
        <w:spacing w:after="0" w:line="300" w:lineRule="auto"/>
        <w:jc w:val="both"/>
        <w:rPr>
          <w:color w:val="auto"/>
        </w:rPr>
      </w:pPr>
    </w:p>
    <w:p w14:paraId="064A78FD" w14:textId="77777777" w:rsidR="00EC59F9" w:rsidRPr="008E1F3C" w:rsidRDefault="00EC59F9" w:rsidP="00B76F15">
      <w:pPr>
        <w:pStyle w:val="Tekstpodstawowy"/>
        <w:spacing w:after="0" w:line="300" w:lineRule="auto"/>
        <w:jc w:val="both"/>
        <w:rPr>
          <w:color w:val="auto"/>
        </w:rPr>
      </w:pPr>
    </w:p>
    <w:p w14:paraId="2C303240" w14:textId="24497373" w:rsidR="00DE4101" w:rsidRPr="008E1F3C" w:rsidRDefault="00DE4101" w:rsidP="00B76F15">
      <w:pPr>
        <w:pStyle w:val="Tekstpodstawowy"/>
        <w:spacing w:after="0" w:line="300" w:lineRule="auto"/>
        <w:jc w:val="right"/>
        <w:rPr>
          <w:i/>
          <w:color w:val="auto"/>
          <w:sz w:val="22"/>
        </w:rPr>
      </w:pPr>
      <w:r w:rsidRPr="008E1F3C">
        <w:rPr>
          <w:i/>
          <w:color w:val="auto"/>
          <w:sz w:val="22"/>
        </w:rPr>
        <w:t>Załącznik nr 3 do Umowy nr ZP.273. … 2026 z dnia ………20</w:t>
      </w:r>
      <w:r w:rsidR="00E33884" w:rsidRPr="008E1F3C">
        <w:rPr>
          <w:i/>
          <w:color w:val="auto"/>
          <w:sz w:val="22"/>
        </w:rPr>
        <w:t>26</w:t>
      </w:r>
      <w:r w:rsidRPr="008E1F3C">
        <w:rPr>
          <w:i/>
          <w:color w:val="auto"/>
          <w:sz w:val="22"/>
        </w:rPr>
        <w:t xml:space="preserve"> r.</w:t>
      </w:r>
    </w:p>
    <w:p w14:paraId="5004983E" w14:textId="77777777" w:rsidR="00DE4101" w:rsidRPr="008E1F3C" w:rsidRDefault="00DE4101" w:rsidP="00B76F15">
      <w:pPr>
        <w:pStyle w:val="Tekstpodstawowy"/>
        <w:spacing w:after="0" w:line="300" w:lineRule="auto"/>
        <w:jc w:val="center"/>
        <w:rPr>
          <w:b/>
          <w:color w:val="auto"/>
          <w:sz w:val="22"/>
        </w:rPr>
      </w:pPr>
      <w:r w:rsidRPr="008E1F3C">
        <w:rPr>
          <w:b/>
          <w:color w:val="auto"/>
          <w:sz w:val="22"/>
        </w:rPr>
        <w:t>(WZÓR)</w:t>
      </w:r>
    </w:p>
    <w:p w14:paraId="68FD3573" w14:textId="48C62B9C" w:rsidR="00DE4101" w:rsidRPr="008E1F3C" w:rsidRDefault="00DE4101" w:rsidP="00B76F15">
      <w:pPr>
        <w:pStyle w:val="Tekstpodstawowy"/>
        <w:spacing w:after="0" w:line="300" w:lineRule="auto"/>
        <w:jc w:val="center"/>
        <w:rPr>
          <w:b/>
          <w:color w:val="auto"/>
          <w:sz w:val="22"/>
        </w:rPr>
      </w:pPr>
      <w:r w:rsidRPr="008E1F3C">
        <w:rPr>
          <w:b/>
          <w:color w:val="auto"/>
          <w:sz w:val="22"/>
        </w:rPr>
        <w:t>OŚWIADCZENIE PODWYKONAWCY* / DALSZEGO PODWYKONAWCY*</w:t>
      </w:r>
    </w:p>
    <w:p w14:paraId="54F87EDA" w14:textId="7E942933" w:rsidR="00DE4101" w:rsidRPr="008E1F3C" w:rsidRDefault="00DE4101" w:rsidP="00B76F15">
      <w:pPr>
        <w:pStyle w:val="Tekstpodstawowy"/>
        <w:numPr>
          <w:ilvl w:val="0"/>
          <w:numId w:val="40"/>
        </w:numPr>
        <w:spacing w:after="0" w:line="300" w:lineRule="auto"/>
        <w:ind w:left="426"/>
        <w:jc w:val="both"/>
        <w:rPr>
          <w:b/>
          <w:bCs/>
          <w:i/>
          <w:iCs/>
          <w:color w:val="auto"/>
          <w:sz w:val="22"/>
        </w:rPr>
      </w:pPr>
      <w:r w:rsidRPr="008E1F3C">
        <w:rPr>
          <w:color w:val="auto"/>
          <w:sz w:val="22"/>
        </w:rPr>
        <w:t xml:space="preserve">Przedmiot umowy: </w:t>
      </w:r>
      <w:bookmarkStart w:id="18" w:name="_Hlk226712216"/>
      <w:r w:rsidRPr="008E1F3C">
        <w:rPr>
          <w:b/>
          <w:bCs/>
          <w:i/>
          <w:iCs/>
          <w:color w:val="auto"/>
          <w:sz w:val="22"/>
        </w:rPr>
        <w:t>Dostosowanie do wymogów przeciwpożarowych Budynku Zespołu Szkół Ekonomicznych</w:t>
      </w:r>
      <w:bookmarkEnd w:id="18"/>
    </w:p>
    <w:p w14:paraId="5C27579F" w14:textId="77777777" w:rsidR="00DE4101" w:rsidRPr="008E1F3C" w:rsidRDefault="00DE4101" w:rsidP="00B76F15">
      <w:pPr>
        <w:pStyle w:val="Tekstpodstawowy"/>
        <w:numPr>
          <w:ilvl w:val="0"/>
          <w:numId w:val="40"/>
        </w:numPr>
        <w:spacing w:after="0" w:line="300" w:lineRule="auto"/>
        <w:ind w:left="426"/>
        <w:jc w:val="both"/>
        <w:rPr>
          <w:color w:val="auto"/>
          <w:sz w:val="22"/>
        </w:rPr>
      </w:pPr>
      <w:r w:rsidRPr="008E1F3C">
        <w:rPr>
          <w:color w:val="auto"/>
          <w:sz w:val="22"/>
        </w:rPr>
        <w:t>Działając w imieniu firmy ………… z siedzibą w …………, wpisaną do rejestru …………, NIP …………, REGON …………, zwaną dalej „Podwykonawcą”* / „Dalszym Podwykonawcą”*</w:t>
      </w:r>
    </w:p>
    <w:p w14:paraId="6C595436" w14:textId="77777777" w:rsidR="00DE4101" w:rsidRPr="008E1F3C" w:rsidRDefault="00DE4101" w:rsidP="00B76F15">
      <w:pPr>
        <w:pStyle w:val="Tekstpodstawowy"/>
        <w:spacing w:after="0" w:line="300" w:lineRule="auto"/>
        <w:ind w:left="426"/>
        <w:jc w:val="both"/>
        <w:rPr>
          <w:color w:val="auto"/>
          <w:sz w:val="22"/>
        </w:rPr>
      </w:pPr>
      <w:r w:rsidRPr="008E1F3C">
        <w:rPr>
          <w:color w:val="auto"/>
          <w:sz w:val="22"/>
        </w:rPr>
        <w:t>oświadczam, że:</w:t>
      </w:r>
    </w:p>
    <w:p w14:paraId="3A009993" w14:textId="77777777" w:rsidR="00DE4101" w:rsidRPr="008E1F3C" w:rsidRDefault="00DE4101" w:rsidP="00B76F15">
      <w:pPr>
        <w:pStyle w:val="Tekstpodstawowy"/>
        <w:numPr>
          <w:ilvl w:val="0"/>
          <w:numId w:val="41"/>
        </w:numPr>
        <w:spacing w:after="0" w:line="300" w:lineRule="auto"/>
        <w:ind w:left="426"/>
        <w:jc w:val="both"/>
        <w:rPr>
          <w:color w:val="auto"/>
          <w:sz w:val="22"/>
        </w:rPr>
      </w:pPr>
      <w:r w:rsidRPr="008E1F3C">
        <w:rPr>
          <w:color w:val="auto"/>
          <w:sz w:val="22"/>
        </w:rPr>
        <w:t xml:space="preserve">do dnia złożenia niniejszego oświadczenia wystawiliśmy fakturę* /faktury* </w:t>
      </w:r>
    </w:p>
    <w:p w14:paraId="44105CEA" w14:textId="77777777" w:rsidR="00DE4101" w:rsidRPr="008E1F3C" w:rsidRDefault="00DE4101" w:rsidP="00B76F15">
      <w:pPr>
        <w:pStyle w:val="Tekstpodstawowy"/>
        <w:spacing w:after="0" w:line="300" w:lineRule="auto"/>
        <w:ind w:left="425"/>
        <w:jc w:val="both"/>
        <w:rPr>
          <w:color w:val="auto"/>
          <w:sz w:val="22"/>
        </w:rPr>
      </w:pPr>
      <w:r w:rsidRPr="008E1F3C">
        <w:rPr>
          <w:color w:val="auto"/>
          <w:sz w:val="22"/>
        </w:rPr>
        <w:t>nr ………… z dnia ………… na kwotę ………… zł</w:t>
      </w:r>
    </w:p>
    <w:p w14:paraId="42C965E8" w14:textId="77777777" w:rsidR="00DE4101" w:rsidRPr="008E1F3C" w:rsidRDefault="00DE4101" w:rsidP="00B76F15">
      <w:pPr>
        <w:pStyle w:val="Tekstpodstawowy"/>
        <w:spacing w:after="0" w:line="300" w:lineRule="auto"/>
        <w:ind w:left="425"/>
        <w:jc w:val="both"/>
        <w:rPr>
          <w:color w:val="auto"/>
          <w:sz w:val="22"/>
        </w:rPr>
      </w:pPr>
      <w:r w:rsidRPr="008E1F3C">
        <w:rPr>
          <w:color w:val="auto"/>
          <w:sz w:val="22"/>
        </w:rPr>
        <w:t>nr ………… z dnia ………… na kwotę ………… zł</w:t>
      </w:r>
    </w:p>
    <w:p w14:paraId="43575A82" w14:textId="77777777" w:rsidR="00DE4101" w:rsidRPr="008E1F3C" w:rsidRDefault="00DE4101" w:rsidP="00B76F15">
      <w:pPr>
        <w:pStyle w:val="Tekstpodstawowy"/>
        <w:spacing w:after="0" w:line="300" w:lineRule="auto"/>
        <w:ind w:left="425"/>
        <w:jc w:val="both"/>
        <w:rPr>
          <w:color w:val="auto"/>
          <w:sz w:val="22"/>
        </w:rPr>
      </w:pPr>
      <w:r w:rsidRPr="008E1F3C">
        <w:rPr>
          <w:color w:val="auto"/>
          <w:sz w:val="22"/>
        </w:rPr>
        <w:t>nr ………… z dnia ………… na kwotę ………… zł</w:t>
      </w:r>
    </w:p>
    <w:p w14:paraId="09381648" w14:textId="77777777" w:rsidR="00DE4101" w:rsidRPr="008E1F3C" w:rsidRDefault="00DE4101" w:rsidP="00B76F15">
      <w:pPr>
        <w:pStyle w:val="Tekstpodstawowy"/>
        <w:numPr>
          <w:ilvl w:val="0"/>
          <w:numId w:val="41"/>
        </w:numPr>
        <w:spacing w:after="0" w:line="300" w:lineRule="auto"/>
        <w:ind w:left="426"/>
        <w:jc w:val="both"/>
        <w:rPr>
          <w:color w:val="auto"/>
          <w:sz w:val="22"/>
        </w:rPr>
      </w:pPr>
      <w:r w:rsidRPr="008E1F3C">
        <w:rPr>
          <w:color w:val="auto"/>
          <w:sz w:val="22"/>
        </w:rPr>
        <w:t>do dnia złożenia niniejszego oświadczenia otrzymaliśmy należne nam wynagrodzenie za wykonane roboty budowalne* / usługi* /dostawy* zgodnie z zawartą umową nr ………… z dnia …………. z firmą ………… z siedzibą w …………, wpisaną do rejestru …………, NIP …………, REGON ………… zwaną dalej „Wykonawcą”* / „Podwykonawcą”*</w:t>
      </w:r>
    </w:p>
    <w:p w14:paraId="47BB6E98" w14:textId="77777777" w:rsidR="00DE4101" w:rsidRPr="008E1F3C" w:rsidRDefault="00DE4101" w:rsidP="00B76F15">
      <w:pPr>
        <w:pStyle w:val="Tekstpodstawowy"/>
        <w:numPr>
          <w:ilvl w:val="0"/>
          <w:numId w:val="41"/>
        </w:numPr>
        <w:spacing w:after="0" w:line="300" w:lineRule="auto"/>
        <w:ind w:left="426"/>
        <w:jc w:val="both"/>
        <w:rPr>
          <w:color w:val="auto"/>
          <w:sz w:val="22"/>
        </w:rPr>
      </w:pPr>
      <w:r w:rsidRPr="008E1F3C">
        <w:rPr>
          <w:color w:val="auto"/>
          <w:sz w:val="22"/>
        </w:rPr>
        <w:t xml:space="preserve">z faktury nr …………… z dnia ………… została potrącona wartość ………… zł zgodnie z zapisami § …… ust. …… pkt 1…… umowy nr ………… z dnia ………… </w:t>
      </w:r>
    </w:p>
    <w:p w14:paraId="7C8E9E06" w14:textId="77777777" w:rsidR="00DE4101" w:rsidRPr="008E1F3C" w:rsidRDefault="00DE4101" w:rsidP="00B76F15">
      <w:pPr>
        <w:pStyle w:val="Tekstpodstawowy"/>
        <w:numPr>
          <w:ilvl w:val="0"/>
          <w:numId w:val="41"/>
        </w:numPr>
        <w:spacing w:after="0" w:line="300" w:lineRule="auto"/>
        <w:ind w:left="426"/>
        <w:jc w:val="both"/>
        <w:rPr>
          <w:color w:val="auto"/>
          <w:sz w:val="22"/>
        </w:rPr>
      </w:pPr>
      <w:r w:rsidRPr="008E1F3C">
        <w:rPr>
          <w:color w:val="auto"/>
          <w:sz w:val="22"/>
        </w:rPr>
        <w:t>wszystkie roszczenia wynikające z powyższej faktury* / faktur* / umowy* zostały zaspokojone i nie będziemy zgłaszali żadnych roszczeń z tego tytułu w stosunku do Zamawiającego.</w:t>
      </w:r>
    </w:p>
    <w:p w14:paraId="4658067E" w14:textId="5EBA4EC0" w:rsidR="00DE4101" w:rsidRPr="008E1F3C" w:rsidRDefault="00DE4101" w:rsidP="00B76F15">
      <w:pPr>
        <w:pStyle w:val="Tekstpodstawowy"/>
        <w:numPr>
          <w:ilvl w:val="0"/>
          <w:numId w:val="40"/>
        </w:numPr>
        <w:spacing w:after="0" w:line="300" w:lineRule="auto"/>
        <w:ind w:left="426"/>
        <w:jc w:val="both"/>
        <w:rPr>
          <w:color w:val="auto"/>
          <w:sz w:val="22"/>
        </w:rPr>
      </w:pPr>
      <w:r w:rsidRPr="008E1F3C">
        <w:rPr>
          <w:color w:val="auto"/>
          <w:sz w:val="22"/>
        </w:rPr>
        <w:t>Integralną częścią oświadczenia jest dokument potwierdzający umocowanie osób do złożenia niniejszego oświadczenia – aktualny odpis z właściwego rejestru lub z centralnej ewidencji i informacji o działalności gospodarczej Podwykonawcy* / Dalszego Podwykonawcy* oraz Pełnomocnictwo, jeśli dotyczy.</w:t>
      </w:r>
    </w:p>
    <w:p w14:paraId="38FE723A" w14:textId="39FDF860" w:rsidR="00DE4101" w:rsidRPr="008E1F3C" w:rsidRDefault="00DE4101" w:rsidP="00B76F15">
      <w:pPr>
        <w:pStyle w:val="Tekstpodstawowy"/>
        <w:spacing w:after="0" w:line="300" w:lineRule="auto"/>
        <w:jc w:val="both"/>
        <w:rPr>
          <w:color w:val="auto"/>
          <w:sz w:val="22"/>
        </w:rPr>
      </w:pPr>
      <w:r w:rsidRPr="008E1F3C">
        <w:rPr>
          <w:color w:val="auto"/>
          <w:sz w:val="22"/>
        </w:rPr>
        <w:t xml:space="preserve">Miejscowość ……………, dnia ……………… </w:t>
      </w:r>
    </w:p>
    <w:p w14:paraId="521403DA" w14:textId="77777777" w:rsidR="00DE4101" w:rsidRPr="008E1F3C" w:rsidRDefault="00DE4101" w:rsidP="00B76F15">
      <w:pPr>
        <w:pStyle w:val="Tekstpodstawowy"/>
        <w:spacing w:after="0" w:line="300" w:lineRule="auto"/>
        <w:ind w:left="4320" w:firstLine="720"/>
        <w:rPr>
          <w:color w:val="auto"/>
          <w:sz w:val="22"/>
        </w:rPr>
      </w:pPr>
      <w:r w:rsidRPr="008E1F3C">
        <w:rPr>
          <w:color w:val="auto"/>
          <w:sz w:val="22"/>
        </w:rPr>
        <w:t>Podpisano:</w:t>
      </w:r>
    </w:p>
    <w:p w14:paraId="69D95C72" w14:textId="77777777" w:rsidR="00DE4101" w:rsidRPr="008E1F3C" w:rsidRDefault="00DE4101" w:rsidP="00B76F15">
      <w:pPr>
        <w:pStyle w:val="Tekstpodstawowy"/>
        <w:spacing w:after="0" w:line="300" w:lineRule="auto"/>
        <w:ind w:left="4320" w:firstLine="720"/>
        <w:rPr>
          <w:color w:val="auto"/>
          <w:sz w:val="22"/>
        </w:rPr>
      </w:pPr>
      <w:r w:rsidRPr="008E1F3C">
        <w:rPr>
          <w:color w:val="auto"/>
          <w:sz w:val="22"/>
        </w:rPr>
        <w:t xml:space="preserve">…………………………………… </w:t>
      </w:r>
    </w:p>
    <w:p w14:paraId="405E902D" w14:textId="77777777" w:rsidR="00E33884" w:rsidRPr="008E1F3C" w:rsidRDefault="00DE4101" w:rsidP="00B76F15">
      <w:pPr>
        <w:pStyle w:val="Tekstpodstawowy"/>
        <w:spacing w:after="0" w:line="300" w:lineRule="auto"/>
        <w:ind w:left="5103"/>
        <w:rPr>
          <w:color w:val="auto"/>
          <w:sz w:val="22"/>
        </w:rPr>
      </w:pPr>
      <w:r w:rsidRPr="008E1F3C">
        <w:rPr>
          <w:color w:val="auto"/>
          <w:sz w:val="22"/>
        </w:rPr>
        <w:t>(podpisy upełnomocnionych przedstawicieli Podwykonawcy wraz z pieczęcią)</w:t>
      </w:r>
    </w:p>
    <w:p w14:paraId="1791579D" w14:textId="70387146" w:rsidR="00DE4101" w:rsidRPr="008E1F3C" w:rsidRDefault="00DE4101" w:rsidP="00B76F15">
      <w:pPr>
        <w:pStyle w:val="Tekstpodstawowy"/>
        <w:spacing w:after="0" w:line="300" w:lineRule="auto"/>
        <w:jc w:val="both"/>
        <w:rPr>
          <w:color w:val="auto"/>
          <w:sz w:val="22"/>
        </w:rPr>
      </w:pPr>
      <w:r w:rsidRPr="008E1F3C">
        <w:rPr>
          <w:color w:val="auto"/>
          <w:sz w:val="22"/>
        </w:rPr>
        <w:t>*) niepotrzebne skreślić</w:t>
      </w:r>
    </w:p>
    <w:p w14:paraId="31FD4034" w14:textId="77777777" w:rsidR="00E33884" w:rsidRPr="008E1F3C" w:rsidRDefault="00E33884" w:rsidP="00B76F15">
      <w:pPr>
        <w:pStyle w:val="Tekstpodstawowy"/>
        <w:spacing w:after="0" w:line="300" w:lineRule="auto"/>
        <w:jc w:val="both"/>
        <w:rPr>
          <w:color w:val="auto"/>
          <w:sz w:val="22"/>
        </w:rPr>
      </w:pPr>
    </w:p>
    <w:p w14:paraId="792BF635" w14:textId="77777777" w:rsidR="00E33884" w:rsidRPr="008E1F3C" w:rsidRDefault="00E33884" w:rsidP="00B76F15">
      <w:pPr>
        <w:pStyle w:val="Tekstpodstawowy"/>
        <w:spacing w:after="0" w:line="300" w:lineRule="auto"/>
        <w:jc w:val="both"/>
        <w:rPr>
          <w:color w:val="auto"/>
          <w:sz w:val="22"/>
        </w:rPr>
      </w:pPr>
    </w:p>
    <w:p w14:paraId="0763CFC2" w14:textId="77777777" w:rsidR="00B76F15" w:rsidRPr="008E1F3C" w:rsidRDefault="00B76F15" w:rsidP="00B76F15">
      <w:pPr>
        <w:pStyle w:val="Tekstpodstawowy"/>
        <w:spacing w:after="0" w:line="300" w:lineRule="auto"/>
        <w:jc w:val="both"/>
        <w:rPr>
          <w:color w:val="auto"/>
          <w:sz w:val="22"/>
        </w:rPr>
      </w:pPr>
    </w:p>
    <w:p w14:paraId="448A00CA" w14:textId="77777777" w:rsidR="00B76F15" w:rsidRPr="008E1F3C" w:rsidRDefault="00B76F15" w:rsidP="00B76F15">
      <w:pPr>
        <w:pStyle w:val="Tekstpodstawowy"/>
        <w:spacing w:after="0" w:line="300" w:lineRule="auto"/>
        <w:jc w:val="both"/>
        <w:rPr>
          <w:color w:val="auto"/>
          <w:sz w:val="22"/>
        </w:rPr>
      </w:pPr>
    </w:p>
    <w:p w14:paraId="61B753E8" w14:textId="77777777" w:rsidR="00B76F15" w:rsidRPr="008E1F3C" w:rsidRDefault="00B76F15" w:rsidP="00B76F15">
      <w:pPr>
        <w:pStyle w:val="Tekstpodstawowy"/>
        <w:spacing w:after="0" w:line="300" w:lineRule="auto"/>
        <w:jc w:val="both"/>
        <w:rPr>
          <w:color w:val="auto"/>
          <w:sz w:val="22"/>
        </w:rPr>
      </w:pPr>
    </w:p>
    <w:p w14:paraId="7354AA7E" w14:textId="77777777" w:rsidR="00B76F15" w:rsidRPr="008E1F3C" w:rsidRDefault="00B76F15" w:rsidP="00B76F15">
      <w:pPr>
        <w:pStyle w:val="Tekstpodstawowy"/>
        <w:spacing w:after="0" w:line="300" w:lineRule="auto"/>
        <w:jc w:val="both"/>
        <w:rPr>
          <w:color w:val="auto"/>
          <w:sz w:val="22"/>
        </w:rPr>
      </w:pPr>
    </w:p>
    <w:p w14:paraId="2E771AB4" w14:textId="77777777" w:rsidR="00E33884" w:rsidRPr="008E1F3C" w:rsidRDefault="00E33884" w:rsidP="00B76F15">
      <w:pPr>
        <w:pStyle w:val="Tekstpodstawowy"/>
        <w:spacing w:after="0" w:line="300" w:lineRule="auto"/>
        <w:jc w:val="both"/>
        <w:rPr>
          <w:color w:val="auto"/>
          <w:sz w:val="22"/>
        </w:rPr>
      </w:pPr>
    </w:p>
    <w:p w14:paraId="191731D6" w14:textId="5B98FE04" w:rsidR="00E33884" w:rsidRPr="008E1F3C" w:rsidRDefault="00E33884" w:rsidP="00B76F15">
      <w:pPr>
        <w:pStyle w:val="Tekstpodstawowy"/>
        <w:spacing w:after="0" w:line="300" w:lineRule="auto"/>
        <w:jc w:val="right"/>
        <w:rPr>
          <w:i/>
          <w:color w:val="auto"/>
          <w:sz w:val="22"/>
        </w:rPr>
      </w:pPr>
      <w:r w:rsidRPr="008E1F3C">
        <w:rPr>
          <w:i/>
          <w:color w:val="auto"/>
          <w:sz w:val="22"/>
        </w:rPr>
        <w:t>Załącznik nr 4 do Umowy nr ZP.273. … 2026 z dnia ………2026 r.</w:t>
      </w:r>
    </w:p>
    <w:p w14:paraId="4ED4C25E" w14:textId="77777777" w:rsidR="00E33884" w:rsidRPr="008E1F3C" w:rsidRDefault="00E33884" w:rsidP="00B76F15">
      <w:pPr>
        <w:pStyle w:val="Tekstpodstawowy"/>
        <w:spacing w:after="0" w:line="300" w:lineRule="auto"/>
        <w:jc w:val="right"/>
        <w:rPr>
          <w:i/>
          <w:color w:val="auto"/>
          <w:sz w:val="22"/>
        </w:rPr>
      </w:pPr>
    </w:p>
    <w:p w14:paraId="29DFA840" w14:textId="77777777" w:rsidR="00E33884" w:rsidRPr="008E1F3C" w:rsidRDefault="00E33884" w:rsidP="00B76F15">
      <w:pPr>
        <w:pStyle w:val="Tekstpodstawowy"/>
        <w:spacing w:after="0" w:line="300" w:lineRule="auto"/>
        <w:jc w:val="both"/>
        <w:rPr>
          <w:color w:val="auto"/>
          <w:sz w:val="22"/>
        </w:rPr>
      </w:pPr>
      <w:r w:rsidRPr="008E1F3C">
        <w:rPr>
          <w:color w:val="auto"/>
          <w:sz w:val="22"/>
        </w:rPr>
        <w:t>.............................................................................</w:t>
      </w:r>
    </w:p>
    <w:p w14:paraId="19F74EB3" w14:textId="53315E73" w:rsidR="00E33884" w:rsidRPr="008E1F3C" w:rsidRDefault="00E33884" w:rsidP="00B76F15">
      <w:pPr>
        <w:pStyle w:val="Tekstpodstawowy"/>
        <w:spacing w:after="0" w:line="300" w:lineRule="auto"/>
        <w:jc w:val="both"/>
        <w:rPr>
          <w:color w:val="auto"/>
          <w:sz w:val="22"/>
        </w:rPr>
      </w:pPr>
      <w:r w:rsidRPr="008E1F3C">
        <w:rPr>
          <w:color w:val="auto"/>
          <w:sz w:val="22"/>
        </w:rPr>
        <w:t>(pieczęć adresowa Wykonawcy/Podwykonawcy)</w:t>
      </w:r>
    </w:p>
    <w:p w14:paraId="3F92F24F" w14:textId="77777777" w:rsidR="00E33884" w:rsidRPr="008E1F3C" w:rsidRDefault="00E33884" w:rsidP="00B76F15">
      <w:pPr>
        <w:pStyle w:val="Tekstpodstawowy"/>
        <w:spacing w:after="0" w:line="300" w:lineRule="auto"/>
        <w:jc w:val="center"/>
        <w:rPr>
          <w:b/>
          <w:color w:val="auto"/>
          <w:sz w:val="22"/>
        </w:rPr>
      </w:pPr>
      <w:r w:rsidRPr="008E1F3C">
        <w:rPr>
          <w:b/>
          <w:color w:val="auto"/>
          <w:sz w:val="22"/>
        </w:rPr>
        <w:t>OŚWIADCZENIE DOTYCZĄCE ZATRUDNIENIA</w:t>
      </w:r>
    </w:p>
    <w:p w14:paraId="10384958" w14:textId="12FDBEA4" w:rsidR="00E33884" w:rsidRPr="008E1F3C" w:rsidRDefault="00E33884" w:rsidP="00B76F15">
      <w:pPr>
        <w:pStyle w:val="Tekstpodstawowy"/>
        <w:spacing w:after="0" w:line="300" w:lineRule="auto"/>
        <w:jc w:val="both"/>
        <w:rPr>
          <w:bCs/>
          <w:color w:val="auto"/>
          <w:sz w:val="22"/>
        </w:rPr>
      </w:pPr>
      <w:r w:rsidRPr="008E1F3C">
        <w:rPr>
          <w:bCs/>
          <w:color w:val="auto"/>
          <w:sz w:val="22"/>
        </w:rPr>
        <w:t xml:space="preserve">w zakresie </w:t>
      </w:r>
      <w:r w:rsidRPr="008E1F3C">
        <w:rPr>
          <w:color w:val="auto"/>
          <w:sz w:val="22"/>
        </w:rPr>
        <w:t>art. 22 § 1 ustawy z dnia 26 czerwca 1974r. – Kodeks pracy (Dz. U. z 2023 r., poz. 1465</w:t>
      </w:r>
    </w:p>
    <w:p w14:paraId="5A627D20" w14:textId="38EE5B68" w:rsidR="00E33884" w:rsidRPr="008E1F3C" w:rsidRDefault="00E33884" w:rsidP="00B76F15">
      <w:pPr>
        <w:pStyle w:val="Tekstpodstawowy"/>
        <w:spacing w:after="0" w:line="300" w:lineRule="auto"/>
        <w:jc w:val="both"/>
        <w:rPr>
          <w:color w:val="auto"/>
          <w:sz w:val="22"/>
        </w:rPr>
      </w:pPr>
      <w:r w:rsidRPr="008E1F3C">
        <w:rPr>
          <w:color w:val="auto"/>
          <w:sz w:val="22"/>
        </w:rPr>
        <w:t xml:space="preserve">Na potrzeby </w:t>
      </w:r>
      <w:r w:rsidRPr="008E1F3C">
        <w:rPr>
          <w:b/>
          <w:color w:val="auto"/>
          <w:sz w:val="22"/>
        </w:rPr>
        <w:t>Umowy nr</w:t>
      </w:r>
      <w:r w:rsidRPr="008E1F3C">
        <w:rPr>
          <w:color w:val="auto"/>
          <w:sz w:val="22"/>
        </w:rPr>
        <w:t xml:space="preserve"> </w:t>
      </w:r>
      <w:r w:rsidRPr="008E1F3C">
        <w:rPr>
          <w:b/>
          <w:color w:val="auto"/>
          <w:sz w:val="22"/>
        </w:rPr>
        <w:t xml:space="preserve">ZP.273. … 2026 </w:t>
      </w:r>
      <w:r w:rsidRPr="008E1F3C">
        <w:rPr>
          <w:color w:val="auto"/>
          <w:sz w:val="22"/>
        </w:rPr>
        <w:t xml:space="preserve">z dnia ………2026 r. w zakresie </w:t>
      </w:r>
      <w:bookmarkStart w:id="19" w:name="_Hlk226712952"/>
      <w:r w:rsidRPr="008E1F3C">
        <w:rPr>
          <w:b/>
          <w:bCs/>
          <w:i/>
          <w:iCs/>
          <w:color w:val="auto"/>
          <w:sz w:val="22"/>
        </w:rPr>
        <w:t>Dostosowania do wymogów przeciwpożarowych Budynku Zespołu Szkół Ekonomicznych</w:t>
      </w:r>
      <w:bookmarkEnd w:id="19"/>
      <w:r w:rsidRPr="008E1F3C">
        <w:rPr>
          <w:color w:val="auto"/>
          <w:sz w:val="22"/>
        </w:rPr>
        <w:t xml:space="preserve"> realizowanej dla Powiatu Mińskiego</w:t>
      </w:r>
      <w:r w:rsidRPr="008E1F3C">
        <w:rPr>
          <w:i/>
          <w:color w:val="auto"/>
          <w:sz w:val="22"/>
        </w:rPr>
        <w:t xml:space="preserve">, </w:t>
      </w:r>
      <w:r w:rsidRPr="008E1F3C">
        <w:rPr>
          <w:color w:val="auto"/>
          <w:sz w:val="22"/>
        </w:rPr>
        <w:t>oświadczam, że przez cały okres jej obowiązywania będę zatrudniać na podstawie umowy o pracę osoby wykonujące następujące czynności w zakresie realizacji zamówienia:</w:t>
      </w:r>
    </w:p>
    <w:p w14:paraId="0F670B65" w14:textId="77777777" w:rsidR="00E33884" w:rsidRPr="008E1F3C" w:rsidRDefault="00E33884" w:rsidP="00B76F15">
      <w:pPr>
        <w:pStyle w:val="Tekstpodstawowy"/>
        <w:spacing w:after="0" w:line="300" w:lineRule="auto"/>
        <w:rPr>
          <w:color w:val="auto"/>
          <w:sz w:val="22"/>
        </w:rPr>
      </w:pPr>
      <w:r w:rsidRPr="008E1F3C">
        <w:rPr>
          <w:color w:val="auto"/>
          <w:sz w:val="22"/>
        </w:rPr>
        <w:t>a) roboty ogólnobudowlane,</w:t>
      </w:r>
    </w:p>
    <w:p w14:paraId="7F2CE233" w14:textId="48C34CFF" w:rsidR="00E33884" w:rsidRPr="008E1F3C" w:rsidRDefault="00E33884" w:rsidP="00B76F15">
      <w:pPr>
        <w:pStyle w:val="Tekstpodstawowy"/>
        <w:spacing w:after="0" w:line="300" w:lineRule="auto"/>
        <w:rPr>
          <w:color w:val="auto"/>
          <w:sz w:val="22"/>
        </w:rPr>
      </w:pPr>
      <w:r w:rsidRPr="008E1F3C">
        <w:rPr>
          <w:color w:val="auto"/>
          <w:sz w:val="22"/>
        </w:rPr>
        <w:t xml:space="preserve">b) </w:t>
      </w:r>
      <w:r w:rsidR="00CA55E9" w:rsidRPr="008E1F3C">
        <w:rPr>
          <w:color w:val="auto"/>
          <w:sz w:val="22"/>
        </w:rPr>
        <w:t xml:space="preserve">wykonanie </w:t>
      </w:r>
      <w:r w:rsidRPr="008E1F3C">
        <w:rPr>
          <w:color w:val="auto"/>
          <w:sz w:val="22"/>
        </w:rPr>
        <w:t>instalacj</w:t>
      </w:r>
      <w:r w:rsidR="00CA55E9" w:rsidRPr="008E1F3C">
        <w:rPr>
          <w:color w:val="auto"/>
          <w:sz w:val="22"/>
        </w:rPr>
        <w:t>i</w:t>
      </w:r>
      <w:r w:rsidRPr="008E1F3C">
        <w:rPr>
          <w:color w:val="auto"/>
          <w:sz w:val="22"/>
        </w:rPr>
        <w:t xml:space="preserve"> elektr</w:t>
      </w:r>
      <w:r w:rsidR="00CA55E9" w:rsidRPr="008E1F3C">
        <w:rPr>
          <w:color w:val="auto"/>
          <w:sz w:val="22"/>
        </w:rPr>
        <w:t>yczn</w:t>
      </w:r>
      <w:r w:rsidR="00B76F15" w:rsidRPr="008E1F3C">
        <w:rPr>
          <w:color w:val="auto"/>
          <w:sz w:val="22"/>
        </w:rPr>
        <w:t>ych</w:t>
      </w:r>
      <w:r w:rsidRPr="008E1F3C">
        <w:rPr>
          <w:color w:val="auto"/>
          <w:sz w:val="22"/>
        </w:rPr>
        <w:t>,</w:t>
      </w:r>
    </w:p>
    <w:p w14:paraId="4CE680CC" w14:textId="3AC3B3EA" w:rsidR="00E33884" w:rsidRPr="008E1F3C" w:rsidRDefault="00E33884" w:rsidP="00B76F15">
      <w:pPr>
        <w:pStyle w:val="Tekstpodstawowy"/>
        <w:spacing w:after="0" w:line="300" w:lineRule="auto"/>
        <w:rPr>
          <w:color w:val="auto"/>
          <w:sz w:val="22"/>
        </w:rPr>
      </w:pPr>
      <w:r w:rsidRPr="008E1F3C">
        <w:rPr>
          <w:color w:val="auto"/>
          <w:sz w:val="22"/>
        </w:rPr>
        <w:t>zgodnie z w art. 22 § 1 ustawy z dnia 26 czerwca 1974r. – Kodeks pracy (Dz. U. z 2023 r., poz. 1465).</w:t>
      </w:r>
    </w:p>
    <w:p w14:paraId="41E7E5E1" w14:textId="41E3DD3D" w:rsidR="00E33884" w:rsidRPr="008E1F3C" w:rsidRDefault="00E33884" w:rsidP="00B76F15">
      <w:pPr>
        <w:pStyle w:val="Tekstpodstawowy"/>
        <w:spacing w:after="0" w:line="300" w:lineRule="auto"/>
        <w:rPr>
          <w:color w:val="auto"/>
          <w:sz w:val="22"/>
        </w:rPr>
      </w:pPr>
      <w:r w:rsidRPr="008E1F3C">
        <w:rPr>
          <w:color w:val="auto"/>
          <w:sz w:val="22"/>
        </w:rPr>
        <w:t>Informuję, że zatrudniam: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2376"/>
        <w:gridCol w:w="1373"/>
        <w:gridCol w:w="1899"/>
        <w:gridCol w:w="2679"/>
      </w:tblGrid>
      <w:tr w:rsidR="008E1F3C" w:rsidRPr="008E1F3C" w14:paraId="4F117AA0" w14:textId="77777777" w:rsidTr="00E33884">
        <w:trPr>
          <w:trHeight w:val="1090"/>
        </w:trPr>
        <w:tc>
          <w:tcPr>
            <w:tcW w:w="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6AC56C" w14:textId="77777777" w:rsidR="00E33884" w:rsidRPr="008E1F3C" w:rsidRDefault="00E33884" w:rsidP="00B76F15">
            <w:pPr>
              <w:pStyle w:val="Tekstpodstawowy"/>
              <w:spacing w:after="0" w:line="300" w:lineRule="auto"/>
              <w:jc w:val="both"/>
              <w:rPr>
                <w:color w:val="auto"/>
                <w:sz w:val="22"/>
              </w:rPr>
            </w:pPr>
            <w:r w:rsidRPr="008E1F3C">
              <w:rPr>
                <w:color w:val="auto"/>
                <w:sz w:val="22"/>
              </w:rPr>
              <w:t>Lp.</w:t>
            </w:r>
          </w:p>
        </w:tc>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24B486" w14:textId="77777777" w:rsidR="00E33884" w:rsidRPr="008E1F3C" w:rsidRDefault="00E33884" w:rsidP="00B76F15">
            <w:pPr>
              <w:pStyle w:val="Tekstpodstawowy"/>
              <w:spacing w:after="0" w:line="300" w:lineRule="auto"/>
              <w:jc w:val="center"/>
              <w:rPr>
                <w:color w:val="auto"/>
                <w:sz w:val="22"/>
              </w:rPr>
            </w:pPr>
            <w:r w:rsidRPr="008E1F3C">
              <w:rPr>
                <w:color w:val="auto"/>
                <w:sz w:val="22"/>
              </w:rPr>
              <w:t>Imię i nazwisko</w:t>
            </w:r>
          </w:p>
        </w:tc>
        <w:tc>
          <w:tcPr>
            <w:tcW w:w="14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2E4EED" w14:textId="5DAB5503" w:rsidR="00E33884" w:rsidRPr="008E1F3C" w:rsidRDefault="00E33884" w:rsidP="00B76F15">
            <w:pPr>
              <w:pStyle w:val="Tekstpodstawowy"/>
              <w:spacing w:after="0" w:line="300" w:lineRule="auto"/>
              <w:jc w:val="center"/>
              <w:rPr>
                <w:color w:val="auto"/>
                <w:sz w:val="22"/>
              </w:rPr>
            </w:pPr>
            <w:r w:rsidRPr="008E1F3C">
              <w:rPr>
                <w:color w:val="auto"/>
                <w:sz w:val="22"/>
              </w:rPr>
              <w:t>Rodzaj</w:t>
            </w:r>
          </w:p>
          <w:p w14:paraId="65969032" w14:textId="77777777" w:rsidR="00E33884" w:rsidRPr="008E1F3C" w:rsidRDefault="00E33884" w:rsidP="00B76F15">
            <w:pPr>
              <w:pStyle w:val="Tekstpodstawowy"/>
              <w:spacing w:after="0" w:line="300" w:lineRule="auto"/>
              <w:jc w:val="center"/>
              <w:rPr>
                <w:color w:val="auto"/>
                <w:sz w:val="22"/>
              </w:rPr>
            </w:pPr>
            <w:r w:rsidRPr="008E1F3C">
              <w:rPr>
                <w:color w:val="auto"/>
                <w:sz w:val="22"/>
              </w:rPr>
              <w:t>umowy o pracę</w:t>
            </w:r>
          </w:p>
        </w:tc>
        <w:tc>
          <w:tcPr>
            <w:tcW w:w="19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26AD8C" w14:textId="2CE332A5" w:rsidR="00E33884" w:rsidRPr="008E1F3C" w:rsidRDefault="00DA0F2D" w:rsidP="00B76F15">
            <w:pPr>
              <w:pStyle w:val="Tekstpodstawowy"/>
              <w:spacing w:after="0" w:line="300" w:lineRule="auto"/>
              <w:jc w:val="center"/>
              <w:rPr>
                <w:color w:val="auto"/>
                <w:sz w:val="22"/>
              </w:rPr>
            </w:pPr>
            <w:r w:rsidRPr="008E1F3C">
              <w:rPr>
                <w:color w:val="auto"/>
                <w:sz w:val="22"/>
              </w:rPr>
              <w:t xml:space="preserve">Data zawarcia, </w:t>
            </w:r>
            <w:r w:rsidR="00E33884" w:rsidRPr="008E1F3C">
              <w:rPr>
                <w:color w:val="auto"/>
                <w:sz w:val="22"/>
              </w:rPr>
              <w:t>Czas obowiązywania</w:t>
            </w:r>
          </w:p>
          <w:p w14:paraId="52DCB677" w14:textId="77777777" w:rsidR="00E33884" w:rsidRPr="008E1F3C" w:rsidRDefault="00E33884" w:rsidP="00B76F15">
            <w:pPr>
              <w:pStyle w:val="Tekstpodstawowy"/>
              <w:spacing w:after="0" w:line="300" w:lineRule="auto"/>
              <w:jc w:val="center"/>
              <w:rPr>
                <w:color w:val="auto"/>
                <w:sz w:val="22"/>
              </w:rPr>
            </w:pPr>
            <w:r w:rsidRPr="008E1F3C">
              <w:rPr>
                <w:color w:val="auto"/>
                <w:sz w:val="22"/>
              </w:rPr>
              <w:t>umowy o pracę</w:t>
            </w:r>
          </w:p>
        </w:tc>
        <w:tc>
          <w:tcPr>
            <w:tcW w:w="27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50CE91" w14:textId="77777777" w:rsidR="00E33884" w:rsidRPr="008E1F3C" w:rsidRDefault="00E33884" w:rsidP="00B76F15">
            <w:pPr>
              <w:pStyle w:val="Tekstpodstawowy"/>
              <w:spacing w:after="0" w:line="300" w:lineRule="auto"/>
              <w:jc w:val="center"/>
              <w:rPr>
                <w:color w:val="auto"/>
                <w:sz w:val="22"/>
              </w:rPr>
            </w:pPr>
            <w:r w:rsidRPr="008E1F3C">
              <w:rPr>
                <w:color w:val="auto"/>
                <w:sz w:val="22"/>
              </w:rPr>
              <w:t>Zakres wykonywanych czynności, w ramach przedmiotu zamówienia</w:t>
            </w:r>
          </w:p>
        </w:tc>
      </w:tr>
      <w:tr w:rsidR="008E1F3C" w:rsidRPr="008E1F3C" w14:paraId="75BEA073" w14:textId="77777777" w:rsidTr="00E33884">
        <w:tc>
          <w:tcPr>
            <w:tcW w:w="504" w:type="dxa"/>
            <w:tcBorders>
              <w:top w:val="single" w:sz="4" w:space="0" w:color="auto"/>
              <w:left w:val="single" w:sz="4" w:space="0" w:color="auto"/>
              <w:bottom w:val="single" w:sz="4" w:space="0" w:color="auto"/>
              <w:right w:val="single" w:sz="4" w:space="0" w:color="auto"/>
            </w:tcBorders>
          </w:tcPr>
          <w:p w14:paraId="6C9A1FF8" w14:textId="77777777" w:rsidR="00E33884" w:rsidRPr="008E1F3C" w:rsidRDefault="00E33884" w:rsidP="00B76F15">
            <w:pPr>
              <w:pStyle w:val="Tekstpodstawowy"/>
              <w:spacing w:after="0" w:line="300" w:lineRule="auto"/>
              <w:rPr>
                <w:color w:val="auto"/>
                <w:sz w:val="22"/>
              </w:rPr>
            </w:pPr>
          </w:p>
        </w:tc>
        <w:tc>
          <w:tcPr>
            <w:tcW w:w="2469" w:type="dxa"/>
            <w:tcBorders>
              <w:top w:val="single" w:sz="4" w:space="0" w:color="auto"/>
              <w:left w:val="single" w:sz="4" w:space="0" w:color="auto"/>
              <w:bottom w:val="single" w:sz="4" w:space="0" w:color="auto"/>
              <w:right w:val="single" w:sz="4" w:space="0" w:color="auto"/>
            </w:tcBorders>
          </w:tcPr>
          <w:p w14:paraId="6FC950BF" w14:textId="77777777" w:rsidR="00E33884" w:rsidRPr="008E1F3C" w:rsidRDefault="00E33884" w:rsidP="00B76F15">
            <w:pPr>
              <w:pStyle w:val="Tekstpodstawowy"/>
              <w:spacing w:after="0" w:line="300" w:lineRule="auto"/>
              <w:rPr>
                <w:color w:val="auto"/>
                <w:sz w:val="22"/>
              </w:rPr>
            </w:pPr>
          </w:p>
        </w:tc>
        <w:tc>
          <w:tcPr>
            <w:tcW w:w="1407" w:type="dxa"/>
            <w:tcBorders>
              <w:top w:val="single" w:sz="4" w:space="0" w:color="auto"/>
              <w:left w:val="single" w:sz="4" w:space="0" w:color="auto"/>
              <w:bottom w:val="single" w:sz="4" w:space="0" w:color="auto"/>
              <w:right w:val="single" w:sz="4" w:space="0" w:color="auto"/>
            </w:tcBorders>
          </w:tcPr>
          <w:p w14:paraId="192B9FB5" w14:textId="77777777" w:rsidR="00E33884" w:rsidRPr="008E1F3C" w:rsidRDefault="00E33884" w:rsidP="00B76F15">
            <w:pPr>
              <w:pStyle w:val="Tekstpodstawowy"/>
              <w:spacing w:after="0" w:line="300" w:lineRule="auto"/>
              <w:rPr>
                <w:color w:val="auto"/>
                <w:sz w:val="22"/>
              </w:rPr>
            </w:pPr>
          </w:p>
        </w:tc>
        <w:tc>
          <w:tcPr>
            <w:tcW w:w="1920" w:type="dxa"/>
            <w:tcBorders>
              <w:top w:val="single" w:sz="4" w:space="0" w:color="auto"/>
              <w:left w:val="single" w:sz="4" w:space="0" w:color="auto"/>
              <w:bottom w:val="single" w:sz="4" w:space="0" w:color="auto"/>
              <w:right w:val="single" w:sz="4" w:space="0" w:color="auto"/>
            </w:tcBorders>
          </w:tcPr>
          <w:p w14:paraId="399AA105" w14:textId="77777777" w:rsidR="00E33884" w:rsidRPr="008E1F3C" w:rsidRDefault="00E33884" w:rsidP="00B76F15">
            <w:pPr>
              <w:pStyle w:val="Tekstpodstawowy"/>
              <w:spacing w:after="0" w:line="300" w:lineRule="auto"/>
              <w:rPr>
                <w:color w:val="auto"/>
                <w:sz w:val="22"/>
              </w:rPr>
            </w:pPr>
          </w:p>
        </w:tc>
        <w:tc>
          <w:tcPr>
            <w:tcW w:w="2755" w:type="dxa"/>
            <w:tcBorders>
              <w:top w:val="single" w:sz="4" w:space="0" w:color="auto"/>
              <w:left w:val="single" w:sz="4" w:space="0" w:color="auto"/>
              <w:bottom w:val="single" w:sz="4" w:space="0" w:color="auto"/>
              <w:right w:val="single" w:sz="4" w:space="0" w:color="auto"/>
            </w:tcBorders>
          </w:tcPr>
          <w:p w14:paraId="7C20147B" w14:textId="77777777" w:rsidR="00E33884" w:rsidRPr="008E1F3C" w:rsidRDefault="00E33884" w:rsidP="00B76F15">
            <w:pPr>
              <w:pStyle w:val="Tekstpodstawowy"/>
              <w:spacing w:after="0" w:line="300" w:lineRule="auto"/>
              <w:rPr>
                <w:color w:val="auto"/>
                <w:sz w:val="22"/>
              </w:rPr>
            </w:pPr>
          </w:p>
        </w:tc>
      </w:tr>
      <w:tr w:rsidR="008E1F3C" w:rsidRPr="008E1F3C" w14:paraId="7B8DF0A5" w14:textId="77777777" w:rsidTr="00E33884">
        <w:tc>
          <w:tcPr>
            <w:tcW w:w="504" w:type="dxa"/>
            <w:tcBorders>
              <w:top w:val="single" w:sz="4" w:space="0" w:color="auto"/>
              <w:left w:val="single" w:sz="4" w:space="0" w:color="auto"/>
              <w:bottom w:val="single" w:sz="4" w:space="0" w:color="auto"/>
              <w:right w:val="single" w:sz="4" w:space="0" w:color="auto"/>
            </w:tcBorders>
          </w:tcPr>
          <w:p w14:paraId="2D1E6007" w14:textId="77777777" w:rsidR="00E33884" w:rsidRPr="008E1F3C" w:rsidRDefault="00E33884" w:rsidP="00B76F15">
            <w:pPr>
              <w:pStyle w:val="Tekstpodstawowy"/>
              <w:spacing w:after="0" w:line="300" w:lineRule="auto"/>
              <w:rPr>
                <w:color w:val="auto"/>
                <w:sz w:val="22"/>
              </w:rPr>
            </w:pPr>
          </w:p>
        </w:tc>
        <w:tc>
          <w:tcPr>
            <w:tcW w:w="2469" w:type="dxa"/>
            <w:tcBorders>
              <w:top w:val="single" w:sz="4" w:space="0" w:color="auto"/>
              <w:left w:val="single" w:sz="4" w:space="0" w:color="auto"/>
              <w:bottom w:val="single" w:sz="4" w:space="0" w:color="auto"/>
              <w:right w:val="single" w:sz="4" w:space="0" w:color="auto"/>
            </w:tcBorders>
          </w:tcPr>
          <w:p w14:paraId="0156B6F3" w14:textId="77777777" w:rsidR="00E33884" w:rsidRPr="008E1F3C" w:rsidRDefault="00E33884" w:rsidP="00B76F15">
            <w:pPr>
              <w:pStyle w:val="Tekstpodstawowy"/>
              <w:spacing w:after="0" w:line="300" w:lineRule="auto"/>
              <w:rPr>
                <w:color w:val="auto"/>
                <w:sz w:val="22"/>
              </w:rPr>
            </w:pPr>
          </w:p>
        </w:tc>
        <w:tc>
          <w:tcPr>
            <w:tcW w:w="1407" w:type="dxa"/>
            <w:tcBorders>
              <w:top w:val="single" w:sz="4" w:space="0" w:color="auto"/>
              <w:left w:val="single" w:sz="4" w:space="0" w:color="auto"/>
              <w:bottom w:val="single" w:sz="4" w:space="0" w:color="auto"/>
              <w:right w:val="single" w:sz="4" w:space="0" w:color="auto"/>
            </w:tcBorders>
          </w:tcPr>
          <w:p w14:paraId="76B549E9" w14:textId="77777777" w:rsidR="00E33884" w:rsidRPr="008E1F3C" w:rsidRDefault="00E33884" w:rsidP="00B76F15">
            <w:pPr>
              <w:pStyle w:val="Tekstpodstawowy"/>
              <w:spacing w:after="0" w:line="300" w:lineRule="auto"/>
              <w:rPr>
                <w:color w:val="auto"/>
                <w:sz w:val="22"/>
              </w:rPr>
            </w:pPr>
          </w:p>
        </w:tc>
        <w:tc>
          <w:tcPr>
            <w:tcW w:w="1920" w:type="dxa"/>
            <w:tcBorders>
              <w:top w:val="single" w:sz="4" w:space="0" w:color="auto"/>
              <w:left w:val="single" w:sz="4" w:space="0" w:color="auto"/>
              <w:bottom w:val="single" w:sz="4" w:space="0" w:color="auto"/>
              <w:right w:val="single" w:sz="4" w:space="0" w:color="auto"/>
            </w:tcBorders>
          </w:tcPr>
          <w:p w14:paraId="23E17459" w14:textId="77777777" w:rsidR="00E33884" w:rsidRPr="008E1F3C" w:rsidRDefault="00E33884" w:rsidP="00B76F15">
            <w:pPr>
              <w:pStyle w:val="Tekstpodstawowy"/>
              <w:spacing w:after="0" w:line="300" w:lineRule="auto"/>
              <w:rPr>
                <w:color w:val="auto"/>
                <w:sz w:val="22"/>
              </w:rPr>
            </w:pPr>
          </w:p>
        </w:tc>
        <w:tc>
          <w:tcPr>
            <w:tcW w:w="2755" w:type="dxa"/>
            <w:tcBorders>
              <w:top w:val="single" w:sz="4" w:space="0" w:color="auto"/>
              <w:left w:val="single" w:sz="4" w:space="0" w:color="auto"/>
              <w:bottom w:val="single" w:sz="4" w:space="0" w:color="auto"/>
              <w:right w:val="single" w:sz="4" w:space="0" w:color="auto"/>
            </w:tcBorders>
          </w:tcPr>
          <w:p w14:paraId="1B392D5C" w14:textId="77777777" w:rsidR="00E33884" w:rsidRPr="008E1F3C" w:rsidRDefault="00E33884" w:rsidP="00B76F15">
            <w:pPr>
              <w:pStyle w:val="Tekstpodstawowy"/>
              <w:spacing w:after="0" w:line="300" w:lineRule="auto"/>
              <w:rPr>
                <w:color w:val="auto"/>
                <w:sz w:val="22"/>
              </w:rPr>
            </w:pPr>
          </w:p>
        </w:tc>
      </w:tr>
      <w:tr w:rsidR="00E33884" w:rsidRPr="008E1F3C" w14:paraId="6A136E25" w14:textId="77777777" w:rsidTr="00E33884">
        <w:tc>
          <w:tcPr>
            <w:tcW w:w="504" w:type="dxa"/>
            <w:tcBorders>
              <w:top w:val="single" w:sz="4" w:space="0" w:color="auto"/>
              <w:left w:val="single" w:sz="4" w:space="0" w:color="auto"/>
              <w:bottom w:val="single" w:sz="4" w:space="0" w:color="auto"/>
              <w:right w:val="single" w:sz="4" w:space="0" w:color="auto"/>
            </w:tcBorders>
          </w:tcPr>
          <w:p w14:paraId="0F55DC0F" w14:textId="77777777" w:rsidR="00E33884" w:rsidRPr="008E1F3C" w:rsidRDefault="00E33884" w:rsidP="00B76F15">
            <w:pPr>
              <w:pStyle w:val="Tekstpodstawowy"/>
              <w:spacing w:after="0" w:line="300" w:lineRule="auto"/>
              <w:rPr>
                <w:color w:val="auto"/>
                <w:sz w:val="22"/>
              </w:rPr>
            </w:pPr>
          </w:p>
        </w:tc>
        <w:tc>
          <w:tcPr>
            <w:tcW w:w="2469" w:type="dxa"/>
            <w:tcBorders>
              <w:top w:val="single" w:sz="4" w:space="0" w:color="auto"/>
              <w:left w:val="single" w:sz="4" w:space="0" w:color="auto"/>
              <w:bottom w:val="single" w:sz="4" w:space="0" w:color="auto"/>
              <w:right w:val="single" w:sz="4" w:space="0" w:color="auto"/>
            </w:tcBorders>
          </w:tcPr>
          <w:p w14:paraId="6BE7F780" w14:textId="77777777" w:rsidR="00E33884" w:rsidRPr="008E1F3C" w:rsidRDefault="00E33884" w:rsidP="00B76F15">
            <w:pPr>
              <w:pStyle w:val="Tekstpodstawowy"/>
              <w:spacing w:after="0" w:line="300" w:lineRule="auto"/>
              <w:rPr>
                <w:color w:val="auto"/>
                <w:sz w:val="22"/>
              </w:rPr>
            </w:pPr>
          </w:p>
        </w:tc>
        <w:tc>
          <w:tcPr>
            <w:tcW w:w="1407" w:type="dxa"/>
            <w:tcBorders>
              <w:top w:val="single" w:sz="4" w:space="0" w:color="auto"/>
              <w:left w:val="single" w:sz="4" w:space="0" w:color="auto"/>
              <w:bottom w:val="single" w:sz="4" w:space="0" w:color="auto"/>
              <w:right w:val="single" w:sz="4" w:space="0" w:color="auto"/>
            </w:tcBorders>
          </w:tcPr>
          <w:p w14:paraId="3D0ED15A" w14:textId="77777777" w:rsidR="00E33884" w:rsidRPr="008E1F3C" w:rsidRDefault="00E33884" w:rsidP="00B76F15">
            <w:pPr>
              <w:pStyle w:val="Tekstpodstawowy"/>
              <w:spacing w:after="0" w:line="300" w:lineRule="auto"/>
              <w:rPr>
                <w:color w:val="auto"/>
                <w:sz w:val="22"/>
              </w:rPr>
            </w:pPr>
          </w:p>
        </w:tc>
        <w:tc>
          <w:tcPr>
            <w:tcW w:w="1920" w:type="dxa"/>
            <w:tcBorders>
              <w:top w:val="single" w:sz="4" w:space="0" w:color="auto"/>
              <w:left w:val="single" w:sz="4" w:space="0" w:color="auto"/>
              <w:bottom w:val="single" w:sz="4" w:space="0" w:color="auto"/>
              <w:right w:val="single" w:sz="4" w:space="0" w:color="auto"/>
            </w:tcBorders>
          </w:tcPr>
          <w:p w14:paraId="7C823A3D" w14:textId="77777777" w:rsidR="00E33884" w:rsidRPr="008E1F3C" w:rsidRDefault="00E33884" w:rsidP="00B76F15">
            <w:pPr>
              <w:pStyle w:val="Tekstpodstawowy"/>
              <w:spacing w:after="0" w:line="300" w:lineRule="auto"/>
              <w:rPr>
                <w:color w:val="auto"/>
                <w:sz w:val="22"/>
              </w:rPr>
            </w:pPr>
          </w:p>
        </w:tc>
        <w:tc>
          <w:tcPr>
            <w:tcW w:w="2755" w:type="dxa"/>
            <w:tcBorders>
              <w:top w:val="single" w:sz="4" w:space="0" w:color="auto"/>
              <w:left w:val="single" w:sz="4" w:space="0" w:color="auto"/>
              <w:bottom w:val="single" w:sz="4" w:space="0" w:color="auto"/>
              <w:right w:val="single" w:sz="4" w:space="0" w:color="auto"/>
            </w:tcBorders>
          </w:tcPr>
          <w:p w14:paraId="2B01407B" w14:textId="77777777" w:rsidR="00E33884" w:rsidRPr="008E1F3C" w:rsidRDefault="00E33884" w:rsidP="00B76F15">
            <w:pPr>
              <w:pStyle w:val="Tekstpodstawowy"/>
              <w:spacing w:after="0" w:line="300" w:lineRule="auto"/>
              <w:rPr>
                <w:color w:val="auto"/>
                <w:sz w:val="22"/>
              </w:rPr>
            </w:pPr>
          </w:p>
        </w:tc>
      </w:tr>
    </w:tbl>
    <w:p w14:paraId="0E7641BD" w14:textId="77777777" w:rsidR="00E33884" w:rsidRPr="008E1F3C" w:rsidRDefault="00E33884" w:rsidP="00B76F15">
      <w:pPr>
        <w:pStyle w:val="Tekstpodstawowy"/>
        <w:spacing w:after="0" w:line="300" w:lineRule="auto"/>
        <w:rPr>
          <w:color w:val="auto"/>
          <w:sz w:val="22"/>
        </w:rPr>
      </w:pPr>
    </w:p>
    <w:p w14:paraId="34746153" w14:textId="77777777" w:rsidR="00E33884" w:rsidRPr="008E1F3C" w:rsidRDefault="00E33884" w:rsidP="00B76F15">
      <w:pPr>
        <w:pStyle w:val="Tekstpodstawowy"/>
        <w:spacing w:after="0" w:line="300" w:lineRule="auto"/>
        <w:jc w:val="both"/>
        <w:rPr>
          <w:color w:val="auto"/>
          <w:sz w:val="22"/>
        </w:rPr>
      </w:pPr>
      <w:r w:rsidRPr="008E1F3C">
        <w:rPr>
          <w:color w:val="auto"/>
          <w:sz w:val="22"/>
        </w:rPr>
        <w:t xml:space="preserve">Miejscowość ……………, dnia ……………… </w:t>
      </w:r>
    </w:p>
    <w:p w14:paraId="7D1B038D" w14:textId="2DCC05B1" w:rsidR="00E33884" w:rsidRPr="008E1F3C" w:rsidRDefault="00E33884" w:rsidP="00B76F15">
      <w:pPr>
        <w:pStyle w:val="Tekstpodstawowy"/>
        <w:spacing w:after="0" w:line="300" w:lineRule="auto"/>
        <w:ind w:left="1440" w:firstLine="720"/>
        <w:jc w:val="center"/>
        <w:rPr>
          <w:color w:val="auto"/>
          <w:sz w:val="22"/>
        </w:rPr>
      </w:pPr>
      <w:r w:rsidRPr="008E1F3C">
        <w:rPr>
          <w:color w:val="auto"/>
          <w:sz w:val="22"/>
        </w:rPr>
        <w:t xml:space="preserve">Podpisano: </w:t>
      </w:r>
    </w:p>
    <w:p w14:paraId="10643282" w14:textId="77777777" w:rsidR="00E33884" w:rsidRPr="008E1F3C" w:rsidRDefault="00E33884" w:rsidP="00B76F15">
      <w:pPr>
        <w:pStyle w:val="Tekstpodstawowy"/>
        <w:spacing w:after="0" w:line="300" w:lineRule="auto"/>
        <w:ind w:left="4320" w:firstLine="720"/>
        <w:jc w:val="both"/>
        <w:rPr>
          <w:color w:val="auto"/>
          <w:sz w:val="22"/>
        </w:rPr>
      </w:pPr>
      <w:r w:rsidRPr="008E1F3C">
        <w:rPr>
          <w:color w:val="auto"/>
          <w:sz w:val="22"/>
        </w:rPr>
        <w:t xml:space="preserve">…………………………………… </w:t>
      </w:r>
    </w:p>
    <w:p w14:paraId="56F8779F" w14:textId="0E5FB6F0" w:rsidR="00580B3D" w:rsidRPr="008E1F3C" w:rsidRDefault="00E33884" w:rsidP="00580B3D">
      <w:pPr>
        <w:pStyle w:val="Tekstpodstawowy"/>
        <w:spacing w:after="0" w:line="300" w:lineRule="auto"/>
        <w:ind w:left="5103"/>
        <w:rPr>
          <w:i/>
          <w:color w:val="auto"/>
          <w:sz w:val="22"/>
        </w:rPr>
      </w:pPr>
      <w:r w:rsidRPr="008E1F3C">
        <w:rPr>
          <w:color w:val="auto"/>
          <w:sz w:val="22"/>
        </w:rPr>
        <w:t>(podpisy</w:t>
      </w:r>
      <w:r w:rsidR="00580B3D" w:rsidRPr="008E1F3C">
        <w:rPr>
          <w:color w:val="auto"/>
          <w:sz w:val="22"/>
        </w:rPr>
        <w:t xml:space="preserve"> </w:t>
      </w:r>
      <w:r w:rsidRPr="008E1F3C">
        <w:rPr>
          <w:color w:val="auto"/>
          <w:sz w:val="22"/>
        </w:rPr>
        <w:t>upełnomocnionych przedstawicieli Wykonawcy/Podwykonawcy</w:t>
      </w:r>
    </w:p>
    <w:p w14:paraId="512D7655" w14:textId="77777777" w:rsidR="00580B3D" w:rsidRPr="008E1F3C" w:rsidRDefault="00580B3D" w:rsidP="00B76F15">
      <w:pPr>
        <w:pStyle w:val="Tekstpodstawowy"/>
        <w:spacing w:after="0" w:line="300" w:lineRule="auto"/>
        <w:jc w:val="both"/>
        <w:rPr>
          <w:i/>
          <w:color w:val="auto"/>
          <w:sz w:val="22"/>
        </w:rPr>
      </w:pPr>
    </w:p>
    <w:p w14:paraId="7292B643" w14:textId="77777777" w:rsidR="00580B3D" w:rsidRPr="008E1F3C" w:rsidRDefault="00580B3D" w:rsidP="00B76F15">
      <w:pPr>
        <w:pStyle w:val="Tekstpodstawowy"/>
        <w:spacing w:after="0" w:line="300" w:lineRule="auto"/>
        <w:jc w:val="both"/>
        <w:rPr>
          <w:i/>
          <w:color w:val="auto"/>
          <w:sz w:val="22"/>
        </w:rPr>
      </w:pPr>
    </w:p>
    <w:p w14:paraId="703778DA" w14:textId="77777777" w:rsidR="00580B3D" w:rsidRDefault="00580B3D" w:rsidP="00B76F15">
      <w:pPr>
        <w:pStyle w:val="Tekstpodstawowy"/>
        <w:spacing w:after="0" w:line="300" w:lineRule="auto"/>
        <w:jc w:val="both"/>
        <w:rPr>
          <w:i/>
          <w:color w:val="auto"/>
          <w:sz w:val="22"/>
        </w:rPr>
      </w:pPr>
    </w:p>
    <w:p w14:paraId="51908E62" w14:textId="77777777" w:rsidR="008E1F3C" w:rsidRDefault="008E1F3C" w:rsidP="00B76F15">
      <w:pPr>
        <w:pStyle w:val="Tekstpodstawowy"/>
        <w:spacing w:after="0" w:line="300" w:lineRule="auto"/>
        <w:jc w:val="both"/>
        <w:rPr>
          <w:i/>
          <w:color w:val="auto"/>
          <w:sz w:val="22"/>
        </w:rPr>
      </w:pPr>
    </w:p>
    <w:p w14:paraId="3E403571" w14:textId="77777777" w:rsidR="008E1F3C" w:rsidRDefault="008E1F3C" w:rsidP="00B76F15">
      <w:pPr>
        <w:pStyle w:val="Tekstpodstawowy"/>
        <w:spacing w:after="0" w:line="300" w:lineRule="auto"/>
        <w:jc w:val="both"/>
        <w:rPr>
          <w:i/>
          <w:color w:val="auto"/>
          <w:sz w:val="22"/>
        </w:rPr>
      </w:pPr>
    </w:p>
    <w:p w14:paraId="31893508" w14:textId="77777777" w:rsidR="008E1F3C" w:rsidRDefault="008E1F3C" w:rsidP="00B76F15">
      <w:pPr>
        <w:pStyle w:val="Tekstpodstawowy"/>
        <w:spacing w:after="0" w:line="300" w:lineRule="auto"/>
        <w:jc w:val="both"/>
        <w:rPr>
          <w:i/>
          <w:color w:val="auto"/>
          <w:sz w:val="22"/>
        </w:rPr>
      </w:pPr>
    </w:p>
    <w:p w14:paraId="3C5B3E70" w14:textId="77777777" w:rsidR="008E1F3C" w:rsidRPr="008E1F3C" w:rsidRDefault="008E1F3C" w:rsidP="00B76F15">
      <w:pPr>
        <w:pStyle w:val="Tekstpodstawowy"/>
        <w:spacing w:after="0" w:line="300" w:lineRule="auto"/>
        <w:jc w:val="both"/>
        <w:rPr>
          <w:i/>
          <w:color w:val="auto"/>
          <w:sz w:val="22"/>
        </w:rPr>
      </w:pPr>
    </w:p>
    <w:p w14:paraId="5571BD75" w14:textId="77777777" w:rsidR="00580B3D" w:rsidRPr="008E1F3C" w:rsidRDefault="00580B3D" w:rsidP="00B76F15">
      <w:pPr>
        <w:pStyle w:val="Tekstpodstawowy"/>
        <w:spacing w:after="0" w:line="300" w:lineRule="auto"/>
        <w:jc w:val="both"/>
        <w:rPr>
          <w:i/>
          <w:color w:val="auto"/>
          <w:sz w:val="22"/>
        </w:rPr>
      </w:pPr>
    </w:p>
    <w:p w14:paraId="74F24CA1" w14:textId="77777777" w:rsidR="00580B3D" w:rsidRDefault="00580B3D" w:rsidP="00B76F15">
      <w:pPr>
        <w:widowControl w:val="0"/>
        <w:autoSpaceDE w:val="0"/>
        <w:autoSpaceDN w:val="0"/>
        <w:adjustRightInd w:val="0"/>
        <w:spacing w:after="0" w:line="300" w:lineRule="auto"/>
        <w:rPr>
          <w:rFonts w:eastAsia="Times New Roman" w:cs="Calibri"/>
          <w:i/>
          <w:color w:val="auto"/>
          <w:sz w:val="18"/>
          <w:szCs w:val="18"/>
          <w:lang w:eastAsia="pl-PL"/>
        </w:rPr>
      </w:pPr>
    </w:p>
    <w:p w14:paraId="5A74F614" w14:textId="77777777" w:rsidR="008E1F3C" w:rsidRPr="008E1F3C" w:rsidRDefault="008E1F3C" w:rsidP="00B76F15">
      <w:pPr>
        <w:widowControl w:val="0"/>
        <w:autoSpaceDE w:val="0"/>
        <w:autoSpaceDN w:val="0"/>
        <w:adjustRightInd w:val="0"/>
        <w:spacing w:after="0" w:line="300" w:lineRule="auto"/>
        <w:rPr>
          <w:rFonts w:eastAsia="Times New Roman" w:cs="Calibri"/>
          <w:i/>
          <w:color w:val="auto"/>
          <w:sz w:val="18"/>
          <w:szCs w:val="18"/>
          <w:lang w:eastAsia="pl-PL"/>
        </w:rPr>
      </w:pPr>
    </w:p>
    <w:p w14:paraId="2B17F6F6" w14:textId="08F9DF25" w:rsidR="00BA7B58" w:rsidRPr="008E1F3C" w:rsidRDefault="00BA7B58" w:rsidP="00B76F15">
      <w:pPr>
        <w:widowControl w:val="0"/>
        <w:autoSpaceDE w:val="0"/>
        <w:autoSpaceDN w:val="0"/>
        <w:adjustRightInd w:val="0"/>
        <w:spacing w:after="0" w:line="300" w:lineRule="auto"/>
        <w:rPr>
          <w:rFonts w:eastAsia="Times New Roman" w:cs="Calibri"/>
          <w:color w:val="auto"/>
          <w:sz w:val="18"/>
          <w:szCs w:val="18"/>
          <w:lang w:eastAsia="pl-PL"/>
        </w:rPr>
      </w:pPr>
      <w:r w:rsidRPr="008E1F3C">
        <w:rPr>
          <w:rFonts w:eastAsia="Times New Roman" w:cs="Calibri"/>
          <w:i/>
          <w:color w:val="auto"/>
          <w:sz w:val="18"/>
          <w:szCs w:val="18"/>
          <w:lang w:eastAsia="pl-PL"/>
        </w:rPr>
        <w:t>Załącznik nr 5 do Umowy nr ZP.273. … 2026 z dnia ………2026 r.</w:t>
      </w:r>
    </w:p>
    <w:p w14:paraId="516A0ED6" w14:textId="77777777" w:rsidR="00BA7B58" w:rsidRPr="008E1F3C" w:rsidRDefault="00BA7B58" w:rsidP="00B76F15">
      <w:pPr>
        <w:widowControl w:val="0"/>
        <w:autoSpaceDE w:val="0"/>
        <w:autoSpaceDN w:val="0"/>
        <w:adjustRightInd w:val="0"/>
        <w:spacing w:after="0" w:line="300" w:lineRule="auto"/>
        <w:rPr>
          <w:rFonts w:eastAsia="Times New Roman" w:cs="Calibri"/>
          <w:color w:val="auto"/>
          <w:sz w:val="18"/>
          <w:szCs w:val="18"/>
          <w:lang w:eastAsia="pl-PL"/>
        </w:rPr>
      </w:pPr>
      <w:r w:rsidRPr="008E1F3C">
        <w:rPr>
          <w:rFonts w:eastAsia="Times New Roman" w:cs="Calibri"/>
          <w:color w:val="auto"/>
          <w:sz w:val="18"/>
          <w:szCs w:val="18"/>
          <w:lang w:eastAsia="pl-PL"/>
        </w:rPr>
        <w:t>...................................................</w:t>
      </w:r>
    </w:p>
    <w:p w14:paraId="2C296C67" w14:textId="6AA2DB8C" w:rsidR="00BA7B58" w:rsidRPr="008E1F3C" w:rsidRDefault="00BA7B58" w:rsidP="00B76F15">
      <w:pPr>
        <w:widowControl w:val="0"/>
        <w:autoSpaceDE w:val="0"/>
        <w:autoSpaceDN w:val="0"/>
        <w:adjustRightInd w:val="0"/>
        <w:spacing w:after="0" w:line="300" w:lineRule="auto"/>
        <w:rPr>
          <w:rFonts w:eastAsia="Times New Roman" w:cs="Calibri"/>
          <w:color w:val="auto"/>
          <w:sz w:val="18"/>
          <w:szCs w:val="18"/>
          <w:lang w:eastAsia="pl-PL"/>
        </w:rPr>
      </w:pPr>
      <w:r w:rsidRPr="008E1F3C">
        <w:rPr>
          <w:rFonts w:eastAsia="Times New Roman" w:cs="Calibri"/>
          <w:color w:val="auto"/>
          <w:sz w:val="18"/>
          <w:szCs w:val="18"/>
          <w:lang w:eastAsia="pl-PL"/>
        </w:rPr>
        <w:t>(pieczęć adresowa Wykonawcy)</w:t>
      </w:r>
    </w:p>
    <w:p w14:paraId="4C306F9A" w14:textId="77777777" w:rsidR="00BA7B58" w:rsidRPr="008E1F3C" w:rsidRDefault="00BA7B58" w:rsidP="00B76F15">
      <w:pPr>
        <w:widowControl w:val="0"/>
        <w:shd w:val="clear" w:color="auto" w:fill="D9D9D9"/>
        <w:autoSpaceDE w:val="0"/>
        <w:autoSpaceDN w:val="0"/>
        <w:adjustRightInd w:val="0"/>
        <w:spacing w:after="0" w:line="300" w:lineRule="auto"/>
        <w:jc w:val="center"/>
        <w:rPr>
          <w:rFonts w:eastAsia="Times New Roman" w:cs="Calibri"/>
          <w:b/>
          <w:color w:val="auto"/>
          <w:sz w:val="18"/>
          <w:szCs w:val="18"/>
          <w:lang w:eastAsia="pl-PL"/>
        </w:rPr>
      </w:pPr>
      <w:r w:rsidRPr="008E1F3C">
        <w:rPr>
          <w:rFonts w:eastAsia="Times New Roman" w:cs="Calibri"/>
          <w:b/>
          <w:color w:val="auto"/>
          <w:sz w:val="18"/>
          <w:szCs w:val="18"/>
          <w:lang w:eastAsia="pl-PL"/>
        </w:rPr>
        <w:t xml:space="preserve">(WZÓR) </w:t>
      </w:r>
    </w:p>
    <w:p w14:paraId="79364C05" w14:textId="77777777" w:rsidR="00BA7B58" w:rsidRPr="008E1F3C" w:rsidRDefault="00BA7B58" w:rsidP="00B76F15">
      <w:pPr>
        <w:widowControl w:val="0"/>
        <w:shd w:val="clear" w:color="auto" w:fill="D9D9D9"/>
        <w:autoSpaceDE w:val="0"/>
        <w:autoSpaceDN w:val="0"/>
        <w:adjustRightInd w:val="0"/>
        <w:spacing w:after="0" w:line="300" w:lineRule="auto"/>
        <w:jc w:val="center"/>
        <w:rPr>
          <w:rFonts w:eastAsia="Times New Roman" w:cs="Calibri"/>
          <w:b/>
          <w:color w:val="auto"/>
          <w:sz w:val="18"/>
          <w:szCs w:val="18"/>
          <w:lang w:eastAsia="pl-PL"/>
        </w:rPr>
      </w:pPr>
      <w:r w:rsidRPr="008E1F3C">
        <w:rPr>
          <w:rFonts w:eastAsia="Times New Roman" w:cs="Calibri"/>
          <w:b/>
          <w:color w:val="auto"/>
          <w:sz w:val="18"/>
          <w:szCs w:val="18"/>
          <w:lang w:eastAsia="pl-PL"/>
        </w:rPr>
        <w:t xml:space="preserve">KARTA GWARANCYJNA </w:t>
      </w:r>
    </w:p>
    <w:p w14:paraId="330F5D4B" w14:textId="77777777" w:rsidR="00BA7B58" w:rsidRPr="008E1F3C" w:rsidRDefault="00BA7B58" w:rsidP="00B76F15">
      <w:pPr>
        <w:widowControl w:val="0"/>
        <w:autoSpaceDE w:val="0"/>
        <w:autoSpaceDN w:val="0"/>
        <w:adjustRightInd w:val="0"/>
        <w:spacing w:after="0" w:line="300" w:lineRule="auto"/>
        <w:jc w:val="center"/>
        <w:rPr>
          <w:rFonts w:eastAsia="Times New Roman" w:cs="Calibri"/>
          <w:color w:val="auto"/>
          <w:sz w:val="18"/>
          <w:szCs w:val="18"/>
          <w:lang w:eastAsia="pl-PL"/>
        </w:rPr>
      </w:pPr>
    </w:p>
    <w:p w14:paraId="573B85F1" w14:textId="68045B93" w:rsidR="00BA7B58" w:rsidRPr="008E1F3C" w:rsidRDefault="00BA7B58" w:rsidP="00580B3D">
      <w:pPr>
        <w:widowControl w:val="0"/>
        <w:autoSpaceDE w:val="0"/>
        <w:autoSpaceDN w:val="0"/>
        <w:adjustRightInd w:val="0"/>
        <w:spacing w:after="0" w:line="300" w:lineRule="auto"/>
        <w:rPr>
          <w:rFonts w:eastAsia="Times New Roman" w:cs="Calibri"/>
          <w:color w:val="auto"/>
          <w:sz w:val="18"/>
          <w:szCs w:val="18"/>
          <w:lang w:eastAsia="pl-PL"/>
        </w:rPr>
      </w:pPr>
      <w:r w:rsidRPr="008E1F3C">
        <w:rPr>
          <w:rFonts w:eastAsia="Times New Roman" w:cs="Calibri"/>
          <w:color w:val="auto"/>
          <w:sz w:val="18"/>
          <w:szCs w:val="18"/>
          <w:lang w:eastAsia="pl-PL"/>
        </w:rPr>
        <w:t>sporządzona w dniu: …………2026 r.</w:t>
      </w:r>
    </w:p>
    <w:p w14:paraId="218E434C" w14:textId="77777777" w:rsidR="00BA7B58" w:rsidRPr="008E1F3C" w:rsidRDefault="00BA7B58" w:rsidP="00B76F15">
      <w:pPr>
        <w:widowControl w:val="0"/>
        <w:numPr>
          <w:ilvl w:val="3"/>
          <w:numId w:val="42"/>
        </w:numPr>
        <w:autoSpaceDE w:val="0"/>
        <w:autoSpaceDN w:val="0"/>
        <w:adjustRightInd w:val="0"/>
        <w:spacing w:after="0" w:line="300" w:lineRule="auto"/>
        <w:ind w:left="426" w:hanging="426"/>
        <w:rPr>
          <w:rFonts w:eastAsia="Times New Roman" w:cs="Calibri"/>
          <w:b/>
          <w:color w:val="auto"/>
          <w:sz w:val="18"/>
          <w:szCs w:val="18"/>
          <w:lang w:eastAsia="pl-PL"/>
        </w:rPr>
      </w:pPr>
      <w:r w:rsidRPr="008E1F3C">
        <w:rPr>
          <w:rFonts w:eastAsia="Times New Roman" w:cs="Calibri"/>
          <w:b/>
          <w:color w:val="auto"/>
          <w:sz w:val="18"/>
          <w:szCs w:val="18"/>
          <w:lang w:eastAsia="pl-PL"/>
        </w:rPr>
        <w:t xml:space="preserve">Informacje ogólne </w:t>
      </w:r>
    </w:p>
    <w:p w14:paraId="69B87ECB" w14:textId="77777777" w:rsidR="00BA7B58" w:rsidRPr="008E1F3C" w:rsidRDefault="00BA7B58" w:rsidP="00B76F15">
      <w:pPr>
        <w:widowControl w:val="0"/>
        <w:numPr>
          <w:ilvl w:val="3"/>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Zamawiający: Powiat Miński, ul. T. Kościuszki 3, 05-300 Mińsk Mazowiecki </w:t>
      </w:r>
    </w:p>
    <w:p w14:paraId="65E516D3" w14:textId="77777777" w:rsidR="00BA7B58" w:rsidRPr="008E1F3C" w:rsidRDefault="00BA7B58" w:rsidP="00B76F15">
      <w:pPr>
        <w:widowControl w:val="0"/>
        <w:numPr>
          <w:ilvl w:val="3"/>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Wykonawca: ……………………………………………………………………………………………… </w:t>
      </w:r>
    </w:p>
    <w:p w14:paraId="20A977C4" w14:textId="77777777" w:rsidR="00BA7B58" w:rsidRPr="008E1F3C" w:rsidRDefault="00BA7B58" w:rsidP="00B76F15">
      <w:pPr>
        <w:widowControl w:val="0"/>
        <w:numPr>
          <w:ilvl w:val="3"/>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Przedmiot karty gwarancyjnej: Roboty budowlane zrealizowane na podstawie Umowy nr </w:t>
      </w:r>
      <w:r w:rsidRPr="008E1F3C">
        <w:rPr>
          <w:rFonts w:eastAsia="Times New Roman" w:cs="Calibri"/>
          <w:b/>
          <w:color w:val="auto"/>
          <w:sz w:val="18"/>
          <w:szCs w:val="18"/>
          <w:lang w:eastAsia="pl-PL"/>
        </w:rPr>
        <w:t xml:space="preserve">ZP.273. … 2026 </w:t>
      </w:r>
      <w:r w:rsidRPr="008E1F3C">
        <w:rPr>
          <w:rFonts w:eastAsia="Times New Roman" w:cs="Calibri"/>
          <w:color w:val="auto"/>
          <w:sz w:val="18"/>
          <w:szCs w:val="18"/>
          <w:lang w:eastAsia="pl-PL"/>
        </w:rPr>
        <w:t>z dnia ……… 2026 r.</w:t>
      </w:r>
    </w:p>
    <w:p w14:paraId="20646F40" w14:textId="2044A8FD" w:rsidR="00BA7B58" w:rsidRPr="008E1F3C" w:rsidRDefault="00BA7B58" w:rsidP="00B76F15">
      <w:pPr>
        <w:widowControl w:val="0"/>
        <w:numPr>
          <w:ilvl w:val="3"/>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Przedmiot umowy, nazwa i lokalizacja obiektu: </w:t>
      </w:r>
      <w:r w:rsidRPr="008E1F3C">
        <w:rPr>
          <w:rFonts w:eastAsia="Times New Roman" w:cs="Calibri"/>
          <w:b/>
          <w:bCs/>
          <w:i/>
          <w:iCs/>
          <w:color w:val="auto"/>
          <w:sz w:val="18"/>
          <w:szCs w:val="18"/>
          <w:lang w:eastAsia="pl-PL"/>
        </w:rPr>
        <w:t>Dostosowanie do wymogów przeciwpożarowych Budynku Zespołu Szkół Ekonomicznych</w:t>
      </w:r>
    </w:p>
    <w:p w14:paraId="27FA4F83" w14:textId="15FFC2DF" w:rsidR="00BA7B58" w:rsidRPr="008E1F3C" w:rsidRDefault="00BA7B58" w:rsidP="00B76F15">
      <w:pPr>
        <w:widowControl w:val="0"/>
        <w:numPr>
          <w:ilvl w:val="3"/>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Data podpisania protokołu odbioru końcowego: …………2026 r. </w:t>
      </w:r>
    </w:p>
    <w:p w14:paraId="48C90AD6" w14:textId="77777777" w:rsidR="00BA7B58" w:rsidRPr="008E1F3C" w:rsidRDefault="00BA7B58" w:rsidP="00B76F15">
      <w:pPr>
        <w:widowControl w:val="0"/>
        <w:numPr>
          <w:ilvl w:val="3"/>
          <w:numId w:val="42"/>
        </w:numPr>
        <w:autoSpaceDE w:val="0"/>
        <w:autoSpaceDN w:val="0"/>
        <w:adjustRightInd w:val="0"/>
        <w:spacing w:after="0" w:line="300" w:lineRule="auto"/>
        <w:ind w:left="426" w:hanging="426"/>
        <w:rPr>
          <w:rFonts w:eastAsia="Times New Roman" w:cs="Calibri"/>
          <w:color w:val="auto"/>
          <w:sz w:val="18"/>
          <w:szCs w:val="18"/>
          <w:lang w:eastAsia="pl-PL"/>
        </w:rPr>
      </w:pPr>
      <w:r w:rsidRPr="008E1F3C">
        <w:rPr>
          <w:rFonts w:eastAsia="Times New Roman" w:cs="Calibri"/>
          <w:b/>
          <w:color w:val="auto"/>
          <w:sz w:val="18"/>
          <w:szCs w:val="18"/>
          <w:lang w:eastAsia="pl-PL"/>
        </w:rPr>
        <w:t>Warunki gwarancji.</w:t>
      </w:r>
      <w:r w:rsidRPr="008E1F3C">
        <w:rPr>
          <w:rFonts w:eastAsia="Times New Roman" w:cs="Calibri"/>
          <w:color w:val="auto"/>
          <w:sz w:val="18"/>
          <w:szCs w:val="18"/>
          <w:lang w:eastAsia="pl-PL"/>
        </w:rPr>
        <w:t xml:space="preserve"> </w:t>
      </w:r>
    </w:p>
    <w:p w14:paraId="63B1A110" w14:textId="6BF25124"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Wykonawca oświadcza, że objęty niniejszą kartą gwarancyjną przedmiot gwarancji został wykonany zgodnie z SWZ i jej załącznikami, umową, zasadami wiedzy technicznej i przepisami techniczno-budowlanymi. </w:t>
      </w:r>
    </w:p>
    <w:p w14:paraId="307CBD2D"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Okres gwarancji na wykonane prace wynosi …… lat, licząc od dnia podpisania protokołu obioru końcowego. </w:t>
      </w:r>
    </w:p>
    <w:p w14:paraId="3C72436F"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 okresie gwarancji Wykonawca obowiązany jest do nieodpłatnego usuwania wad ujawnionych po odbiorze końcowym. </w:t>
      </w:r>
    </w:p>
    <w:p w14:paraId="0691DC3C"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O wystąpieniu wad Zamawiający powiadomi Wykonawcę – Gwaranta na piśmie (faks lub e-mail oraz oryginał pocztą), podając rodzaj wady. </w:t>
      </w:r>
    </w:p>
    <w:p w14:paraId="24BA9449"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Termin usunięcia wad ustalony zostanie przez Zamawiającego po uzgodnieniach z Wykonawcą. Będzie to termin technicznie i organizacyjnie uzasadniony na ich usunięcie, biorąc pod uwagę panujące warunki atmosferyczne. </w:t>
      </w:r>
    </w:p>
    <w:p w14:paraId="24D7679F"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Usunięcie wad musi być potwierdzone protokolarnie. </w:t>
      </w:r>
    </w:p>
    <w:p w14:paraId="76AF13F4"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Nie podlegają uprawnieniom z tytułu gwarancji wady powstałe na skutek: </w:t>
      </w:r>
    </w:p>
    <w:p w14:paraId="359D65A3" w14:textId="77777777" w:rsidR="00BA7B58" w:rsidRPr="008E1F3C" w:rsidRDefault="00BA7B58" w:rsidP="00B76F15">
      <w:pPr>
        <w:widowControl w:val="0"/>
        <w:numPr>
          <w:ilvl w:val="0"/>
          <w:numId w:val="44"/>
        </w:numPr>
        <w:autoSpaceDE w:val="0"/>
        <w:autoSpaceDN w:val="0"/>
        <w:adjustRightInd w:val="0"/>
        <w:spacing w:after="0" w:line="300" w:lineRule="auto"/>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siły wyższej pod pojęciem których strony utrzymują: stan wojny, stan klęski żywiołowej i strajk generalny, </w:t>
      </w:r>
    </w:p>
    <w:p w14:paraId="7250EA90" w14:textId="77777777" w:rsidR="00BA7B58" w:rsidRPr="008E1F3C" w:rsidRDefault="00BA7B58" w:rsidP="00B76F15">
      <w:pPr>
        <w:widowControl w:val="0"/>
        <w:numPr>
          <w:ilvl w:val="0"/>
          <w:numId w:val="44"/>
        </w:numPr>
        <w:autoSpaceDE w:val="0"/>
        <w:autoSpaceDN w:val="0"/>
        <w:adjustRightInd w:val="0"/>
        <w:spacing w:after="0" w:line="300" w:lineRule="auto"/>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normalnego zużycia obiektu lub jego części, </w:t>
      </w:r>
    </w:p>
    <w:p w14:paraId="25439A0A" w14:textId="77777777" w:rsidR="00BA7B58" w:rsidRPr="008E1F3C" w:rsidRDefault="00BA7B58" w:rsidP="00B76F15">
      <w:pPr>
        <w:widowControl w:val="0"/>
        <w:numPr>
          <w:ilvl w:val="0"/>
          <w:numId w:val="44"/>
        </w:numPr>
        <w:autoSpaceDE w:val="0"/>
        <w:autoSpaceDN w:val="0"/>
        <w:adjustRightInd w:val="0"/>
        <w:spacing w:after="0" w:line="300" w:lineRule="auto"/>
        <w:jc w:val="both"/>
        <w:rPr>
          <w:rFonts w:eastAsia="Times New Roman" w:cs="Calibri"/>
          <w:color w:val="auto"/>
          <w:sz w:val="18"/>
          <w:szCs w:val="18"/>
          <w:lang w:eastAsia="pl-PL"/>
        </w:rPr>
      </w:pPr>
      <w:r w:rsidRPr="008E1F3C">
        <w:rPr>
          <w:rFonts w:eastAsia="Times New Roman" w:cs="Calibri"/>
          <w:color w:val="auto"/>
          <w:sz w:val="18"/>
          <w:szCs w:val="18"/>
          <w:lang w:eastAsia="pl-PL"/>
        </w:rPr>
        <w:t>szkód wynikłych z winy użytkownika, a szczególnie użytkowania przedmiotu gwarancji w sposób niezgodny z zasadami eksploatacji i użytkowania.</w:t>
      </w:r>
    </w:p>
    <w:p w14:paraId="2D7931B3"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 celu umożliwienia kwalifikacji zgłoszonych wad, przyczyn ich powstania i sposobu usunięcia, zamawiający zobowiązuje się do przechowania otrzymanej w dniu odbioru dokumentacji powykonawczej i protokołu przekazania przedmiotu gwarancji do użytkowania. </w:t>
      </w:r>
    </w:p>
    <w:p w14:paraId="1D745F1F"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Wykonawca jest odpowiedzialny za wszelkie szkody i straty, które spowodował w czasie prac nad usuwaniem wad. </w:t>
      </w:r>
    </w:p>
    <w:p w14:paraId="1471D97E"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Gwarancja nie wyłącza, nie ogranicza, nie zawiesza uprawnień Zamawiającego z tytułu rękojmi za wady wykonanych robót. </w:t>
      </w:r>
    </w:p>
    <w:p w14:paraId="6EB17736"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Zamawiający, po bezskutecznym upływie terminu na usunięcie wad, wyznaczonego w zawiadomieniu do Wykonawcy, może zlecić ich usunięcie na koszt i ryzyko Wykonawcy innemu podmiotowi. </w:t>
      </w:r>
    </w:p>
    <w:p w14:paraId="2937348D"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 sprawach nie uregulowanych niniejszą kartą gwarancyjną zastosowanie mają przepisy Kodeksu Cywilnego, Prawa Budowlanego oraz inne obowiązujące przepisy prawa. </w:t>
      </w:r>
    </w:p>
    <w:p w14:paraId="45E7C849" w14:textId="77777777" w:rsidR="00BA7B58" w:rsidRPr="008E1F3C" w:rsidRDefault="00BA7B58" w:rsidP="00B76F15">
      <w:pPr>
        <w:widowControl w:val="0"/>
        <w:numPr>
          <w:ilvl w:val="6"/>
          <w:numId w:val="43"/>
        </w:numPr>
        <w:autoSpaceDE w:val="0"/>
        <w:autoSpaceDN w:val="0"/>
        <w:adjustRightInd w:val="0"/>
        <w:spacing w:after="0" w:line="300" w:lineRule="auto"/>
        <w:ind w:left="426"/>
        <w:jc w:val="both"/>
        <w:rPr>
          <w:rFonts w:eastAsia="Times New Roman" w:cs="Calibri"/>
          <w:color w:val="auto"/>
          <w:sz w:val="18"/>
          <w:szCs w:val="18"/>
          <w:lang w:eastAsia="pl-PL"/>
        </w:rPr>
      </w:pPr>
      <w:r w:rsidRPr="008E1F3C">
        <w:rPr>
          <w:rFonts w:eastAsia="Times New Roman" w:cs="Calibri"/>
          <w:color w:val="auto"/>
          <w:sz w:val="18"/>
          <w:szCs w:val="18"/>
          <w:lang w:eastAsia="pl-PL"/>
        </w:rPr>
        <w:t>Karta gwarancyjna ważna jest tylko z umową na wykonanie przedmiotu zamówienia, podpisaną przez strony umowy.</w:t>
      </w:r>
    </w:p>
    <w:p w14:paraId="67FB61CC" w14:textId="77777777" w:rsidR="00BA7B58" w:rsidRPr="008E1F3C" w:rsidRDefault="00BA7B58" w:rsidP="00B76F15">
      <w:pPr>
        <w:widowControl w:val="0"/>
        <w:autoSpaceDE w:val="0"/>
        <w:autoSpaceDN w:val="0"/>
        <w:adjustRightInd w:val="0"/>
        <w:spacing w:after="0" w:line="300" w:lineRule="auto"/>
        <w:jc w:val="both"/>
        <w:rPr>
          <w:rFonts w:eastAsia="Times New Roman" w:cs="Calibri"/>
          <w:color w:val="auto"/>
          <w:sz w:val="18"/>
          <w:szCs w:val="18"/>
          <w:lang w:eastAsia="pl-PL"/>
        </w:rPr>
      </w:pPr>
    </w:p>
    <w:p w14:paraId="31E3C1AD" w14:textId="77777777" w:rsidR="00BA7B58" w:rsidRPr="008E1F3C" w:rsidRDefault="00BA7B58" w:rsidP="00B76F15">
      <w:pPr>
        <w:widowControl w:val="0"/>
        <w:autoSpaceDE w:val="0"/>
        <w:autoSpaceDN w:val="0"/>
        <w:adjustRightInd w:val="0"/>
        <w:spacing w:after="0" w:line="300" w:lineRule="auto"/>
        <w:jc w:val="both"/>
        <w:rPr>
          <w:rFonts w:eastAsia="Times New Roman" w:cs="Calibri"/>
          <w:color w:val="auto"/>
          <w:sz w:val="18"/>
          <w:szCs w:val="18"/>
          <w:lang w:eastAsia="pl-PL"/>
        </w:rPr>
      </w:pPr>
      <w:r w:rsidRPr="008E1F3C">
        <w:rPr>
          <w:rFonts w:eastAsia="Times New Roman" w:cs="Calibri"/>
          <w:color w:val="auto"/>
          <w:sz w:val="18"/>
          <w:szCs w:val="18"/>
          <w:lang w:eastAsia="pl-PL"/>
        </w:rPr>
        <w:t xml:space="preserve">Warunki gwarancji podpisali: </w:t>
      </w:r>
    </w:p>
    <w:p w14:paraId="08611A97" w14:textId="77777777" w:rsidR="00BA7B58" w:rsidRPr="008E1F3C" w:rsidRDefault="00BA7B58" w:rsidP="00B76F15">
      <w:pPr>
        <w:widowControl w:val="0"/>
        <w:autoSpaceDE w:val="0"/>
        <w:autoSpaceDN w:val="0"/>
        <w:adjustRightInd w:val="0"/>
        <w:spacing w:after="0" w:line="300" w:lineRule="auto"/>
        <w:jc w:val="both"/>
        <w:rPr>
          <w:rFonts w:eastAsia="Times New Roman" w:cs="Calibri"/>
          <w:color w:val="auto"/>
          <w:sz w:val="18"/>
          <w:szCs w:val="18"/>
          <w:lang w:eastAsia="pl-PL"/>
        </w:rPr>
      </w:pPr>
    </w:p>
    <w:p w14:paraId="1752AAF3" w14:textId="04CD67E7" w:rsidR="00BA7B58" w:rsidRPr="008E1F3C" w:rsidRDefault="00BA7B58" w:rsidP="00B76F15">
      <w:pPr>
        <w:widowControl w:val="0"/>
        <w:autoSpaceDE w:val="0"/>
        <w:autoSpaceDN w:val="0"/>
        <w:adjustRightInd w:val="0"/>
        <w:spacing w:after="0" w:line="300" w:lineRule="auto"/>
        <w:jc w:val="center"/>
        <w:rPr>
          <w:rFonts w:eastAsia="Times New Roman" w:cs="Calibri"/>
          <w:color w:val="auto"/>
          <w:sz w:val="18"/>
          <w:szCs w:val="18"/>
          <w:lang w:eastAsia="pl-PL"/>
        </w:rPr>
      </w:pPr>
      <w:r w:rsidRPr="008E1F3C">
        <w:rPr>
          <w:rFonts w:eastAsia="Times New Roman" w:cs="Calibri"/>
          <w:color w:val="auto"/>
          <w:sz w:val="18"/>
          <w:szCs w:val="18"/>
          <w:lang w:eastAsia="pl-PL"/>
        </w:rPr>
        <w:t>Udzielający gwarancji jakości:                                                                              Przyjmujący gwarancję jakości:</w:t>
      </w:r>
    </w:p>
    <w:p w14:paraId="427195C2" w14:textId="2EB303C0" w:rsidR="0094060C" w:rsidRPr="008E1F3C" w:rsidRDefault="00BA7B58" w:rsidP="00B76F15">
      <w:pPr>
        <w:widowControl w:val="0"/>
        <w:autoSpaceDE w:val="0"/>
        <w:autoSpaceDN w:val="0"/>
        <w:adjustRightInd w:val="0"/>
        <w:spacing w:after="0" w:line="300" w:lineRule="auto"/>
        <w:jc w:val="center"/>
        <w:rPr>
          <w:rFonts w:eastAsia="Times New Roman" w:cs="Calibri"/>
          <w:color w:val="auto"/>
          <w:sz w:val="18"/>
          <w:szCs w:val="18"/>
          <w:lang w:eastAsia="pl-PL"/>
        </w:rPr>
      </w:pPr>
      <w:r w:rsidRPr="008E1F3C">
        <w:rPr>
          <w:rFonts w:eastAsia="Times New Roman" w:cs="Calibri"/>
          <w:color w:val="auto"/>
          <w:sz w:val="18"/>
          <w:szCs w:val="18"/>
          <w:lang w:eastAsia="pl-PL"/>
        </w:rPr>
        <w:t>…………………………………                                                                                                   ……...………………………</w:t>
      </w:r>
    </w:p>
    <w:sectPr w:rsidR="0094060C" w:rsidRPr="008E1F3C" w:rsidSect="00034616">
      <w:footerReference w:type="default" r:id="rId9"/>
      <w:pgSz w:w="12240" w:h="15840"/>
      <w:pgMar w:top="1417" w:right="1417" w:bottom="1417" w:left="19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2AB8" w14:textId="77777777" w:rsidR="00E07E1F" w:rsidRDefault="00E07E1F">
      <w:pPr>
        <w:spacing w:after="0" w:line="240" w:lineRule="auto"/>
      </w:pPr>
      <w:r>
        <w:separator/>
      </w:r>
    </w:p>
  </w:endnote>
  <w:endnote w:type="continuationSeparator" w:id="0">
    <w:p w14:paraId="38146F12" w14:textId="77777777" w:rsidR="00E07E1F" w:rsidRDefault="00E07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7715" w14:textId="77777777" w:rsidR="0028382E" w:rsidRDefault="00000000">
    <w:pPr>
      <w:pStyle w:val="Stopka"/>
      <w:jc w:val="right"/>
    </w:pPr>
    <w:r>
      <w:rPr>
        <w:sz w:val="18"/>
      </w:rPr>
      <w:fldChar w:fldCharType="begin"/>
    </w:r>
    <w:r>
      <w:rPr>
        <w:sz w:val="18"/>
      </w:rPr>
      <w:instrText>PAGE</w:instrText>
    </w:r>
    <w:r>
      <w:rPr>
        <w:sz w:val="18"/>
      </w:rPr>
      <w:fldChar w:fldCharType="separate"/>
    </w:r>
    <w:r w:rsidR="00FC0278">
      <w:rPr>
        <w:noProof/>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83A6" w14:textId="77777777" w:rsidR="00E07E1F" w:rsidRDefault="00E07E1F">
      <w:r>
        <w:separator/>
      </w:r>
    </w:p>
  </w:footnote>
  <w:footnote w:type="continuationSeparator" w:id="0">
    <w:p w14:paraId="5E69D36C" w14:textId="77777777" w:rsidR="00E07E1F" w:rsidRDefault="00E07E1F">
      <w:r>
        <w:continuationSeparator/>
      </w:r>
    </w:p>
  </w:footnote>
  <w:footnote w:id="1">
    <w:p w14:paraId="418502DE" w14:textId="04C99423" w:rsidR="006C4D5F" w:rsidRDefault="006C4D5F">
      <w:pPr>
        <w:pStyle w:val="Tekstprzypisudolnego"/>
      </w:pPr>
      <w:r>
        <w:rPr>
          <w:rStyle w:val="Odwoanieprzypisudolnego"/>
        </w:rPr>
        <w:footnoteRef/>
      </w:r>
      <w:r>
        <w:t xml:space="preserve"> </w:t>
      </w:r>
      <w:r w:rsidRPr="000A67F2">
        <w:t>Zapis zostanie dostosowany do formy zawarcia umowy</w:t>
      </w:r>
    </w:p>
  </w:footnote>
  <w:footnote w:id="2">
    <w:p w14:paraId="6C3535CD" w14:textId="4EA389A7" w:rsidR="00E835FA" w:rsidRPr="000A67F2" w:rsidRDefault="00E835FA" w:rsidP="00E835FA">
      <w:pPr>
        <w:pStyle w:val="Tekstprzypisudolnego"/>
      </w:pPr>
      <w:r w:rsidRPr="000A67F2">
        <w:rPr>
          <w:rStyle w:val="Odwoanieprzypisudolnego"/>
        </w:rPr>
        <w:footnoteRef/>
      </w:r>
      <w:r w:rsidRPr="000A67F2">
        <w:t xml:space="preserve"> Zapisy zostaną dostosowane do formy zawarcia umowy</w:t>
      </w:r>
    </w:p>
  </w:footnote>
  <w:footnote w:id="3">
    <w:p w14:paraId="5843826D" w14:textId="37D59DAC" w:rsidR="00766EBF" w:rsidRDefault="00766EBF">
      <w:pPr>
        <w:pStyle w:val="Tekstprzypisudolnego"/>
      </w:pPr>
      <w:r>
        <w:rPr>
          <w:rStyle w:val="Odwoanieprzypisudolnego"/>
        </w:rPr>
        <w:footnoteRef/>
      </w:r>
      <w:r>
        <w:t xml:space="preserve"> </w:t>
      </w:r>
      <w:r w:rsidRPr="00766EBF">
        <w:t>Zapisy zostaną dostosowane do formy zawarcia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D93C69"/>
    <w:multiLevelType w:val="hybridMultilevel"/>
    <w:tmpl w:val="DDEC32F6"/>
    <w:lvl w:ilvl="0" w:tplc="04150011">
      <w:start w:val="1"/>
      <w:numFmt w:val="decimal"/>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4"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812CFC3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2C5C50E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0A99421"/>
    <w:multiLevelType w:val="multilevel"/>
    <w:tmpl w:val="D19E5558"/>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3" w15:restartNumberingAfterBreak="0">
    <w:nsid w:val="00A99721"/>
    <w:multiLevelType w:val="multilevel"/>
    <w:tmpl w:val="3838449C"/>
    <w:lvl w:ilvl="0">
      <w:start w:val="1"/>
      <w:numFmt w:val="lowerLetter"/>
      <w:lvlText w:val="%1)"/>
      <w:lvlJc w:val="left"/>
      <w:pPr>
        <w:ind w:left="1200" w:hanging="480"/>
      </w:pPr>
    </w:lvl>
    <w:lvl w:ilvl="1">
      <w:start w:val="1"/>
      <w:numFmt w:val="lowerLetter"/>
      <w:lvlText w:val="%2)"/>
      <w:lvlJc w:val="left"/>
      <w:pPr>
        <w:ind w:left="1920" w:hanging="480"/>
      </w:pPr>
    </w:lvl>
    <w:lvl w:ilvl="2">
      <w:start w:val="1"/>
      <w:numFmt w:val="lowerLetter"/>
      <w:lvlText w:val="%3)"/>
      <w:lvlJc w:val="left"/>
      <w:pPr>
        <w:ind w:left="2640" w:hanging="480"/>
      </w:pPr>
    </w:lvl>
    <w:lvl w:ilvl="3">
      <w:start w:val="1"/>
      <w:numFmt w:val="lowerLetter"/>
      <w:lvlText w:val="%4)"/>
      <w:lvlJc w:val="left"/>
      <w:pPr>
        <w:ind w:left="3360" w:hanging="480"/>
      </w:pPr>
    </w:lvl>
    <w:lvl w:ilvl="4">
      <w:start w:val="1"/>
      <w:numFmt w:val="lowerLetter"/>
      <w:lvlText w:val="%5)"/>
      <w:lvlJc w:val="left"/>
      <w:pPr>
        <w:ind w:left="4080" w:hanging="480"/>
      </w:pPr>
    </w:lvl>
    <w:lvl w:ilvl="5">
      <w:start w:val="1"/>
      <w:numFmt w:val="lowerLetter"/>
      <w:lvlText w:val="%6)"/>
      <w:lvlJc w:val="left"/>
      <w:pPr>
        <w:ind w:left="4800" w:hanging="480"/>
      </w:pPr>
    </w:lvl>
    <w:lvl w:ilvl="6">
      <w:start w:val="1"/>
      <w:numFmt w:val="lowerLetter"/>
      <w:lvlText w:val="%7)"/>
      <w:lvlJc w:val="left"/>
      <w:pPr>
        <w:ind w:left="5520" w:hanging="480"/>
      </w:pPr>
    </w:lvl>
    <w:lvl w:ilvl="7">
      <w:start w:val="1"/>
      <w:numFmt w:val="lowerLetter"/>
      <w:lvlText w:val="%8)"/>
      <w:lvlJc w:val="left"/>
      <w:pPr>
        <w:ind w:left="6240" w:hanging="480"/>
      </w:pPr>
    </w:lvl>
    <w:lvl w:ilvl="8">
      <w:start w:val="1"/>
      <w:numFmt w:val="lowerLetter"/>
      <w:lvlText w:val="%9)"/>
      <w:lvlJc w:val="left"/>
      <w:pPr>
        <w:ind w:left="6960" w:hanging="480"/>
      </w:pPr>
    </w:lvl>
  </w:abstractNum>
  <w:abstractNum w:abstractNumId="14" w15:restartNumberingAfterBreak="0">
    <w:nsid w:val="01374DA7"/>
    <w:multiLevelType w:val="hybridMultilevel"/>
    <w:tmpl w:val="7DCC62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3660C05"/>
    <w:multiLevelType w:val="hybridMultilevel"/>
    <w:tmpl w:val="A5D43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D82FE7"/>
    <w:multiLevelType w:val="hybridMultilevel"/>
    <w:tmpl w:val="6722E69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05473357"/>
    <w:multiLevelType w:val="hybridMultilevel"/>
    <w:tmpl w:val="8D3A95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BA02959"/>
    <w:multiLevelType w:val="hybridMultilevel"/>
    <w:tmpl w:val="EB549F1C"/>
    <w:lvl w:ilvl="0" w:tplc="5F2235C6">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DF103B8"/>
    <w:multiLevelType w:val="hybridMultilevel"/>
    <w:tmpl w:val="B8ECCC9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E61519A"/>
    <w:multiLevelType w:val="hybridMultilevel"/>
    <w:tmpl w:val="9BE4FCAE"/>
    <w:lvl w:ilvl="0" w:tplc="04150017">
      <w:start w:val="1"/>
      <w:numFmt w:val="lowerLetter"/>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21" w15:restartNumberingAfterBreak="0">
    <w:nsid w:val="0ED11DB2"/>
    <w:multiLevelType w:val="hybridMultilevel"/>
    <w:tmpl w:val="E13408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6EA4407"/>
    <w:multiLevelType w:val="hybridMultilevel"/>
    <w:tmpl w:val="18D057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6F73A55"/>
    <w:multiLevelType w:val="hybridMultilevel"/>
    <w:tmpl w:val="238E67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71042B"/>
    <w:multiLevelType w:val="hybridMultilevel"/>
    <w:tmpl w:val="B55623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77C20C7"/>
    <w:multiLevelType w:val="hybridMultilevel"/>
    <w:tmpl w:val="4C886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BE0B0D"/>
    <w:multiLevelType w:val="hybridMultilevel"/>
    <w:tmpl w:val="43FA523A"/>
    <w:lvl w:ilvl="0" w:tplc="65CCB68E">
      <w:start w:val="1"/>
      <w:numFmt w:val="decimal"/>
      <w:lvlText w:val="%1)"/>
      <w:lvlJc w:val="left"/>
      <w:pPr>
        <w:ind w:left="1080" w:hanging="360"/>
      </w:pPr>
      <w:rPr>
        <w:rFonts w:hint="default"/>
        <w:color w:val="auto"/>
      </w:rPr>
    </w:lvl>
    <w:lvl w:ilvl="1" w:tplc="E654A88E">
      <w:start w:val="1"/>
      <w:numFmt w:val="lowerLetter"/>
      <w:lvlText w:val="%2)"/>
      <w:lvlJc w:val="left"/>
      <w:pPr>
        <w:ind w:left="1800" w:hanging="360"/>
      </w:pPr>
      <w:rPr>
        <w:rFonts w:ascii="Arial" w:eastAsia="Times New Roman" w:hAnsi="Arial" w:cs="Arial"/>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82734D6"/>
    <w:multiLevelType w:val="hybridMultilevel"/>
    <w:tmpl w:val="8AFED358"/>
    <w:lvl w:ilvl="0" w:tplc="B71059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BC63C9D"/>
    <w:multiLevelType w:val="hybridMultilevel"/>
    <w:tmpl w:val="6FD0E1B4"/>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143551"/>
    <w:multiLevelType w:val="hybridMultilevel"/>
    <w:tmpl w:val="D9729576"/>
    <w:lvl w:ilvl="0" w:tplc="0415000F">
      <w:start w:val="1"/>
      <w:numFmt w:val="decimal"/>
      <w:lvlText w:val="%1."/>
      <w:lvlJc w:val="left"/>
      <w:pPr>
        <w:tabs>
          <w:tab w:val="num" w:pos="502"/>
        </w:tabs>
        <w:ind w:left="502" w:hanging="360"/>
      </w:pPr>
      <w:rPr>
        <w:rFonts w:hint="default"/>
        <w:b w:val="0"/>
      </w:rPr>
    </w:lvl>
    <w:lvl w:ilvl="1" w:tplc="04150011">
      <w:start w:val="1"/>
      <w:numFmt w:val="decimal"/>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D7C6766"/>
    <w:multiLevelType w:val="hybridMultilevel"/>
    <w:tmpl w:val="FB7663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1F328B8"/>
    <w:multiLevelType w:val="hybridMultilevel"/>
    <w:tmpl w:val="8800CF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38535D"/>
    <w:multiLevelType w:val="hybridMultilevel"/>
    <w:tmpl w:val="D166C5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680BA8"/>
    <w:multiLevelType w:val="hybridMultilevel"/>
    <w:tmpl w:val="A3521C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AF5311"/>
    <w:multiLevelType w:val="hybridMultilevel"/>
    <w:tmpl w:val="0DB8AB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6913D5A"/>
    <w:multiLevelType w:val="hybridMultilevel"/>
    <w:tmpl w:val="AC9C6834"/>
    <w:lvl w:ilvl="0" w:tplc="AD46C97E">
      <w:start w:val="1"/>
      <w:numFmt w:val="decimal"/>
      <w:lvlText w:val="%1."/>
      <w:lvlJc w:val="left"/>
      <w:pPr>
        <w:tabs>
          <w:tab w:val="num" w:pos="1571"/>
        </w:tabs>
        <w:ind w:left="1571"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3C6D9D"/>
    <w:multiLevelType w:val="hybridMultilevel"/>
    <w:tmpl w:val="EA7C25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B00509"/>
    <w:multiLevelType w:val="hybridMultilevel"/>
    <w:tmpl w:val="BD0626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181FBF"/>
    <w:multiLevelType w:val="hybridMultilevel"/>
    <w:tmpl w:val="2370CB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D57356"/>
    <w:multiLevelType w:val="hybridMultilevel"/>
    <w:tmpl w:val="F73089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1B534D"/>
    <w:multiLevelType w:val="hybridMultilevel"/>
    <w:tmpl w:val="E05EFC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D9D2AD6"/>
    <w:multiLevelType w:val="hybridMultilevel"/>
    <w:tmpl w:val="2A1256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F3E102A"/>
    <w:multiLevelType w:val="hybridMultilevel"/>
    <w:tmpl w:val="B26203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F61564F"/>
    <w:multiLevelType w:val="hybridMultilevel"/>
    <w:tmpl w:val="9AB800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FDB2F7F"/>
    <w:multiLevelType w:val="hybridMultilevel"/>
    <w:tmpl w:val="CB9A8E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7579BF"/>
    <w:multiLevelType w:val="hybridMultilevel"/>
    <w:tmpl w:val="C4543B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3EE6D99"/>
    <w:multiLevelType w:val="hybridMultilevel"/>
    <w:tmpl w:val="8F342B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4666005"/>
    <w:multiLevelType w:val="hybridMultilevel"/>
    <w:tmpl w:val="BF98C0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4D6403A"/>
    <w:multiLevelType w:val="hybridMultilevel"/>
    <w:tmpl w:val="73C83D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35262B26"/>
    <w:multiLevelType w:val="hybridMultilevel"/>
    <w:tmpl w:val="2F228F30"/>
    <w:lvl w:ilvl="0" w:tplc="0415000F">
      <w:start w:val="1"/>
      <w:numFmt w:val="decimal"/>
      <w:lvlText w:val="%1."/>
      <w:lvlJc w:val="left"/>
      <w:pPr>
        <w:ind w:left="720" w:hanging="360"/>
      </w:pPr>
    </w:lvl>
    <w:lvl w:ilvl="1" w:tplc="B9381C3C">
      <w:start w:val="1"/>
      <w:numFmt w:val="decimal"/>
      <w:lvlText w:val="%2."/>
      <w:lvlJc w:val="left"/>
      <w:pPr>
        <w:ind w:left="1440" w:hanging="360"/>
      </w:pPr>
      <w:rPr>
        <w:color w:val="auto"/>
      </w:rPr>
    </w:lvl>
    <w:lvl w:ilvl="2" w:tplc="AC8056EE">
      <w:start w:val="1"/>
      <w:numFmt w:val="decimal"/>
      <w:lvlText w:val="%3)"/>
      <w:lvlJc w:val="left"/>
      <w:pPr>
        <w:ind w:left="2340" w:hanging="360"/>
      </w:pPr>
      <w:rPr>
        <w:rFonts w:hint="default"/>
        <w:u w:val="none"/>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54567AD"/>
    <w:multiLevelType w:val="hybridMultilevel"/>
    <w:tmpl w:val="45B488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5646ABD"/>
    <w:multiLevelType w:val="hybridMultilevel"/>
    <w:tmpl w:val="837A4B5A"/>
    <w:lvl w:ilvl="0" w:tplc="BA96BAB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36CE3C6C"/>
    <w:multiLevelType w:val="hybridMultilevel"/>
    <w:tmpl w:val="8D020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77F3A7B"/>
    <w:multiLevelType w:val="hybridMultilevel"/>
    <w:tmpl w:val="9F82AFDA"/>
    <w:lvl w:ilvl="0" w:tplc="F4C02EEA">
      <w:start w:val="1"/>
      <w:numFmt w:val="decimal"/>
      <w:lvlText w:val="%1."/>
      <w:lvlJc w:val="left"/>
      <w:pPr>
        <w:ind w:left="1003"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23064D"/>
    <w:multiLevelType w:val="hybridMultilevel"/>
    <w:tmpl w:val="87B6D6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AF17488"/>
    <w:multiLevelType w:val="hybridMultilevel"/>
    <w:tmpl w:val="C07E4D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BBC493E"/>
    <w:multiLevelType w:val="hybridMultilevel"/>
    <w:tmpl w:val="CDB414FC"/>
    <w:lvl w:ilvl="0" w:tplc="04150011">
      <w:start w:val="1"/>
      <w:numFmt w:val="decimal"/>
      <w:lvlText w:val="%1)"/>
      <w:lvlJc w:val="left"/>
      <w:pPr>
        <w:ind w:left="720" w:hanging="360"/>
      </w:pPr>
    </w:lvl>
    <w:lvl w:ilvl="1" w:tplc="584A910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C2468C3"/>
    <w:multiLevelType w:val="hybridMultilevel"/>
    <w:tmpl w:val="78E2D0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787137"/>
    <w:multiLevelType w:val="multilevel"/>
    <w:tmpl w:val="5DB2F890"/>
    <w:lvl w:ilvl="0">
      <w:start w:val="1"/>
      <w:numFmt w:val="decimal"/>
      <w:lvlText w:val="%1."/>
      <w:lvlJc w:val="left"/>
      <w:pPr>
        <w:ind w:left="720" w:hanging="360"/>
      </w:pPr>
      <w:rPr>
        <w:rFonts w:hint="default"/>
        <w:b w:val="0"/>
        <w:strike w:val="0"/>
        <w:color w:val="auto"/>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59" w15:restartNumberingAfterBreak="0">
    <w:nsid w:val="3E0162C6"/>
    <w:multiLevelType w:val="hybridMultilevel"/>
    <w:tmpl w:val="093C83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EA15984"/>
    <w:multiLevelType w:val="hybridMultilevel"/>
    <w:tmpl w:val="B4326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6A7BB8"/>
    <w:multiLevelType w:val="hybridMultilevel"/>
    <w:tmpl w:val="62EA1F9C"/>
    <w:lvl w:ilvl="0" w:tplc="1736BD4A">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705B7E"/>
    <w:multiLevelType w:val="hybridMultilevel"/>
    <w:tmpl w:val="B8F4E6A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43F67BF4"/>
    <w:multiLevelType w:val="hybridMultilevel"/>
    <w:tmpl w:val="214E38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5231C08"/>
    <w:multiLevelType w:val="hybridMultilevel"/>
    <w:tmpl w:val="E4CC2C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7084B77"/>
    <w:multiLevelType w:val="hybridMultilevel"/>
    <w:tmpl w:val="6FDE2D82"/>
    <w:lvl w:ilvl="0" w:tplc="3AB454A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499471C6"/>
    <w:multiLevelType w:val="hybridMultilevel"/>
    <w:tmpl w:val="7BB89E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B170916"/>
    <w:multiLevelType w:val="hybridMultilevel"/>
    <w:tmpl w:val="F8A6C560"/>
    <w:lvl w:ilvl="0" w:tplc="927E9530">
      <w:start w:val="1"/>
      <w:numFmt w:val="lowerLetter"/>
      <w:lvlText w:val="%1)"/>
      <w:lvlJc w:val="left"/>
      <w:pPr>
        <w:ind w:left="1571" w:hanging="360"/>
      </w:pPr>
      <w:rPr>
        <w:rFonts w:ascii="Arial" w:eastAsia="Times New Roman" w:hAnsi="Arial" w:cs="Arial" w:hint="default"/>
        <w:b w:val="0"/>
        <w:i w:val="0"/>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8" w15:restartNumberingAfterBreak="0">
    <w:nsid w:val="4B8A374E"/>
    <w:multiLevelType w:val="hybridMultilevel"/>
    <w:tmpl w:val="276491C4"/>
    <w:lvl w:ilvl="0" w:tplc="41DE69EA">
      <w:start w:val="1"/>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4FC0D17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BE671BD"/>
    <w:multiLevelType w:val="hybridMultilevel"/>
    <w:tmpl w:val="7932FE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4C581364"/>
    <w:multiLevelType w:val="hybridMultilevel"/>
    <w:tmpl w:val="45CAC7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4DDF20EE"/>
    <w:multiLevelType w:val="hybridMultilevel"/>
    <w:tmpl w:val="0048162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4F1B0ED8"/>
    <w:multiLevelType w:val="hybridMultilevel"/>
    <w:tmpl w:val="72DAA7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52677C51"/>
    <w:multiLevelType w:val="hybridMultilevel"/>
    <w:tmpl w:val="F74A99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4051348"/>
    <w:multiLevelType w:val="hybridMultilevel"/>
    <w:tmpl w:val="D8EEA5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45C1AFB"/>
    <w:multiLevelType w:val="singleLevel"/>
    <w:tmpl w:val="EFC28BD0"/>
    <w:lvl w:ilvl="0">
      <w:start w:val="1"/>
      <w:numFmt w:val="decimal"/>
      <w:lvlText w:val="%1."/>
      <w:legacy w:legacy="1" w:legacySpace="0" w:legacyIndent="283"/>
      <w:lvlJc w:val="left"/>
      <w:rPr>
        <w:rFonts w:asciiTheme="majorHAnsi" w:hAnsiTheme="majorHAnsi" w:cstheme="majorHAnsi" w:hint="default"/>
        <w:b/>
        <w:bCs/>
        <w:color w:val="auto"/>
      </w:rPr>
    </w:lvl>
  </w:abstractNum>
  <w:abstractNum w:abstractNumId="76" w15:restartNumberingAfterBreak="0">
    <w:nsid w:val="555E3F60"/>
    <w:multiLevelType w:val="singleLevel"/>
    <w:tmpl w:val="04150011"/>
    <w:lvl w:ilvl="0">
      <w:start w:val="1"/>
      <w:numFmt w:val="decimal"/>
      <w:lvlText w:val="%1)"/>
      <w:lvlJc w:val="left"/>
      <w:pPr>
        <w:ind w:left="1003" w:hanging="360"/>
      </w:pPr>
      <w:rPr>
        <w:rFonts w:hint="default"/>
      </w:rPr>
    </w:lvl>
  </w:abstractNum>
  <w:abstractNum w:abstractNumId="77" w15:restartNumberingAfterBreak="0">
    <w:nsid w:val="582A0BFE"/>
    <w:multiLevelType w:val="hybridMultilevel"/>
    <w:tmpl w:val="7FA8F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685BAF"/>
    <w:multiLevelType w:val="hybridMultilevel"/>
    <w:tmpl w:val="24CC251A"/>
    <w:lvl w:ilvl="0" w:tplc="3356C414">
      <w:start w:val="1"/>
      <w:numFmt w:val="decimal"/>
      <w:lvlText w:val="%1."/>
      <w:lvlJc w:val="left"/>
      <w:pPr>
        <w:tabs>
          <w:tab w:val="num" w:pos="1571"/>
        </w:tabs>
        <w:ind w:left="1571" w:hanging="360"/>
      </w:pPr>
      <w:rPr>
        <w:rFonts w:ascii="Arial" w:hAnsi="Arial" w:cs="Arial" w:hint="default"/>
        <w:b w:val="0"/>
        <w:color w:val="auto"/>
      </w:rPr>
    </w:lvl>
    <w:lvl w:ilvl="1" w:tplc="AE7A2C58">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8FA2E0F"/>
    <w:multiLevelType w:val="multilevel"/>
    <w:tmpl w:val="5C244766"/>
    <w:lvl w:ilvl="0">
      <w:start w:val="14"/>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0" w15:restartNumberingAfterBreak="0">
    <w:nsid w:val="597408FF"/>
    <w:multiLevelType w:val="hybridMultilevel"/>
    <w:tmpl w:val="86747D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355AE8"/>
    <w:multiLevelType w:val="hybridMultilevel"/>
    <w:tmpl w:val="743EE1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A4F43E8"/>
    <w:multiLevelType w:val="hybridMultilevel"/>
    <w:tmpl w:val="B55623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B593267"/>
    <w:multiLevelType w:val="multilevel"/>
    <w:tmpl w:val="8AE02382"/>
    <w:lvl w:ilvl="0">
      <w:start w:val="1"/>
      <w:numFmt w:val="decimal"/>
      <w:lvlText w:val="%1."/>
      <w:lvlJc w:val="left"/>
      <w:pPr>
        <w:ind w:left="360" w:hanging="360"/>
      </w:p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4" w15:restartNumberingAfterBreak="0">
    <w:nsid w:val="5BC905B0"/>
    <w:multiLevelType w:val="hybridMultilevel"/>
    <w:tmpl w:val="EFDC8594"/>
    <w:lvl w:ilvl="0" w:tplc="F9EC8CF8">
      <w:start w:val="1"/>
      <w:numFmt w:val="lowerLetter"/>
      <w:lvlText w:val="%1)"/>
      <w:lvlJc w:val="left"/>
      <w:pPr>
        <w:ind w:left="1080" w:hanging="360"/>
      </w:pPr>
      <w:rPr>
        <w:rFonts w:hint="default"/>
        <w:b w:val="0"/>
        <w:i w:val="0"/>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5DE15130"/>
    <w:multiLevelType w:val="hybridMultilevel"/>
    <w:tmpl w:val="3DAC73D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6" w15:restartNumberingAfterBreak="0">
    <w:nsid w:val="628F4BE5"/>
    <w:multiLevelType w:val="hybridMultilevel"/>
    <w:tmpl w:val="60A287AE"/>
    <w:lvl w:ilvl="0" w:tplc="04150011">
      <w:start w:val="1"/>
      <w:numFmt w:val="decimal"/>
      <w:lvlText w:val="%1)"/>
      <w:lvlJc w:val="left"/>
      <w:pPr>
        <w:tabs>
          <w:tab w:val="num" w:pos="360"/>
        </w:tabs>
        <w:ind w:left="360" w:hanging="360"/>
      </w:pPr>
      <w:rPr>
        <w:rFonts w:hint="default"/>
        <w:color w:val="auto"/>
      </w:rPr>
    </w:lvl>
    <w:lvl w:ilvl="1" w:tplc="F12012E2">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631020AB"/>
    <w:multiLevelType w:val="multilevel"/>
    <w:tmpl w:val="D9FC20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69A68E9"/>
    <w:multiLevelType w:val="hybridMultilevel"/>
    <w:tmpl w:val="F5FC5F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6E10ACB"/>
    <w:multiLevelType w:val="hybridMultilevel"/>
    <w:tmpl w:val="6932FC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8A71C2A"/>
    <w:multiLevelType w:val="hybridMultilevel"/>
    <w:tmpl w:val="4D5894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9925C99"/>
    <w:multiLevelType w:val="hybridMultilevel"/>
    <w:tmpl w:val="1096A2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9C87384"/>
    <w:multiLevelType w:val="multilevel"/>
    <w:tmpl w:val="DB9A488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BD47ECF"/>
    <w:multiLevelType w:val="hybridMultilevel"/>
    <w:tmpl w:val="40381B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ED22AA0"/>
    <w:multiLevelType w:val="hybridMultilevel"/>
    <w:tmpl w:val="5A10B2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F723C38"/>
    <w:multiLevelType w:val="hybridMultilevel"/>
    <w:tmpl w:val="C778F2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06A65E9"/>
    <w:multiLevelType w:val="hybridMultilevel"/>
    <w:tmpl w:val="9934F14C"/>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97" w15:restartNumberingAfterBreak="0">
    <w:nsid w:val="70D02A5B"/>
    <w:multiLevelType w:val="hybridMultilevel"/>
    <w:tmpl w:val="3F424C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14F23F8"/>
    <w:multiLevelType w:val="hybridMultilevel"/>
    <w:tmpl w:val="A27298F2"/>
    <w:lvl w:ilvl="0" w:tplc="069AB46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3AA2477"/>
    <w:multiLevelType w:val="hybridMultilevel"/>
    <w:tmpl w:val="3D622E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73B65370"/>
    <w:multiLevelType w:val="hybridMultilevel"/>
    <w:tmpl w:val="861A31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5836D53"/>
    <w:multiLevelType w:val="hybridMultilevel"/>
    <w:tmpl w:val="B1AEF7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842A42"/>
    <w:multiLevelType w:val="hybridMultilevel"/>
    <w:tmpl w:val="DDA231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4D4C16"/>
    <w:multiLevelType w:val="hybridMultilevel"/>
    <w:tmpl w:val="714868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777D4C0B"/>
    <w:multiLevelType w:val="multilevel"/>
    <w:tmpl w:val="327081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9951D80"/>
    <w:multiLevelType w:val="hybridMultilevel"/>
    <w:tmpl w:val="C5C0D96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7BD31668"/>
    <w:multiLevelType w:val="hybridMultilevel"/>
    <w:tmpl w:val="AEA6A4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D2F4AEA"/>
    <w:multiLevelType w:val="hybridMultilevel"/>
    <w:tmpl w:val="8F7065A4"/>
    <w:lvl w:ilvl="0" w:tplc="EB5A8CFE">
      <w:start w:val="1"/>
      <w:numFmt w:val="decimal"/>
      <w:lvlText w:val="%1)"/>
      <w:lvlJc w:val="left"/>
      <w:pPr>
        <w:tabs>
          <w:tab w:val="num" w:pos="660"/>
        </w:tabs>
        <w:ind w:left="660" w:hanging="360"/>
      </w:pPr>
      <w:rPr>
        <w:rFonts w:hint="default"/>
      </w:rPr>
    </w:lvl>
    <w:lvl w:ilvl="1" w:tplc="ADE82C96">
      <w:start w:val="1"/>
      <w:numFmt w:val="lowerLetter"/>
      <w:lvlText w:val="%2)"/>
      <w:lvlJc w:val="left"/>
      <w:pPr>
        <w:tabs>
          <w:tab w:val="num" w:pos="1380"/>
        </w:tabs>
        <w:ind w:left="1380" w:hanging="360"/>
      </w:pPr>
      <w:rPr>
        <w:rFonts w:hint="default"/>
      </w:rPr>
    </w:lvl>
    <w:lvl w:ilvl="2" w:tplc="AFF619E6">
      <w:start w:val="1"/>
      <w:numFmt w:val="decimal"/>
      <w:lvlText w:val="%3."/>
      <w:lvlJc w:val="left"/>
      <w:pPr>
        <w:ind w:left="2280" w:hanging="360"/>
      </w:pPr>
      <w:rPr>
        <w:rFonts w:hint="default"/>
      </w:rPr>
    </w:lvl>
    <w:lvl w:ilvl="3" w:tplc="0415000F">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08" w15:restartNumberingAfterBreak="0">
    <w:nsid w:val="7DB32255"/>
    <w:multiLevelType w:val="hybridMultilevel"/>
    <w:tmpl w:val="B860E6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E5C6B5F"/>
    <w:multiLevelType w:val="hybridMultilevel"/>
    <w:tmpl w:val="DC2AB984"/>
    <w:lvl w:ilvl="0" w:tplc="9DC03B36">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1">
      <w:start w:val="1"/>
      <w:numFmt w:val="decimal"/>
      <w:lvlText w:val="%3)"/>
      <w:lvlJc w:val="left"/>
      <w:pPr>
        <w:ind w:left="270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EC2307A"/>
    <w:multiLevelType w:val="multilevel"/>
    <w:tmpl w:val="33CEE1C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60841212">
    <w:abstractNumId w:val="9"/>
  </w:num>
  <w:num w:numId="2" w16cid:durableId="1759062874">
    <w:abstractNumId w:val="7"/>
  </w:num>
  <w:num w:numId="3" w16cid:durableId="1416124483">
    <w:abstractNumId w:val="6"/>
  </w:num>
  <w:num w:numId="4" w16cid:durableId="1074082328">
    <w:abstractNumId w:val="5"/>
  </w:num>
  <w:num w:numId="5" w16cid:durableId="1626961100">
    <w:abstractNumId w:val="8"/>
  </w:num>
  <w:num w:numId="6" w16cid:durableId="1737826038">
    <w:abstractNumId w:val="4"/>
  </w:num>
  <w:num w:numId="7" w16cid:durableId="759719342">
    <w:abstractNumId w:val="3"/>
  </w:num>
  <w:num w:numId="8" w16cid:durableId="948438602">
    <w:abstractNumId w:val="2"/>
  </w:num>
  <w:num w:numId="9" w16cid:durableId="351880283">
    <w:abstractNumId w:val="1"/>
  </w:num>
  <w:num w:numId="10" w16cid:durableId="399714857">
    <w:abstractNumId w:val="10"/>
  </w:num>
  <w:num w:numId="11" w16cid:durableId="774984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87068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4917023">
    <w:abstractNumId w:val="11"/>
  </w:num>
  <w:num w:numId="14" w16cid:durableId="12033246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6270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869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7838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5932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6188944">
    <w:abstractNumId w:val="11"/>
  </w:num>
  <w:num w:numId="20" w16cid:durableId="1644893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256356">
    <w:abstractNumId w:val="58"/>
  </w:num>
  <w:num w:numId="22" w16cid:durableId="786004138">
    <w:abstractNumId w:val="60"/>
  </w:num>
  <w:num w:numId="23" w16cid:durableId="856384949">
    <w:abstractNumId w:val="109"/>
  </w:num>
  <w:num w:numId="24" w16cid:durableId="1179658095">
    <w:abstractNumId w:val="68"/>
  </w:num>
  <w:num w:numId="25" w16cid:durableId="422724743">
    <w:abstractNumId w:val="53"/>
  </w:num>
  <w:num w:numId="26" w16cid:durableId="869032035">
    <w:abstractNumId w:val="51"/>
  </w:num>
  <w:num w:numId="27" w16cid:durableId="959989784">
    <w:abstractNumId w:val="86"/>
  </w:num>
  <w:num w:numId="28" w16cid:durableId="1559055157">
    <w:abstractNumId w:val="76"/>
  </w:num>
  <w:num w:numId="29" w16cid:durableId="1998998065">
    <w:abstractNumId w:val="49"/>
  </w:num>
  <w:num w:numId="30" w16cid:durableId="703747417">
    <w:abstractNumId w:val="26"/>
  </w:num>
  <w:num w:numId="31" w16cid:durableId="1987202818">
    <w:abstractNumId w:val="75"/>
  </w:num>
  <w:num w:numId="32" w16cid:durableId="303127747">
    <w:abstractNumId w:val="0"/>
  </w:num>
  <w:num w:numId="33" w16cid:durableId="1123965469">
    <w:abstractNumId w:val="42"/>
  </w:num>
  <w:num w:numId="34" w16cid:durableId="1137843767">
    <w:abstractNumId w:val="59"/>
  </w:num>
  <w:num w:numId="35" w16cid:durableId="882601103">
    <w:abstractNumId w:val="78"/>
  </w:num>
  <w:num w:numId="36" w16cid:durableId="1916430285">
    <w:abstractNumId w:val="67"/>
  </w:num>
  <w:num w:numId="37" w16cid:durableId="1188980302">
    <w:abstractNumId w:val="29"/>
  </w:num>
  <w:num w:numId="38" w16cid:durableId="1509364714">
    <w:abstractNumId w:val="35"/>
  </w:num>
  <w:num w:numId="39" w16cid:durableId="75060157">
    <w:abstractNumId w:val="16"/>
  </w:num>
  <w:num w:numId="40" w16cid:durableId="320932229">
    <w:abstractNumId w:val="61"/>
  </w:num>
  <w:num w:numId="41" w16cid:durableId="1414934028">
    <w:abstractNumId w:val="85"/>
  </w:num>
  <w:num w:numId="42" w16cid:durableId="1373463014">
    <w:abstractNumId w:val="107"/>
  </w:num>
  <w:num w:numId="43" w16cid:durableId="1744913176">
    <w:abstractNumId w:val="96"/>
  </w:num>
  <w:num w:numId="44" w16cid:durableId="1430613409">
    <w:abstractNumId w:val="19"/>
  </w:num>
  <w:num w:numId="45" w16cid:durableId="1991792063">
    <w:abstractNumId w:val="56"/>
  </w:num>
  <w:num w:numId="46" w16cid:durableId="1240751353">
    <w:abstractNumId w:val="110"/>
  </w:num>
  <w:num w:numId="47" w16cid:durableId="1023627841">
    <w:abstractNumId w:val="83"/>
  </w:num>
  <w:num w:numId="48" w16cid:durableId="636685956">
    <w:abstractNumId w:val="98"/>
  </w:num>
  <w:num w:numId="49" w16cid:durableId="1464035299">
    <w:abstractNumId w:val="45"/>
  </w:num>
  <w:num w:numId="50" w16cid:durableId="551504252">
    <w:abstractNumId w:val="91"/>
  </w:num>
  <w:num w:numId="51" w16cid:durableId="411855133">
    <w:abstractNumId w:val="65"/>
  </w:num>
  <w:num w:numId="52" w16cid:durableId="620579270">
    <w:abstractNumId w:val="102"/>
  </w:num>
  <w:num w:numId="53" w16cid:durableId="924844863">
    <w:abstractNumId w:val="47"/>
  </w:num>
  <w:num w:numId="54" w16cid:durableId="1357610709">
    <w:abstractNumId w:val="106"/>
  </w:num>
  <w:num w:numId="55" w16cid:durableId="1463305177">
    <w:abstractNumId w:val="43"/>
  </w:num>
  <w:num w:numId="56" w16cid:durableId="1521162925">
    <w:abstractNumId w:val="15"/>
  </w:num>
  <w:num w:numId="57" w16cid:durableId="751782307">
    <w:abstractNumId w:val="55"/>
  </w:num>
  <w:num w:numId="58" w16cid:durableId="413432171">
    <w:abstractNumId w:val="79"/>
  </w:num>
  <w:num w:numId="59" w16cid:durableId="1627421807">
    <w:abstractNumId w:val="95"/>
  </w:num>
  <w:num w:numId="60" w16cid:durableId="1332877845">
    <w:abstractNumId w:val="82"/>
  </w:num>
  <w:num w:numId="61" w16cid:durableId="1530335691">
    <w:abstractNumId w:val="57"/>
  </w:num>
  <w:num w:numId="62" w16cid:durableId="2004353648">
    <w:abstractNumId w:val="52"/>
  </w:num>
  <w:num w:numId="63" w16cid:durableId="339354379">
    <w:abstractNumId w:val="30"/>
  </w:num>
  <w:num w:numId="64" w16cid:durableId="1515268015">
    <w:abstractNumId w:val="36"/>
  </w:num>
  <w:num w:numId="65" w16cid:durableId="613486929">
    <w:abstractNumId w:val="24"/>
  </w:num>
  <w:num w:numId="66" w16cid:durableId="1090395419">
    <w:abstractNumId w:val="74"/>
  </w:num>
  <w:num w:numId="67" w16cid:durableId="1995064201">
    <w:abstractNumId w:val="104"/>
  </w:num>
  <w:num w:numId="68" w16cid:durableId="501895403">
    <w:abstractNumId w:val="108"/>
  </w:num>
  <w:num w:numId="69" w16cid:durableId="336035122">
    <w:abstractNumId w:val="69"/>
  </w:num>
  <w:num w:numId="70" w16cid:durableId="1857426146">
    <w:abstractNumId w:val="94"/>
  </w:num>
  <w:num w:numId="71" w16cid:durableId="1801652835">
    <w:abstractNumId w:val="34"/>
  </w:num>
  <w:num w:numId="72" w16cid:durableId="216354693">
    <w:abstractNumId w:val="97"/>
  </w:num>
  <w:num w:numId="73" w16cid:durableId="1030685025">
    <w:abstractNumId w:val="92"/>
  </w:num>
  <w:num w:numId="74" w16cid:durableId="1791121993">
    <w:abstractNumId w:val="93"/>
  </w:num>
  <w:num w:numId="75" w16cid:durableId="53941447">
    <w:abstractNumId w:val="64"/>
  </w:num>
  <w:num w:numId="76" w16cid:durableId="1590390053">
    <w:abstractNumId w:val="90"/>
  </w:num>
  <w:num w:numId="77" w16cid:durableId="748238795">
    <w:abstractNumId w:val="22"/>
  </w:num>
  <w:num w:numId="78" w16cid:durableId="1470980499">
    <w:abstractNumId w:val="23"/>
  </w:num>
  <w:num w:numId="79" w16cid:durableId="31654929">
    <w:abstractNumId w:val="48"/>
  </w:num>
  <w:num w:numId="80" w16cid:durableId="1010332020">
    <w:abstractNumId w:val="46"/>
  </w:num>
  <w:num w:numId="81" w16cid:durableId="695696794">
    <w:abstractNumId w:val="63"/>
  </w:num>
  <w:num w:numId="82" w16cid:durableId="157112249">
    <w:abstractNumId w:val="18"/>
  </w:num>
  <w:num w:numId="83" w16cid:durableId="1709379714">
    <w:abstractNumId w:val="100"/>
  </w:num>
  <w:num w:numId="84" w16cid:durableId="1986277840">
    <w:abstractNumId w:val="40"/>
  </w:num>
  <w:num w:numId="85" w16cid:durableId="1790510881">
    <w:abstractNumId w:val="50"/>
  </w:num>
  <w:num w:numId="86" w16cid:durableId="456679332">
    <w:abstractNumId w:val="73"/>
  </w:num>
  <w:num w:numId="87" w16cid:durableId="1972705359">
    <w:abstractNumId w:val="70"/>
  </w:num>
  <w:num w:numId="88" w16cid:durableId="238296808">
    <w:abstractNumId w:val="99"/>
  </w:num>
  <w:num w:numId="89" w16cid:durableId="763456070">
    <w:abstractNumId w:val="81"/>
  </w:num>
  <w:num w:numId="90" w16cid:durableId="1860969238">
    <w:abstractNumId w:val="38"/>
  </w:num>
  <w:num w:numId="91" w16cid:durableId="1632709297">
    <w:abstractNumId w:val="103"/>
  </w:num>
  <w:num w:numId="92" w16cid:durableId="1166358313">
    <w:abstractNumId w:val="80"/>
  </w:num>
  <w:num w:numId="93" w16cid:durableId="1843547992">
    <w:abstractNumId w:val="54"/>
  </w:num>
  <w:num w:numId="94" w16cid:durableId="440220860">
    <w:abstractNumId w:val="41"/>
  </w:num>
  <w:num w:numId="95" w16cid:durableId="1453357758">
    <w:abstractNumId w:val="32"/>
  </w:num>
  <w:num w:numId="96" w16cid:durableId="765810295">
    <w:abstractNumId w:val="77"/>
  </w:num>
  <w:num w:numId="97" w16cid:durableId="990062858">
    <w:abstractNumId w:val="21"/>
  </w:num>
  <w:num w:numId="98" w16cid:durableId="542253488">
    <w:abstractNumId w:val="33"/>
  </w:num>
  <w:num w:numId="99" w16cid:durableId="965231334">
    <w:abstractNumId w:val="87"/>
  </w:num>
  <w:num w:numId="100" w16cid:durableId="1483812722">
    <w:abstractNumId w:val="84"/>
  </w:num>
  <w:num w:numId="101" w16cid:durableId="1114909205">
    <w:abstractNumId w:val="37"/>
  </w:num>
  <w:num w:numId="102" w16cid:durableId="1274047397">
    <w:abstractNumId w:val="89"/>
  </w:num>
  <w:num w:numId="103" w16cid:durableId="607352056">
    <w:abstractNumId w:val="44"/>
  </w:num>
  <w:num w:numId="104" w16cid:durableId="949894761">
    <w:abstractNumId w:val="17"/>
  </w:num>
  <w:num w:numId="105" w16cid:durableId="1333072081">
    <w:abstractNumId w:val="88"/>
  </w:num>
  <w:num w:numId="106" w16cid:durableId="279529791">
    <w:abstractNumId w:val="66"/>
  </w:num>
  <w:num w:numId="107" w16cid:durableId="1766225775">
    <w:abstractNumId w:val="31"/>
  </w:num>
  <w:num w:numId="108" w16cid:durableId="1875538395">
    <w:abstractNumId w:val="39"/>
  </w:num>
  <w:num w:numId="109" w16cid:durableId="294918450">
    <w:abstractNumId w:val="28"/>
  </w:num>
  <w:num w:numId="110" w16cid:durableId="1657033485">
    <w:abstractNumId w:val="71"/>
  </w:num>
  <w:num w:numId="111" w16cid:durableId="402605056">
    <w:abstractNumId w:val="14"/>
  </w:num>
  <w:num w:numId="112" w16cid:durableId="1817339330">
    <w:abstractNumId w:val="25"/>
  </w:num>
  <w:num w:numId="113" w16cid:durableId="1493720285">
    <w:abstractNumId w:val="62"/>
  </w:num>
  <w:num w:numId="114" w16cid:durableId="1028947198">
    <w:abstractNumId w:val="101"/>
  </w:num>
  <w:num w:numId="115" w16cid:durableId="890189959">
    <w:abstractNumId w:val="72"/>
  </w:num>
  <w:num w:numId="116" w16cid:durableId="1426920296">
    <w:abstractNumId w:val="27"/>
  </w:num>
  <w:num w:numId="117" w16cid:durableId="189606221">
    <w:abstractNumId w:val="7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27344341">
    <w:abstractNumId w:val="20"/>
  </w:num>
  <w:num w:numId="119" w16cid:durableId="1812402970">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82E"/>
    <w:rsid w:val="000017C0"/>
    <w:rsid w:val="00033792"/>
    <w:rsid w:val="00044C8A"/>
    <w:rsid w:val="000515DA"/>
    <w:rsid w:val="00055416"/>
    <w:rsid w:val="0006651F"/>
    <w:rsid w:val="00072756"/>
    <w:rsid w:val="000752BF"/>
    <w:rsid w:val="00083712"/>
    <w:rsid w:val="00092560"/>
    <w:rsid w:val="000949D4"/>
    <w:rsid w:val="000B1D75"/>
    <w:rsid w:val="000B5C62"/>
    <w:rsid w:val="000B5D3E"/>
    <w:rsid w:val="000C21D7"/>
    <w:rsid w:val="000F20D6"/>
    <w:rsid w:val="00104AAA"/>
    <w:rsid w:val="00134652"/>
    <w:rsid w:val="00144E2B"/>
    <w:rsid w:val="00153E77"/>
    <w:rsid w:val="00163BEE"/>
    <w:rsid w:val="00164DB9"/>
    <w:rsid w:val="001A2C94"/>
    <w:rsid w:val="001A6B2A"/>
    <w:rsid w:val="001D2141"/>
    <w:rsid w:val="001E48AF"/>
    <w:rsid w:val="001F15E2"/>
    <w:rsid w:val="001F2188"/>
    <w:rsid w:val="001F35A6"/>
    <w:rsid w:val="001F567F"/>
    <w:rsid w:val="00201BE6"/>
    <w:rsid w:val="00201FA6"/>
    <w:rsid w:val="00202B72"/>
    <w:rsid w:val="00212DD2"/>
    <w:rsid w:val="0021403E"/>
    <w:rsid w:val="0021578E"/>
    <w:rsid w:val="0022160F"/>
    <w:rsid w:val="00242FA1"/>
    <w:rsid w:val="00254603"/>
    <w:rsid w:val="00256526"/>
    <w:rsid w:val="0028382E"/>
    <w:rsid w:val="0028654F"/>
    <w:rsid w:val="002940E3"/>
    <w:rsid w:val="002A5252"/>
    <w:rsid w:val="002C123E"/>
    <w:rsid w:val="002C265C"/>
    <w:rsid w:val="002D0DB6"/>
    <w:rsid w:val="002D20DE"/>
    <w:rsid w:val="002D7CD3"/>
    <w:rsid w:val="002F7DE5"/>
    <w:rsid w:val="00301FBA"/>
    <w:rsid w:val="00303EE4"/>
    <w:rsid w:val="003078D4"/>
    <w:rsid w:val="00311980"/>
    <w:rsid w:val="003245A2"/>
    <w:rsid w:val="00350323"/>
    <w:rsid w:val="00351FB6"/>
    <w:rsid w:val="003624C5"/>
    <w:rsid w:val="003749DA"/>
    <w:rsid w:val="00395741"/>
    <w:rsid w:val="003A21E8"/>
    <w:rsid w:val="003B3AAE"/>
    <w:rsid w:val="003B5B8B"/>
    <w:rsid w:val="003C4CE2"/>
    <w:rsid w:val="003D286F"/>
    <w:rsid w:val="003D2FC2"/>
    <w:rsid w:val="003D4023"/>
    <w:rsid w:val="003F446D"/>
    <w:rsid w:val="00403606"/>
    <w:rsid w:val="00406C4E"/>
    <w:rsid w:val="004103D9"/>
    <w:rsid w:val="00415B71"/>
    <w:rsid w:val="004313F4"/>
    <w:rsid w:val="00450992"/>
    <w:rsid w:val="00465057"/>
    <w:rsid w:val="00465CEC"/>
    <w:rsid w:val="004774BF"/>
    <w:rsid w:val="00485B74"/>
    <w:rsid w:val="004A105F"/>
    <w:rsid w:val="004C34B6"/>
    <w:rsid w:val="004E004A"/>
    <w:rsid w:val="004E3710"/>
    <w:rsid w:val="004F5A0B"/>
    <w:rsid w:val="00537287"/>
    <w:rsid w:val="005408F6"/>
    <w:rsid w:val="00550980"/>
    <w:rsid w:val="00554FB2"/>
    <w:rsid w:val="00566491"/>
    <w:rsid w:val="00571B5E"/>
    <w:rsid w:val="00580B3D"/>
    <w:rsid w:val="00581571"/>
    <w:rsid w:val="00590370"/>
    <w:rsid w:val="005A2D6E"/>
    <w:rsid w:val="005D1922"/>
    <w:rsid w:val="005D1A0C"/>
    <w:rsid w:val="005D72D0"/>
    <w:rsid w:val="005F3049"/>
    <w:rsid w:val="00600EB5"/>
    <w:rsid w:val="00607CAC"/>
    <w:rsid w:val="00610F40"/>
    <w:rsid w:val="00617813"/>
    <w:rsid w:val="00624551"/>
    <w:rsid w:val="00626F52"/>
    <w:rsid w:val="00631339"/>
    <w:rsid w:val="00661A6A"/>
    <w:rsid w:val="0067117F"/>
    <w:rsid w:val="0068416F"/>
    <w:rsid w:val="0068776D"/>
    <w:rsid w:val="006957FC"/>
    <w:rsid w:val="00695919"/>
    <w:rsid w:val="00697BA0"/>
    <w:rsid w:val="006A7052"/>
    <w:rsid w:val="006B368C"/>
    <w:rsid w:val="006B48CF"/>
    <w:rsid w:val="006B7D04"/>
    <w:rsid w:val="006C1AFF"/>
    <w:rsid w:val="006C4D5F"/>
    <w:rsid w:val="006C67DB"/>
    <w:rsid w:val="006C70E1"/>
    <w:rsid w:val="006D00CF"/>
    <w:rsid w:val="006D2DB2"/>
    <w:rsid w:val="006E595A"/>
    <w:rsid w:val="006F0804"/>
    <w:rsid w:val="007114BE"/>
    <w:rsid w:val="007606CB"/>
    <w:rsid w:val="00762D9D"/>
    <w:rsid w:val="00766EBF"/>
    <w:rsid w:val="00767910"/>
    <w:rsid w:val="007C2817"/>
    <w:rsid w:val="007D3F80"/>
    <w:rsid w:val="007F2AE4"/>
    <w:rsid w:val="00825877"/>
    <w:rsid w:val="0084634C"/>
    <w:rsid w:val="00850045"/>
    <w:rsid w:val="0085502E"/>
    <w:rsid w:val="00857E39"/>
    <w:rsid w:val="008675A7"/>
    <w:rsid w:val="008815FF"/>
    <w:rsid w:val="008C1476"/>
    <w:rsid w:val="008C50C7"/>
    <w:rsid w:val="008E0F97"/>
    <w:rsid w:val="008E1F3C"/>
    <w:rsid w:val="008E4025"/>
    <w:rsid w:val="008F506D"/>
    <w:rsid w:val="009041F0"/>
    <w:rsid w:val="00912A5B"/>
    <w:rsid w:val="009251B4"/>
    <w:rsid w:val="0094060C"/>
    <w:rsid w:val="009451F7"/>
    <w:rsid w:val="009B277A"/>
    <w:rsid w:val="009C621A"/>
    <w:rsid w:val="009C7DFD"/>
    <w:rsid w:val="009E0E34"/>
    <w:rsid w:val="009F260D"/>
    <w:rsid w:val="009F376D"/>
    <w:rsid w:val="00A10FA3"/>
    <w:rsid w:val="00A1562F"/>
    <w:rsid w:val="00A25CB5"/>
    <w:rsid w:val="00A37EB7"/>
    <w:rsid w:val="00A418DC"/>
    <w:rsid w:val="00A548A2"/>
    <w:rsid w:val="00A72A38"/>
    <w:rsid w:val="00AA2952"/>
    <w:rsid w:val="00AC14DF"/>
    <w:rsid w:val="00AC6F36"/>
    <w:rsid w:val="00AD20C5"/>
    <w:rsid w:val="00AD7DAB"/>
    <w:rsid w:val="00AE556E"/>
    <w:rsid w:val="00AE7D21"/>
    <w:rsid w:val="00AF6BC8"/>
    <w:rsid w:val="00B05B0F"/>
    <w:rsid w:val="00B15921"/>
    <w:rsid w:val="00B4092C"/>
    <w:rsid w:val="00B420DF"/>
    <w:rsid w:val="00B57EC1"/>
    <w:rsid w:val="00B67ADA"/>
    <w:rsid w:val="00B748B6"/>
    <w:rsid w:val="00B76F15"/>
    <w:rsid w:val="00BA302C"/>
    <w:rsid w:val="00BA7B58"/>
    <w:rsid w:val="00BB15E2"/>
    <w:rsid w:val="00BD6A33"/>
    <w:rsid w:val="00BE5F6B"/>
    <w:rsid w:val="00BF2D37"/>
    <w:rsid w:val="00C0457D"/>
    <w:rsid w:val="00C15BFE"/>
    <w:rsid w:val="00C34488"/>
    <w:rsid w:val="00C83354"/>
    <w:rsid w:val="00C928D8"/>
    <w:rsid w:val="00CA4C22"/>
    <w:rsid w:val="00CA55E9"/>
    <w:rsid w:val="00CC77FC"/>
    <w:rsid w:val="00CD5420"/>
    <w:rsid w:val="00CE474D"/>
    <w:rsid w:val="00CE5F76"/>
    <w:rsid w:val="00CF6565"/>
    <w:rsid w:val="00D070F2"/>
    <w:rsid w:val="00D07F7F"/>
    <w:rsid w:val="00D15F10"/>
    <w:rsid w:val="00D2586B"/>
    <w:rsid w:val="00D3586F"/>
    <w:rsid w:val="00D37ABF"/>
    <w:rsid w:val="00D45D80"/>
    <w:rsid w:val="00D46066"/>
    <w:rsid w:val="00D8209F"/>
    <w:rsid w:val="00DA0F2D"/>
    <w:rsid w:val="00DC4DD2"/>
    <w:rsid w:val="00DD16C9"/>
    <w:rsid w:val="00DD7045"/>
    <w:rsid w:val="00DE4101"/>
    <w:rsid w:val="00DF4B87"/>
    <w:rsid w:val="00E048D6"/>
    <w:rsid w:val="00E07E1F"/>
    <w:rsid w:val="00E13BB7"/>
    <w:rsid w:val="00E14498"/>
    <w:rsid w:val="00E33884"/>
    <w:rsid w:val="00E47B34"/>
    <w:rsid w:val="00E578CB"/>
    <w:rsid w:val="00E6540C"/>
    <w:rsid w:val="00E835FA"/>
    <w:rsid w:val="00E8619B"/>
    <w:rsid w:val="00E877DB"/>
    <w:rsid w:val="00EB5D6E"/>
    <w:rsid w:val="00EB7441"/>
    <w:rsid w:val="00EC59F9"/>
    <w:rsid w:val="00EC7638"/>
    <w:rsid w:val="00EE27C5"/>
    <w:rsid w:val="00EF7E21"/>
    <w:rsid w:val="00F23157"/>
    <w:rsid w:val="00F25052"/>
    <w:rsid w:val="00F42B48"/>
    <w:rsid w:val="00F8163A"/>
    <w:rsid w:val="00F81897"/>
    <w:rsid w:val="00FA7EED"/>
    <w:rsid w:val="00FB1332"/>
    <w:rsid w:val="00FC0278"/>
    <w:rsid w:val="00FC1620"/>
    <w:rsid w:val="00FC40F6"/>
    <w:rsid w:val="00FD7041"/>
    <w:rsid w:val="00FE23D4"/>
    <w:rsid w:val="00FF5EF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A6A91"/>
  <w15:docId w15:val="{2D6B39DB-2481-4061-AC8E-8DF375376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Calibri" w:hAnsi="Calibri"/>
      <w:color w:val="000000"/>
      <w:sz w:val="24"/>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sz w:val="32"/>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sz w:val="28"/>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sz w:val="26"/>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table" w:customStyle="1" w:styleId="Table">
    <w:name w:val="Table"/>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VerbatimChar">
    <w:name w:val="Verbatim Char"/>
    <w:basedOn w:val="TekstpodstawowyZnak"/>
    <w:link w:val="SourceCode"/>
    <w:rPr>
      <w:rFonts w:ascii="Consolas" w:hAnsi="Consolas" w:cs="Consolas"/>
      <w:noProof/>
      <w:sz w:val="22"/>
      <w:szCs w:val="22"/>
    </w:rPr>
  </w:style>
  <w:style w:type="paragraph" w:customStyle="1" w:styleId="SourceCode">
    <w:name w:val="Source Code"/>
    <w:basedOn w:val="Normalny"/>
    <w:link w:val="VerbatimChar"/>
    <w:pPr>
      <w:wordWrap w:val="0"/>
      <w:spacing w:before="120" w:after="0" w:line="240" w:lineRule="auto"/>
    </w:pPr>
    <w:rPr>
      <w:rFonts w:ascii="Consolas" w:hAnsi="Consolas" w:cs="Consolas"/>
      <w:sz w:val="22"/>
    </w:rPr>
  </w:style>
  <w:style w:type="character" w:customStyle="1" w:styleId="KeywordTok">
    <w:name w:val="KeywordTok"/>
    <w:basedOn w:val="VerbatimChar"/>
    <w:rPr>
      <w:rFonts w:ascii="Consolas" w:hAnsi="Consolas" w:cs="Consolas"/>
      <w:b/>
      <w:noProof/>
      <w:color w:val="007020"/>
      <w:sz w:val="22"/>
      <w:szCs w:val="22"/>
    </w:rPr>
  </w:style>
  <w:style w:type="character" w:customStyle="1" w:styleId="DataTypeTok">
    <w:name w:val="DataTypeTok"/>
    <w:basedOn w:val="VerbatimChar"/>
    <w:rPr>
      <w:rFonts w:ascii="Consolas" w:hAnsi="Consolas" w:cs="Consolas"/>
      <w:noProof/>
      <w:color w:val="902000"/>
      <w:sz w:val="22"/>
      <w:szCs w:val="22"/>
    </w:rPr>
  </w:style>
  <w:style w:type="character" w:customStyle="1" w:styleId="DecValTok">
    <w:name w:val="DecValTok"/>
    <w:basedOn w:val="VerbatimChar"/>
    <w:rPr>
      <w:rFonts w:ascii="Consolas" w:hAnsi="Consolas" w:cs="Consolas"/>
      <w:noProof/>
      <w:color w:val="40A070"/>
      <w:sz w:val="22"/>
      <w:szCs w:val="22"/>
    </w:rPr>
  </w:style>
  <w:style w:type="character" w:customStyle="1" w:styleId="BaseNTok">
    <w:name w:val="BaseNTok"/>
    <w:basedOn w:val="VerbatimChar"/>
    <w:rPr>
      <w:rFonts w:ascii="Consolas" w:hAnsi="Consolas" w:cs="Consolas"/>
      <w:noProof/>
      <w:color w:val="40A070"/>
      <w:sz w:val="22"/>
      <w:szCs w:val="22"/>
    </w:rPr>
  </w:style>
  <w:style w:type="character" w:customStyle="1" w:styleId="FloatTok">
    <w:name w:val="FloatTok"/>
    <w:basedOn w:val="VerbatimChar"/>
    <w:rPr>
      <w:rFonts w:ascii="Consolas" w:hAnsi="Consolas" w:cs="Consolas"/>
      <w:noProof/>
      <w:color w:val="40A070"/>
      <w:sz w:val="22"/>
      <w:szCs w:val="22"/>
    </w:rPr>
  </w:style>
  <w:style w:type="character" w:customStyle="1" w:styleId="ConstantTok">
    <w:name w:val="ConstantTok"/>
    <w:basedOn w:val="VerbatimChar"/>
    <w:rPr>
      <w:rFonts w:ascii="Consolas" w:hAnsi="Consolas" w:cs="Consolas"/>
      <w:noProof/>
      <w:color w:val="880000"/>
      <w:sz w:val="22"/>
      <w:szCs w:val="22"/>
    </w:rPr>
  </w:style>
  <w:style w:type="character" w:customStyle="1" w:styleId="CharTok">
    <w:name w:val="CharTok"/>
    <w:basedOn w:val="VerbatimChar"/>
    <w:rPr>
      <w:rFonts w:ascii="Consolas" w:hAnsi="Consolas" w:cs="Consolas"/>
      <w:noProof/>
      <w:color w:val="4070A0"/>
      <w:sz w:val="22"/>
      <w:szCs w:val="22"/>
    </w:rPr>
  </w:style>
  <w:style w:type="character" w:customStyle="1" w:styleId="SpecialCharTok">
    <w:name w:val="SpecialCharTok"/>
    <w:basedOn w:val="VerbatimChar"/>
    <w:rPr>
      <w:rFonts w:ascii="Consolas" w:hAnsi="Consolas" w:cs="Consolas"/>
      <w:noProof/>
      <w:color w:val="4070A0"/>
      <w:sz w:val="22"/>
      <w:szCs w:val="22"/>
    </w:rPr>
  </w:style>
  <w:style w:type="character" w:customStyle="1" w:styleId="StringTok">
    <w:name w:val="StringTok"/>
    <w:basedOn w:val="VerbatimChar"/>
    <w:rPr>
      <w:rFonts w:ascii="Consolas" w:hAnsi="Consolas" w:cs="Consolas"/>
      <w:noProof/>
      <w:color w:val="4070A0"/>
      <w:sz w:val="22"/>
      <w:szCs w:val="22"/>
    </w:rPr>
  </w:style>
  <w:style w:type="character" w:customStyle="1" w:styleId="VerbatimStringTok">
    <w:name w:val="VerbatimStringTok"/>
    <w:basedOn w:val="VerbatimChar"/>
    <w:rPr>
      <w:rFonts w:ascii="Consolas" w:hAnsi="Consolas" w:cs="Consolas"/>
      <w:noProof/>
      <w:color w:val="4070A0"/>
      <w:sz w:val="22"/>
      <w:szCs w:val="22"/>
    </w:rPr>
  </w:style>
  <w:style w:type="character" w:customStyle="1" w:styleId="SpecialStringTok">
    <w:name w:val="SpecialStringTok"/>
    <w:basedOn w:val="VerbatimChar"/>
    <w:rPr>
      <w:rFonts w:ascii="Consolas" w:hAnsi="Consolas" w:cs="Consolas"/>
      <w:noProof/>
      <w:color w:val="BB6688"/>
      <w:sz w:val="22"/>
      <w:szCs w:val="22"/>
    </w:rPr>
  </w:style>
  <w:style w:type="character" w:customStyle="1" w:styleId="ImportTok">
    <w:name w:val="ImportTok"/>
    <w:basedOn w:val="VerbatimChar"/>
    <w:rPr>
      <w:rFonts w:ascii="Consolas" w:hAnsi="Consolas" w:cs="Consolas"/>
      <w:b/>
      <w:noProof/>
      <w:color w:val="008000"/>
      <w:sz w:val="22"/>
      <w:szCs w:val="22"/>
    </w:rPr>
  </w:style>
  <w:style w:type="character" w:customStyle="1" w:styleId="CommentTok">
    <w:name w:val="CommentTok"/>
    <w:basedOn w:val="VerbatimChar"/>
    <w:rPr>
      <w:rFonts w:ascii="Consolas" w:hAnsi="Consolas" w:cs="Consolas"/>
      <w:i/>
      <w:noProof/>
      <w:color w:val="60A0B0"/>
      <w:sz w:val="22"/>
      <w:szCs w:val="22"/>
    </w:rPr>
  </w:style>
  <w:style w:type="character" w:customStyle="1" w:styleId="DocumentationTok">
    <w:name w:val="DocumentationTok"/>
    <w:basedOn w:val="VerbatimChar"/>
    <w:rPr>
      <w:rFonts w:ascii="Consolas" w:hAnsi="Consolas" w:cs="Consolas"/>
      <w:i/>
      <w:noProof/>
      <w:color w:val="BA2121"/>
      <w:sz w:val="22"/>
      <w:szCs w:val="22"/>
    </w:rPr>
  </w:style>
  <w:style w:type="character" w:customStyle="1" w:styleId="AnnotationTok">
    <w:name w:val="AnnotationTok"/>
    <w:basedOn w:val="VerbatimChar"/>
    <w:rPr>
      <w:rFonts w:ascii="Consolas" w:hAnsi="Consolas" w:cs="Consolas"/>
      <w:b/>
      <w:i/>
      <w:noProof/>
      <w:color w:val="60A0B0"/>
      <w:sz w:val="22"/>
      <w:szCs w:val="22"/>
    </w:rPr>
  </w:style>
  <w:style w:type="character" w:customStyle="1" w:styleId="CommentVarTok">
    <w:name w:val="CommentVarTok"/>
    <w:basedOn w:val="VerbatimChar"/>
    <w:rPr>
      <w:rFonts w:ascii="Consolas" w:hAnsi="Consolas" w:cs="Consolas"/>
      <w:b/>
      <w:i/>
      <w:noProof/>
      <w:color w:val="60A0B0"/>
      <w:sz w:val="22"/>
      <w:szCs w:val="22"/>
    </w:rPr>
  </w:style>
  <w:style w:type="character" w:customStyle="1" w:styleId="OtherTok">
    <w:name w:val="OtherTok"/>
    <w:basedOn w:val="VerbatimChar"/>
    <w:rPr>
      <w:rFonts w:ascii="Consolas" w:hAnsi="Consolas" w:cs="Consolas"/>
      <w:noProof/>
      <w:color w:val="007020"/>
      <w:sz w:val="22"/>
      <w:szCs w:val="22"/>
    </w:rPr>
  </w:style>
  <w:style w:type="character" w:customStyle="1" w:styleId="FunctionTok">
    <w:name w:val="FunctionTok"/>
    <w:basedOn w:val="VerbatimChar"/>
    <w:rPr>
      <w:rFonts w:ascii="Consolas" w:hAnsi="Consolas" w:cs="Consolas"/>
      <w:noProof/>
      <w:color w:val="06287E"/>
      <w:sz w:val="22"/>
      <w:szCs w:val="22"/>
    </w:rPr>
  </w:style>
  <w:style w:type="character" w:customStyle="1" w:styleId="VariableTok">
    <w:name w:val="VariableTok"/>
    <w:basedOn w:val="VerbatimChar"/>
    <w:rPr>
      <w:rFonts w:ascii="Consolas" w:hAnsi="Consolas" w:cs="Consolas"/>
      <w:noProof/>
      <w:color w:val="19177C"/>
      <w:sz w:val="22"/>
      <w:szCs w:val="22"/>
    </w:rPr>
  </w:style>
  <w:style w:type="character" w:customStyle="1" w:styleId="ControlFlowTok">
    <w:name w:val="ControlFlowTok"/>
    <w:basedOn w:val="VerbatimChar"/>
    <w:rPr>
      <w:rFonts w:ascii="Consolas" w:hAnsi="Consolas" w:cs="Consolas"/>
      <w:b/>
      <w:noProof/>
      <w:color w:val="007020"/>
      <w:sz w:val="22"/>
      <w:szCs w:val="22"/>
    </w:rPr>
  </w:style>
  <w:style w:type="character" w:customStyle="1" w:styleId="OperatorTok">
    <w:name w:val="OperatorTok"/>
    <w:basedOn w:val="VerbatimChar"/>
    <w:rPr>
      <w:rFonts w:ascii="Consolas" w:hAnsi="Consolas" w:cs="Consolas"/>
      <w:noProof/>
      <w:color w:val="666666"/>
      <w:sz w:val="22"/>
      <w:szCs w:val="22"/>
    </w:rPr>
  </w:style>
  <w:style w:type="character" w:customStyle="1" w:styleId="BuiltInTok">
    <w:name w:val="BuiltInTok"/>
    <w:basedOn w:val="VerbatimChar"/>
    <w:rPr>
      <w:rFonts w:ascii="Consolas" w:hAnsi="Consolas" w:cs="Consolas"/>
      <w:noProof/>
      <w:color w:val="008000"/>
      <w:sz w:val="22"/>
      <w:szCs w:val="22"/>
    </w:rPr>
  </w:style>
  <w:style w:type="character" w:customStyle="1" w:styleId="ExtensionTok">
    <w:name w:val="ExtensionTok"/>
    <w:basedOn w:val="VerbatimChar"/>
    <w:rPr>
      <w:rFonts w:ascii="Consolas" w:hAnsi="Consolas" w:cs="Consolas"/>
      <w:noProof/>
      <w:sz w:val="22"/>
      <w:szCs w:val="22"/>
    </w:rPr>
  </w:style>
  <w:style w:type="character" w:customStyle="1" w:styleId="PreprocessorTok">
    <w:name w:val="PreprocessorTok"/>
    <w:basedOn w:val="VerbatimChar"/>
    <w:rPr>
      <w:rFonts w:ascii="Consolas" w:hAnsi="Consolas" w:cs="Consolas"/>
      <w:noProof/>
      <w:color w:val="BC7A00"/>
      <w:sz w:val="22"/>
      <w:szCs w:val="22"/>
    </w:rPr>
  </w:style>
  <w:style w:type="character" w:customStyle="1" w:styleId="AttributeTok">
    <w:name w:val="AttributeTok"/>
    <w:basedOn w:val="VerbatimChar"/>
    <w:rPr>
      <w:rFonts w:ascii="Consolas" w:hAnsi="Consolas" w:cs="Consolas"/>
      <w:noProof/>
      <w:color w:val="7D9029"/>
      <w:sz w:val="22"/>
      <w:szCs w:val="22"/>
    </w:rPr>
  </w:style>
  <w:style w:type="character" w:customStyle="1" w:styleId="RegionMarkerTok">
    <w:name w:val="RegionMarkerTok"/>
    <w:basedOn w:val="VerbatimChar"/>
    <w:rPr>
      <w:rFonts w:ascii="Consolas" w:hAnsi="Consolas" w:cs="Consolas"/>
      <w:noProof/>
      <w:sz w:val="22"/>
      <w:szCs w:val="22"/>
    </w:rPr>
  </w:style>
  <w:style w:type="character" w:customStyle="1" w:styleId="InformationTok">
    <w:name w:val="InformationTok"/>
    <w:basedOn w:val="VerbatimChar"/>
    <w:rPr>
      <w:rFonts w:ascii="Consolas" w:hAnsi="Consolas" w:cs="Consolas"/>
      <w:b/>
      <w:i/>
      <w:noProof/>
      <w:color w:val="60A0B0"/>
      <w:sz w:val="22"/>
      <w:szCs w:val="22"/>
    </w:rPr>
  </w:style>
  <w:style w:type="character" w:customStyle="1" w:styleId="WarningTok">
    <w:name w:val="WarningTok"/>
    <w:basedOn w:val="VerbatimChar"/>
    <w:rPr>
      <w:rFonts w:ascii="Consolas" w:hAnsi="Consolas" w:cs="Consolas"/>
      <w:b/>
      <w:i/>
      <w:noProof/>
      <w:color w:val="60A0B0"/>
      <w:sz w:val="22"/>
      <w:szCs w:val="22"/>
    </w:rPr>
  </w:style>
  <w:style w:type="character" w:customStyle="1" w:styleId="AlertTok">
    <w:name w:val="AlertTok"/>
    <w:basedOn w:val="VerbatimChar"/>
    <w:rPr>
      <w:rFonts w:ascii="Consolas" w:hAnsi="Consolas" w:cs="Consolas"/>
      <w:b/>
      <w:noProof/>
      <w:color w:val="FF0000"/>
      <w:sz w:val="22"/>
      <w:szCs w:val="22"/>
    </w:rPr>
  </w:style>
  <w:style w:type="character" w:customStyle="1" w:styleId="ErrorTok">
    <w:name w:val="ErrorTok"/>
    <w:basedOn w:val="VerbatimChar"/>
    <w:rPr>
      <w:rFonts w:ascii="Consolas" w:hAnsi="Consolas" w:cs="Consolas"/>
      <w:b/>
      <w:noProof/>
      <w:color w:val="FF0000"/>
      <w:sz w:val="22"/>
      <w:szCs w:val="22"/>
    </w:rPr>
  </w:style>
  <w:style w:type="character" w:customStyle="1" w:styleId="NormalTok">
    <w:name w:val="NormalTok"/>
    <w:basedOn w:val="VerbatimChar"/>
    <w:rPr>
      <w:rFonts w:ascii="Consolas" w:hAnsi="Consolas" w:cs="Consolas"/>
      <w:noProof/>
      <w:sz w:val="22"/>
      <w:szCs w:val="22"/>
    </w:rPr>
  </w:style>
  <w:style w:type="character" w:styleId="Hipercze">
    <w:name w:val="Hyperlink"/>
    <w:basedOn w:val="Domylnaczcionkaakapitu"/>
    <w:uiPriority w:val="99"/>
    <w:unhideWhenUsed/>
    <w:rsid w:val="002D7CD3"/>
    <w:rPr>
      <w:color w:val="0000FF" w:themeColor="hyperlink"/>
      <w:u w:val="single"/>
    </w:rPr>
  </w:style>
  <w:style w:type="character" w:styleId="Nierozpoznanawzmianka">
    <w:name w:val="Unresolved Mention"/>
    <w:basedOn w:val="Domylnaczcionkaakapitu"/>
    <w:uiPriority w:val="99"/>
    <w:semiHidden/>
    <w:unhideWhenUsed/>
    <w:rsid w:val="002D7CD3"/>
    <w:rPr>
      <w:color w:val="605E5C"/>
      <w:shd w:val="clear" w:color="auto" w:fill="E1DFDD"/>
    </w:rPr>
  </w:style>
  <w:style w:type="paragraph" w:styleId="Poprawka">
    <w:name w:val="Revision"/>
    <w:hidden/>
    <w:uiPriority w:val="99"/>
    <w:semiHidden/>
    <w:rsid w:val="00CD5420"/>
    <w:pPr>
      <w:spacing w:after="0" w:line="240" w:lineRule="auto"/>
    </w:pPr>
    <w:rPr>
      <w:rFonts w:ascii="Calibri" w:hAnsi="Calibri"/>
      <w:color w:val="000000"/>
      <w:sz w:val="24"/>
    </w:rPr>
  </w:style>
  <w:style w:type="paragraph" w:styleId="Tekstprzypisudolnego">
    <w:name w:val="footnote text"/>
    <w:basedOn w:val="Normalny"/>
    <w:link w:val="TekstprzypisudolnegoZnak"/>
    <w:uiPriority w:val="99"/>
    <w:semiHidden/>
    <w:unhideWhenUsed/>
    <w:rsid w:val="006C4D5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C4D5F"/>
    <w:rPr>
      <w:rFonts w:ascii="Calibri" w:hAnsi="Calibri"/>
      <w:color w:val="000000"/>
      <w:sz w:val="20"/>
      <w:szCs w:val="20"/>
    </w:rPr>
  </w:style>
  <w:style w:type="character" w:styleId="Odwoanieprzypisudolnego">
    <w:name w:val="footnote reference"/>
    <w:basedOn w:val="Domylnaczcionkaakapitu"/>
    <w:uiPriority w:val="99"/>
    <w:semiHidden/>
    <w:unhideWhenUsed/>
    <w:rsid w:val="006C4D5F"/>
    <w:rPr>
      <w:vertAlign w:val="superscript"/>
    </w:rPr>
  </w:style>
  <w:style w:type="character" w:styleId="Odwoaniedokomentarza">
    <w:name w:val="annotation reference"/>
    <w:basedOn w:val="Domylnaczcionkaakapitu"/>
    <w:uiPriority w:val="99"/>
    <w:semiHidden/>
    <w:unhideWhenUsed/>
    <w:rsid w:val="00A10FA3"/>
    <w:rPr>
      <w:sz w:val="16"/>
      <w:szCs w:val="16"/>
    </w:rPr>
  </w:style>
  <w:style w:type="paragraph" w:styleId="Tekstkomentarza">
    <w:name w:val="annotation text"/>
    <w:basedOn w:val="Normalny"/>
    <w:link w:val="TekstkomentarzaZnak"/>
    <w:uiPriority w:val="99"/>
    <w:unhideWhenUsed/>
    <w:rsid w:val="00A10FA3"/>
    <w:pPr>
      <w:spacing w:line="240" w:lineRule="auto"/>
    </w:pPr>
    <w:rPr>
      <w:sz w:val="20"/>
      <w:szCs w:val="20"/>
    </w:rPr>
  </w:style>
  <w:style w:type="character" w:customStyle="1" w:styleId="TekstkomentarzaZnak">
    <w:name w:val="Tekst komentarza Znak"/>
    <w:basedOn w:val="Domylnaczcionkaakapitu"/>
    <w:link w:val="Tekstkomentarza"/>
    <w:uiPriority w:val="99"/>
    <w:rsid w:val="00A10FA3"/>
    <w:rPr>
      <w:rFonts w:ascii="Calibri" w:hAnsi="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A10FA3"/>
    <w:rPr>
      <w:b/>
      <w:bCs/>
    </w:rPr>
  </w:style>
  <w:style w:type="character" w:customStyle="1" w:styleId="TematkomentarzaZnak">
    <w:name w:val="Temat komentarza Znak"/>
    <w:basedOn w:val="TekstkomentarzaZnak"/>
    <w:link w:val="Tematkomentarza"/>
    <w:uiPriority w:val="99"/>
    <w:semiHidden/>
    <w:rsid w:val="00A10FA3"/>
    <w:rPr>
      <w:rFonts w:ascii="Calibri" w:hAnsi="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mins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ED48F-5914-40FC-B4D3-C332B525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36</Pages>
  <Words>9713</Words>
  <Characters>62364</Characters>
  <Application>Microsoft Office Word</Application>
  <DocSecurity>0</DocSecurity>
  <Lines>1299</Lines>
  <Paragraphs>590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Mateusz Syczewski</dc:creator>
  <cp:keywords/>
  <cp:lastModifiedBy>Mateusz Syczewski</cp:lastModifiedBy>
  <cp:revision>17</cp:revision>
  <cp:lastPrinted>2026-04-28T06:24:00Z</cp:lastPrinted>
  <dcterms:created xsi:type="dcterms:W3CDTF">2026-04-28T13:17:00Z</dcterms:created>
  <dcterms:modified xsi:type="dcterms:W3CDTF">2026-04-28T21:55:00Z</dcterms:modified>
</cp:coreProperties>
</file>